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34F9" w:rsidRDefault="004534F9" w:rsidP="004534F9">
      <w:pPr>
        <w:jc w:val="center"/>
        <w:rPr>
          <w:rFonts w:ascii="Times New Roman" w:hAnsi="Times New Roman"/>
          <w:b/>
          <w:sz w:val="36"/>
          <w:szCs w:val="36"/>
        </w:rPr>
      </w:pPr>
    </w:p>
    <w:p w:rsidR="004534F9" w:rsidRDefault="004534F9" w:rsidP="004534F9">
      <w:pPr>
        <w:jc w:val="center"/>
        <w:rPr>
          <w:rFonts w:ascii="Times New Roman" w:hAnsi="Times New Roman"/>
          <w:b/>
          <w:sz w:val="36"/>
          <w:szCs w:val="36"/>
        </w:rPr>
      </w:pPr>
    </w:p>
    <w:p w:rsidR="000D20BA" w:rsidRDefault="000D20BA" w:rsidP="00807E76">
      <w:pPr>
        <w:spacing w:after="0" w:line="240" w:lineRule="auto"/>
        <w:rPr>
          <w:rFonts w:ascii="Times New Roman" w:hAnsi="Times New Roman"/>
          <w:sz w:val="40"/>
          <w:szCs w:val="28"/>
        </w:rPr>
      </w:pPr>
    </w:p>
    <w:p w:rsidR="004534F9" w:rsidRDefault="004534F9" w:rsidP="004534F9">
      <w:pPr>
        <w:spacing w:after="0" w:line="240" w:lineRule="auto"/>
        <w:jc w:val="center"/>
        <w:rPr>
          <w:rFonts w:ascii="Times New Roman" w:hAnsi="Times New Roman"/>
          <w:sz w:val="40"/>
          <w:szCs w:val="28"/>
        </w:rPr>
      </w:pPr>
    </w:p>
    <w:p w:rsidR="004534F9" w:rsidRDefault="004534F9" w:rsidP="004534F9">
      <w:pPr>
        <w:spacing w:after="0" w:line="240" w:lineRule="auto"/>
        <w:jc w:val="center"/>
        <w:rPr>
          <w:rFonts w:ascii="Times New Roman" w:hAnsi="Times New Roman"/>
          <w:sz w:val="40"/>
          <w:szCs w:val="28"/>
        </w:rPr>
      </w:pPr>
    </w:p>
    <w:p w:rsidR="00807E76" w:rsidRPr="002A66B8" w:rsidRDefault="00807E76" w:rsidP="00807E76">
      <w:pPr>
        <w:jc w:val="center"/>
        <w:rPr>
          <w:rFonts w:ascii="Cambria" w:hAnsi="Cambria"/>
          <w:sz w:val="96"/>
        </w:rPr>
      </w:pPr>
      <w:proofErr w:type="gramStart"/>
      <w:r w:rsidRPr="002A66B8">
        <w:rPr>
          <w:rFonts w:ascii="Cambria" w:hAnsi="Cambria"/>
          <w:sz w:val="96"/>
        </w:rPr>
        <w:t>Рабочая  программа</w:t>
      </w:r>
      <w:proofErr w:type="gramEnd"/>
    </w:p>
    <w:p w:rsidR="00022A05" w:rsidRDefault="00807E76" w:rsidP="00807E76">
      <w:pPr>
        <w:rPr>
          <w:rFonts w:ascii="Cambria" w:hAnsi="Cambria"/>
          <w:sz w:val="56"/>
        </w:rPr>
      </w:pPr>
      <w:r>
        <w:rPr>
          <w:rFonts w:ascii="Cambria" w:hAnsi="Cambria"/>
          <w:sz w:val="56"/>
        </w:rPr>
        <w:t xml:space="preserve">   </w:t>
      </w:r>
      <w:r w:rsidR="00022A05">
        <w:rPr>
          <w:rFonts w:ascii="Cambria" w:hAnsi="Cambria"/>
          <w:sz w:val="56"/>
        </w:rPr>
        <w:t xml:space="preserve">                            </w:t>
      </w:r>
      <w:r>
        <w:rPr>
          <w:rFonts w:ascii="Cambria" w:hAnsi="Cambria"/>
          <w:sz w:val="56"/>
        </w:rPr>
        <w:t>курса</w:t>
      </w:r>
      <w:r w:rsidRPr="002A66B8">
        <w:rPr>
          <w:rFonts w:ascii="Cambria" w:hAnsi="Cambria"/>
          <w:sz w:val="56"/>
        </w:rPr>
        <w:t xml:space="preserve">  </w:t>
      </w:r>
    </w:p>
    <w:p w:rsidR="00807E76" w:rsidRPr="002A66B8" w:rsidRDefault="00022A05" w:rsidP="00807E76">
      <w:pPr>
        <w:rPr>
          <w:rFonts w:ascii="Cambria" w:hAnsi="Cambria"/>
          <w:sz w:val="56"/>
        </w:rPr>
      </w:pPr>
      <w:r>
        <w:rPr>
          <w:rFonts w:ascii="Cambria" w:hAnsi="Cambria"/>
          <w:sz w:val="56"/>
        </w:rPr>
        <w:t xml:space="preserve">           </w:t>
      </w:r>
      <w:proofErr w:type="gramStart"/>
      <w:r w:rsidR="00807E76" w:rsidRPr="002A66B8">
        <w:rPr>
          <w:rFonts w:ascii="Cambria" w:hAnsi="Cambria"/>
          <w:sz w:val="56"/>
        </w:rPr>
        <w:t>внеурочной  деятельности</w:t>
      </w:r>
      <w:proofErr w:type="gramEnd"/>
    </w:p>
    <w:p w:rsidR="00807E76" w:rsidRPr="002A66B8" w:rsidRDefault="00807E76" w:rsidP="00807E76">
      <w:pPr>
        <w:rPr>
          <w:rFonts w:ascii="Cambria" w:hAnsi="Cambria"/>
          <w:b/>
          <w:sz w:val="56"/>
        </w:rPr>
      </w:pPr>
      <w:r w:rsidRPr="002A66B8">
        <w:rPr>
          <w:rFonts w:ascii="Cambria" w:hAnsi="Cambria"/>
          <w:b/>
          <w:sz w:val="56"/>
        </w:rPr>
        <w:t xml:space="preserve">   </w:t>
      </w:r>
      <w:r w:rsidR="000C089F">
        <w:rPr>
          <w:rFonts w:ascii="Cambria" w:hAnsi="Cambria"/>
          <w:b/>
          <w:sz w:val="56"/>
        </w:rPr>
        <w:t xml:space="preserve"> </w:t>
      </w:r>
      <w:r>
        <w:rPr>
          <w:rFonts w:ascii="Cambria" w:hAnsi="Cambria"/>
          <w:b/>
          <w:sz w:val="56"/>
        </w:rPr>
        <w:t>«</w:t>
      </w:r>
      <w:proofErr w:type="gramStart"/>
      <w:r>
        <w:rPr>
          <w:rFonts w:ascii="Cambria" w:hAnsi="Cambria"/>
          <w:b/>
          <w:sz w:val="56"/>
        </w:rPr>
        <w:t>Физкультура</w:t>
      </w:r>
      <w:r w:rsidR="00DF6EF4">
        <w:rPr>
          <w:rFonts w:ascii="Cambria" w:hAnsi="Cambria"/>
          <w:b/>
          <w:sz w:val="56"/>
        </w:rPr>
        <w:t xml:space="preserve"> </w:t>
      </w:r>
      <w:r>
        <w:rPr>
          <w:rFonts w:ascii="Cambria" w:hAnsi="Cambria"/>
          <w:b/>
          <w:sz w:val="56"/>
        </w:rPr>
        <w:t xml:space="preserve"> с</w:t>
      </w:r>
      <w:proofErr w:type="gramEnd"/>
      <w:r>
        <w:rPr>
          <w:rFonts w:ascii="Cambria" w:hAnsi="Cambria"/>
          <w:b/>
          <w:sz w:val="56"/>
        </w:rPr>
        <w:t xml:space="preserve"> </w:t>
      </w:r>
      <w:r w:rsidR="00DF6EF4">
        <w:rPr>
          <w:rFonts w:ascii="Cambria" w:hAnsi="Cambria"/>
          <w:b/>
          <w:sz w:val="56"/>
        </w:rPr>
        <w:t xml:space="preserve"> </w:t>
      </w:r>
      <w:r>
        <w:rPr>
          <w:rFonts w:ascii="Cambria" w:hAnsi="Cambria"/>
          <w:b/>
          <w:sz w:val="56"/>
        </w:rPr>
        <w:t>увлечением.</w:t>
      </w:r>
      <w:r w:rsidRPr="002A66B8">
        <w:rPr>
          <w:rFonts w:ascii="Cambria" w:hAnsi="Cambria"/>
          <w:b/>
          <w:sz w:val="56"/>
        </w:rPr>
        <w:t>»</w:t>
      </w:r>
    </w:p>
    <w:p w:rsidR="00807E76" w:rsidRDefault="000C089F" w:rsidP="00807E76">
      <w:pPr>
        <w:rPr>
          <w:rFonts w:ascii="Cambria" w:hAnsi="Cambria"/>
          <w:sz w:val="56"/>
        </w:rPr>
      </w:pPr>
      <w:r>
        <w:rPr>
          <w:rFonts w:ascii="Cambria" w:hAnsi="Cambria"/>
          <w:sz w:val="56"/>
        </w:rPr>
        <w:t xml:space="preserve">       </w:t>
      </w:r>
      <w:r w:rsidR="00022A05">
        <w:rPr>
          <w:rFonts w:ascii="Cambria" w:hAnsi="Cambria"/>
          <w:sz w:val="56"/>
        </w:rPr>
        <w:t xml:space="preserve"> для   учащихся   </w:t>
      </w:r>
      <w:proofErr w:type="gramStart"/>
      <w:r w:rsidR="00022A05">
        <w:rPr>
          <w:rFonts w:ascii="Cambria" w:hAnsi="Cambria"/>
          <w:sz w:val="56"/>
        </w:rPr>
        <w:t>4</w:t>
      </w:r>
      <w:r w:rsidR="00807E76" w:rsidRPr="002A66B8">
        <w:rPr>
          <w:rFonts w:ascii="Cambria" w:hAnsi="Cambria"/>
          <w:sz w:val="56"/>
        </w:rPr>
        <w:t xml:space="preserve">  класса</w:t>
      </w:r>
      <w:proofErr w:type="gramEnd"/>
    </w:p>
    <w:p w:rsidR="00BF3FAF" w:rsidRPr="002A66B8" w:rsidRDefault="00A63309" w:rsidP="00807E76">
      <w:pPr>
        <w:rPr>
          <w:rFonts w:ascii="Cambria" w:hAnsi="Cambria"/>
          <w:sz w:val="56"/>
        </w:rPr>
      </w:pPr>
      <w:r>
        <w:rPr>
          <w:rFonts w:ascii="Cambria" w:hAnsi="Cambria"/>
          <w:sz w:val="56"/>
        </w:rPr>
        <w:t xml:space="preserve">                     </w:t>
      </w:r>
      <w:r w:rsidR="00BF3FAF">
        <w:rPr>
          <w:rFonts w:ascii="Cambria" w:hAnsi="Cambria"/>
          <w:sz w:val="56"/>
        </w:rPr>
        <w:t>2025-2026 год</w:t>
      </w:r>
    </w:p>
    <w:p w:rsidR="00807E76" w:rsidRPr="002A66B8" w:rsidRDefault="00807E76" w:rsidP="00807E76">
      <w:pPr>
        <w:rPr>
          <w:rFonts w:ascii="Cambria" w:hAnsi="Cambria"/>
          <w:sz w:val="56"/>
        </w:rPr>
      </w:pPr>
    </w:p>
    <w:p w:rsidR="00807E76" w:rsidRPr="002A66B8" w:rsidRDefault="00807E76" w:rsidP="00807E76">
      <w:pPr>
        <w:rPr>
          <w:rFonts w:ascii="Cambria" w:hAnsi="Cambria"/>
          <w:sz w:val="56"/>
        </w:rPr>
      </w:pPr>
    </w:p>
    <w:p w:rsidR="00807E76" w:rsidRPr="002A66B8" w:rsidRDefault="00807E76" w:rsidP="00807E76">
      <w:pPr>
        <w:rPr>
          <w:rFonts w:ascii="Cambria" w:hAnsi="Cambria"/>
          <w:sz w:val="56"/>
        </w:rPr>
      </w:pPr>
    </w:p>
    <w:p w:rsidR="00807E76" w:rsidRDefault="00807E76" w:rsidP="00A24660">
      <w:pPr>
        <w:rPr>
          <w:sz w:val="32"/>
        </w:rPr>
      </w:pPr>
      <w:r w:rsidRPr="002A66B8">
        <w:rPr>
          <w:sz w:val="36"/>
        </w:rPr>
        <w:t xml:space="preserve">              </w:t>
      </w:r>
      <w:r>
        <w:rPr>
          <w:sz w:val="36"/>
        </w:rPr>
        <w:t xml:space="preserve">               </w:t>
      </w:r>
    </w:p>
    <w:p w:rsidR="00A24660" w:rsidRPr="002A66B8" w:rsidRDefault="00A24660" w:rsidP="00A24660">
      <w:pPr>
        <w:rPr>
          <w:sz w:val="32"/>
        </w:rPr>
      </w:pPr>
      <w:bookmarkStart w:id="0" w:name="_GoBack"/>
      <w:bookmarkEnd w:id="0"/>
    </w:p>
    <w:p w:rsidR="00BF3FAF" w:rsidRDefault="00807E76" w:rsidP="00807E76">
      <w:pPr>
        <w:rPr>
          <w:sz w:val="32"/>
        </w:rPr>
      </w:pPr>
      <w:r w:rsidRPr="002A66B8">
        <w:rPr>
          <w:sz w:val="32"/>
        </w:rPr>
        <w:t xml:space="preserve">                                                        </w:t>
      </w:r>
      <w:r>
        <w:rPr>
          <w:sz w:val="32"/>
        </w:rPr>
        <w:t xml:space="preserve"> </w:t>
      </w:r>
      <w:r w:rsidRPr="002A66B8">
        <w:rPr>
          <w:sz w:val="32"/>
        </w:rPr>
        <w:t>К</w:t>
      </w:r>
      <w:r w:rsidR="00BF3FAF">
        <w:rPr>
          <w:sz w:val="32"/>
        </w:rPr>
        <w:t xml:space="preserve">оличество часов в неделю: 1 час                 </w:t>
      </w:r>
      <w:r>
        <w:rPr>
          <w:sz w:val="32"/>
        </w:rPr>
        <w:t xml:space="preserve">  </w:t>
      </w:r>
      <w:r w:rsidR="00BF3FAF">
        <w:rPr>
          <w:sz w:val="32"/>
        </w:rPr>
        <w:t xml:space="preserve">                            </w:t>
      </w:r>
    </w:p>
    <w:p w:rsidR="00807E76" w:rsidRDefault="00BF3FAF" w:rsidP="00807E76">
      <w:pPr>
        <w:rPr>
          <w:sz w:val="32"/>
        </w:rPr>
      </w:pPr>
      <w:r>
        <w:rPr>
          <w:sz w:val="32"/>
        </w:rPr>
        <w:t xml:space="preserve">                                                         </w:t>
      </w:r>
      <w:r w:rsidR="00807E76" w:rsidRPr="002A66B8">
        <w:rPr>
          <w:sz w:val="32"/>
        </w:rPr>
        <w:t xml:space="preserve">Количество часов в </w:t>
      </w:r>
      <w:proofErr w:type="gramStart"/>
      <w:r w:rsidR="00807E76" w:rsidRPr="002A66B8">
        <w:rPr>
          <w:sz w:val="32"/>
        </w:rPr>
        <w:t xml:space="preserve">год: </w:t>
      </w:r>
      <w:r w:rsidR="00807E76">
        <w:rPr>
          <w:sz w:val="32"/>
        </w:rPr>
        <w:t xml:space="preserve"> </w:t>
      </w:r>
      <w:r w:rsidR="007626AA">
        <w:rPr>
          <w:sz w:val="32"/>
        </w:rPr>
        <w:t>34</w:t>
      </w:r>
      <w:proofErr w:type="gramEnd"/>
      <w:r w:rsidR="00807E76" w:rsidRPr="002A66B8">
        <w:rPr>
          <w:sz w:val="32"/>
        </w:rPr>
        <w:t xml:space="preserve"> часа.</w:t>
      </w:r>
    </w:p>
    <w:p w:rsidR="00807E76" w:rsidRPr="002A66B8" w:rsidRDefault="00807E76" w:rsidP="00807E76">
      <w:pPr>
        <w:rPr>
          <w:sz w:val="32"/>
        </w:rPr>
      </w:pPr>
    </w:p>
    <w:p w:rsidR="0017374D" w:rsidRPr="006A40ED" w:rsidRDefault="00022A05" w:rsidP="00022A05">
      <w:pPr>
        <w:pageBreakBefore/>
        <w:spacing w:after="0" w:line="240" w:lineRule="auto"/>
        <w:rPr>
          <w:rFonts w:ascii="Times New Roman" w:hAnsi="Times New Roman"/>
          <w:b/>
          <w:sz w:val="28"/>
          <w:szCs w:val="28"/>
        </w:rPr>
      </w:pPr>
      <w:r>
        <w:rPr>
          <w:rFonts w:ascii="Times New Roman" w:hAnsi="Times New Roman"/>
          <w:b/>
          <w:sz w:val="28"/>
          <w:szCs w:val="28"/>
        </w:rPr>
        <w:lastRenderedPageBreak/>
        <w:t xml:space="preserve">                                           </w:t>
      </w:r>
      <w:r w:rsidR="0017374D" w:rsidRPr="00171C5B">
        <w:rPr>
          <w:rFonts w:ascii="Times New Roman" w:hAnsi="Times New Roman"/>
          <w:b/>
          <w:sz w:val="28"/>
          <w:szCs w:val="28"/>
        </w:rPr>
        <w:t>Пояснительная записка</w:t>
      </w:r>
      <w:r w:rsidR="00807E76">
        <w:rPr>
          <w:rFonts w:ascii="Times New Roman" w:hAnsi="Times New Roman"/>
          <w:b/>
          <w:sz w:val="28"/>
          <w:szCs w:val="28"/>
        </w:rPr>
        <w:t>.</w:t>
      </w:r>
    </w:p>
    <w:p w:rsidR="00DF6EF4" w:rsidRPr="006A40ED" w:rsidRDefault="00DF6EF4" w:rsidP="00DF6EF4">
      <w:pPr>
        <w:spacing w:after="0"/>
        <w:jc w:val="both"/>
        <w:rPr>
          <w:rFonts w:ascii="Times New Roman" w:hAnsi="Times New Roman" w:cs="Times New Roman"/>
          <w:sz w:val="24"/>
          <w:szCs w:val="24"/>
        </w:rPr>
      </w:pPr>
      <w:r w:rsidRPr="006A40ED">
        <w:rPr>
          <w:rFonts w:ascii="Times New Roman" w:hAnsi="Times New Roman" w:cs="Times New Roman"/>
          <w:sz w:val="24"/>
          <w:szCs w:val="24"/>
        </w:rPr>
        <w:t>Рабочая программа данного учебного курса внеурочной деятельности разработана в соответствии с требованиями:</w:t>
      </w:r>
    </w:p>
    <w:p w:rsidR="00DF6EF4" w:rsidRPr="006A40ED" w:rsidRDefault="00DF6EF4" w:rsidP="00DF6EF4">
      <w:pPr>
        <w:spacing w:after="0"/>
        <w:jc w:val="both"/>
        <w:rPr>
          <w:rFonts w:ascii="Times New Roman" w:hAnsi="Times New Roman" w:cs="Times New Roman"/>
          <w:sz w:val="24"/>
          <w:szCs w:val="24"/>
        </w:rPr>
      </w:pPr>
      <w:r w:rsidRPr="006A40ED">
        <w:rPr>
          <w:rFonts w:ascii="Times New Roman" w:hAnsi="Times New Roman" w:cs="Times New Roman"/>
          <w:sz w:val="24"/>
          <w:szCs w:val="24"/>
        </w:rPr>
        <w:tab/>
        <w:t>Федерального закона от 29.12.2012 № 273 «Об образовании в Российской Федерации»;</w:t>
      </w:r>
    </w:p>
    <w:p w:rsidR="00DF6EF4" w:rsidRPr="006A40ED" w:rsidRDefault="00DF6EF4" w:rsidP="00DF6EF4">
      <w:pPr>
        <w:spacing w:after="0"/>
        <w:jc w:val="both"/>
        <w:rPr>
          <w:rFonts w:ascii="Times New Roman" w:hAnsi="Times New Roman" w:cs="Times New Roman"/>
          <w:sz w:val="24"/>
          <w:szCs w:val="24"/>
        </w:rPr>
      </w:pPr>
      <w:r w:rsidRPr="006A40ED">
        <w:rPr>
          <w:rFonts w:ascii="Times New Roman" w:hAnsi="Times New Roman" w:cs="Times New Roman"/>
          <w:sz w:val="24"/>
          <w:szCs w:val="24"/>
        </w:rPr>
        <w:tab/>
        <w:t xml:space="preserve">Приказа </w:t>
      </w:r>
      <w:proofErr w:type="spellStart"/>
      <w:r w:rsidRPr="006A40ED">
        <w:rPr>
          <w:rFonts w:ascii="Times New Roman" w:hAnsi="Times New Roman" w:cs="Times New Roman"/>
          <w:sz w:val="24"/>
          <w:szCs w:val="24"/>
        </w:rPr>
        <w:t>Минпросвещения</w:t>
      </w:r>
      <w:proofErr w:type="spellEnd"/>
      <w:r w:rsidRPr="006A40ED">
        <w:rPr>
          <w:rFonts w:ascii="Times New Roman" w:hAnsi="Times New Roman" w:cs="Times New Roman"/>
          <w:sz w:val="24"/>
          <w:szCs w:val="24"/>
        </w:rPr>
        <w:t xml:space="preserve"> от 31.05.2021 № 286 «Об утверждении федерального государственного образовательного стандарта начального общего образования»;</w:t>
      </w:r>
    </w:p>
    <w:p w:rsidR="00DF6EF4" w:rsidRPr="006A40ED" w:rsidRDefault="00DF6EF4" w:rsidP="00DF6EF4">
      <w:pPr>
        <w:spacing w:after="0"/>
        <w:jc w:val="both"/>
        <w:rPr>
          <w:rFonts w:ascii="Times New Roman" w:hAnsi="Times New Roman" w:cs="Times New Roman"/>
          <w:sz w:val="24"/>
          <w:szCs w:val="24"/>
        </w:rPr>
      </w:pPr>
      <w:r w:rsidRPr="006A40ED">
        <w:rPr>
          <w:rFonts w:ascii="Times New Roman" w:hAnsi="Times New Roman" w:cs="Times New Roman"/>
          <w:sz w:val="24"/>
          <w:szCs w:val="24"/>
        </w:rPr>
        <w:tab/>
        <w:t xml:space="preserve">Методических рекомендаций по использованию и включению в содержание процесса обучения и воспитания государственных символов Российской Федерации, направленных письмом </w:t>
      </w:r>
      <w:proofErr w:type="spellStart"/>
      <w:r w:rsidRPr="006A40ED">
        <w:rPr>
          <w:rFonts w:ascii="Times New Roman" w:hAnsi="Times New Roman" w:cs="Times New Roman"/>
          <w:sz w:val="24"/>
          <w:szCs w:val="24"/>
        </w:rPr>
        <w:t>Минпросвещения</w:t>
      </w:r>
      <w:proofErr w:type="spellEnd"/>
      <w:r w:rsidRPr="006A40ED">
        <w:rPr>
          <w:rFonts w:ascii="Times New Roman" w:hAnsi="Times New Roman" w:cs="Times New Roman"/>
          <w:sz w:val="24"/>
          <w:szCs w:val="24"/>
        </w:rPr>
        <w:t xml:space="preserve"> от 15.04.2022 № СК-295/06;</w:t>
      </w:r>
    </w:p>
    <w:p w:rsidR="00DF6EF4" w:rsidRPr="006A40ED" w:rsidRDefault="00DF6EF4" w:rsidP="00DF6EF4">
      <w:pPr>
        <w:spacing w:after="0"/>
        <w:jc w:val="both"/>
        <w:rPr>
          <w:rFonts w:ascii="Times New Roman" w:hAnsi="Times New Roman" w:cs="Times New Roman"/>
          <w:sz w:val="24"/>
          <w:szCs w:val="24"/>
        </w:rPr>
      </w:pPr>
      <w:r w:rsidRPr="006A40ED">
        <w:rPr>
          <w:rFonts w:ascii="Times New Roman" w:hAnsi="Times New Roman" w:cs="Times New Roman"/>
          <w:sz w:val="24"/>
          <w:szCs w:val="24"/>
        </w:rPr>
        <w:tab/>
        <w:t xml:space="preserve">Методических рекомендаций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направленных письмом </w:t>
      </w:r>
      <w:proofErr w:type="spellStart"/>
      <w:r w:rsidRPr="006A40ED">
        <w:rPr>
          <w:rFonts w:ascii="Times New Roman" w:hAnsi="Times New Roman" w:cs="Times New Roman"/>
          <w:sz w:val="24"/>
          <w:szCs w:val="24"/>
        </w:rPr>
        <w:t>Минобрнауки</w:t>
      </w:r>
      <w:proofErr w:type="spellEnd"/>
      <w:r w:rsidRPr="006A40ED">
        <w:rPr>
          <w:rFonts w:ascii="Times New Roman" w:hAnsi="Times New Roman" w:cs="Times New Roman"/>
          <w:sz w:val="24"/>
          <w:szCs w:val="24"/>
        </w:rPr>
        <w:t xml:space="preserve"> от 18.08.2017 № 09-1672;</w:t>
      </w:r>
    </w:p>
    <w:p w:rsidR="00DF6EF4" w:rsidRPr="006A40ED" w:rsidRDefault="00DF6EF4" w:rsidP="00DF6EF4">
      <w:pPr>
        <w:spacing w:after="0"/>
        <w:jc w:val="both"/>
        <w:rPr>
          <w:rFonts w:ascii="Times New Roman" w:hAnsi="Times New Roman" w:cs="Times New Roman"/>
          <w:sz w:val="24"/>
          <w:szCs w:val="24"/>
        </w:rPr>
      </w:pPr>
      <w:r w:rsidRPr="006A40ED">
        <w:rPr>
          <w:rFonts w:ascii="Times New Roman" w:hAnsi="Times New Roman" w:cs="Times New Roman"/>
          <w:sz w:val="24"/>
          <w:szCs w:val="24"/>
        </w:rPr>
        <w:tab/>
        <w:t>Стратегии развития воспитания в Российской Федерации на период до 2025 года, утвержденной распоряжением Правительства от 29.05.2015 № 996-р; СП 2.4.3648-20;</w:t>
      </w:r>
    </w:p>
    <w:p w:rsidR="00DF6EF4" w:rsidRPr="006A40ED" w:rsidRDefault="00DF6EF4" w:rsidP="00DF6EF4">
      <w:pPr>
        <w:spacing w:after="0"/>
        <w:jc w:val="both"/>
        <w:rPr>
          <w:rFonts w:ascii="Times New Roman" w:hAnsi="Times New Roman" w:cs="Times New Roman"/>
          <w:sz w:val="24"/>
          <w:szCs w:val="24"/>
        </w:rPr>
      </w:pPr>
      <w:r w:rsidRPr="006A40ED">
        <w:rPr>
          <w:rFonts w:ascii="Times New Roman" w:hAnsi="Times New Roman" w:cs="Times New Roman"/>
          <w:sz w:val="24"/>
          <w:szCs w:val="24"/>
        </w:rPr>
        <w:tab/>
        <w:t>СанПиН 1.2.3685-21; основной образовательной программы</w:t>
      </w:r>
      <w:r w:rsidR="006A40ED">
        <w:rPr>
          <w:rFonts w:ascii="Times New Roman" w:hAnsi="Times New Roman" w:cs="Times New Roman"/>
          <w:sz w:val="24"/>
          <w:szCs w:val="24"/>
        </w:rPr>
        <w:t>.</w:t>
      </w:r>
      <w:r w:rsidRPr="006A40ED">
        <w:rPr>
          <w:rFonts w:ascii="Times New Roman" w:hAnsi="Times New Roman" w:cs="Times New Roman"/>
          <w:sz w:val="24"/>
          <w:szCs w:val="24"/>
        </w:rPr>
        <w:t xml:space="preserve"> </w:t>
      </w:r>
    </w:p>
    <w:p w:rsidR="00DD1BF1" w:rsidRPr="00DF6EF4" w:rsidRDefault="006A40ED" w:rsidP="005B4C5A">
      <w:pPr>
        <w:tabs>
          <w:tab w:val="left" w:pos="567"/>
        </w:tabs>
        <w:spacing w:line="240" w:lineRule="auto"/>
        <w:jc w:val="both"/>
        <w:rPr>
          <w:rFonts w:ascii="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lang w:eastAsia="ru-RU"/>
        </w:rPr>
        <w:t xml:space="preserve">           </w:t>
      </w:r>
      <w:r w:rsidR="00CF381A" w:rsidRPr="00DF6EF4">
        <w:rPr>
          <w:rFonts w:ascii="Times New Roman" w:hAnsi="Times New Roman" w:cs="Times New Roman"/>
          <w:color w:val="000000"/>
          <w:sz w:val="24"/>
          <w:szCs w:val="24"/>
          <w:shd w:val="clear" w:color="auto" w:fill="FFFFFF"/>
        </w:rPr>
        <w:t xml:space="preserve">Рабочая программа составлена на основе Комплексной программы физического воспитания учащихся 1-11 классов, авторы В. И. Лях </w:t>
      </w:r>
      <w:proofErr w:type="gramStart"/>
      <w:r w:rsidR="00CF381A" w:rsidRPr="00DF6EF4">
        <w:rPr>
          <w:rFonts w:ascii="Times New Roman" w:hAnsi="Times New Roman" w:cs="Times New Roman"/>
          <w:color w:val="000000"/>
          <w:sz w:val="24"/>
          <w:szCs w:val="24"/>
          <w:shd w:val="clear" w:color="auto" w:fill="FFFFFF"/>
        </w:rPr>
        <w:t>и  А.</w:t>
      </w:r>
      <w:proofErr w:type="gramEnd"/>
      <w:r w:rsidR="00CF381A" w:rsidRPr="00DF6EF4">
        <w:rPr>
          <w:rFonts w:ascii="Times New Roman" w:hAnsi="Times New Roman" w:cs="Times New Roman"/>
          <w:color w:val="000000"/>
          <w:sz w:val="24"/>
          <w:szCs w:val="24"/>
          <w:shd w:val="clear" w:color="auto" w:fill="FFFFFF"/>
        </w:rPr>
        <w:t xml:space="preserve"> А. </w:t>
      </w:r>
      <w:proofErr w:type="spellStart"/>
      <w:r w:rsidR="00CF381A" w:rsidRPr="00DF6EF4">
        <w:rPr>
          <w:rFonts w:ascii="Times New Roman" w:hAnsi="Times New Roman" w:cs="Times New Roman"/>
          <w:color w:val="000000"/>
          <w:sz w:val="24"/>
          <w:szCs w:val="24"/>
          <w:shd w:val="clear" w:color="auto" w:fill="FFFFFF"/>
        </w:rPr>
        <w:t>Зданевич</w:t>
      </w:r>
      <w:proofErr w:type="spellEnd"/>
      <w:r w:rsidR="00CF381A" w:rsidRPr="00DF6EF4">
        <w:rPr>
          <w:rFonts w:ascii="Times New Roman" w:hAnsi="Times New Roman" w:cs="Times New Roman"/>
          <w:color w:val="000000"/>
          <w:sz w:val="24"/>
          <w:szCs w:val="24"/>
          <w:shd w:val="clear" w:color="auto" w:fill="FFFFFF"/>
        </w:rPr>
        <w:t>. - М.:</w:t>
      </w:r>
      <w:r>
        <w:rPr>
          <w:rFonts w:ascii="Times New Roman" w:hAnsi="Times New Roman" w:cs="Times New Roman"/>
          <w:color w:val="000000"/>
          <w:sz w:val="24"/>
          <w:szCs w:val="24"/>
          <w:shd w:val="clear" w:color="auto" w:fill="FFFFFF"/>
        </w:rPr>
        <w:t xml:space="preserve"> </w:t>
      </w:r>
      <w:r w:rsidR="00CF381A" w:rsidRPr="00DF6EF4">
        <w:rPr>
          <w:rFonts w:ascii="Times New Roman" w:hAnsi="Times New Roman" w:cs="Times New Roman"/>
          <w:color w:val="000000"/>
          <w:sz w:val="24"/>
          <w:szCs w:val="24"/>
          <w:shd w:val="clear" w:color="auto" w:fill="FFFFFF"/>
        </w:rPr>
        <w:t>Просвещение,</w:t>
      </w:r>
      <w:r w:rsidR="00CF381A" w:rsidRPr="00DF6EF4">
        <w:rPr>
          <w:rStyle w:val="apple-converted-space"/>
          <w:rFonts w:ascii="Times New Roman" w:hAnsi="Times New Roman" w:cs="Times New Roman"/>
          <w:color w:val="000000"/>
          <w:sz w:val="24"/>
          <w:szCs w:val="24"/>
          <w:shd w:val="clear" w:color="auto" w:fill="FFFFFF"/>
        </w:rPr>
        <w:t> </w:t>
      </w:r>
      <w:r w:rsidR="00DF6EF4">
        <w:rPr>
          <w:rFonts w:ascii="Times New Roman" w:hAnsi="Times New Roman" w:cs="Times New Roman"/>
          <w:sz w:val="24"/>
          <w:szCs w:val="24"/>
        </w:rPr>
        <w:t>202</w:t>
      </w:r>
      <w:r w:rsidR="00CF381A" w:rsidRPr="00DF6EF4">
        <w:rPr>
          <w:rFonts w:ascii="Times New Roman" w:hAnsi="Times New Roman" w:cs="Times New Roman"/>
          <w:sz w:val="24"/>
          <w:szCs w:val="24"/>
        </w:rPr>
        <w:t>1 г</w:t>
      </w:r>
      <w:r w:rsidR="00CF381A" w:rsidRPr="00DF6EF4">
        <w:rPr>
          <w:rFonts w:ascii="Times New Roman" w:hAnsi="Times New Roman" w:cs="Times New Roman"/>
          <w:color w:val="000000"/>
          <w:sz w:val="24"/>
          <w:szCs w:val="24"/>
          <w:shd w:val="clear" w:color="auto" w:fill="FFFFFF"/>
        </w:rPr>
        <w:t xml:space="preserve">., допущенной </w:t>
      </w:r>
      <w:proofErr w:type="gramStart"/>
      <w:r w:rsidR="00CF381A" w:rsidRPr="00DF6EF4">
        <w:rPr>
          <w:rFonts w:ascii="Times New Roman" w:hAnsi="Times New Roman" w:cs="Times New Roman"/>
          <w:color w:val="000000"/>
          <w:sz w:val="24"/>
          <w:szCs w:val="24"/>
          <w:shd w:val="clear" w:color="auto" w:fill="FFFFFF"/>
        </w:rPr>
        <w:t>Министерством  образования</w:t>
      </w:r>
      <w:proofErr w:type="gramEnd"/>
      <w:r w:rsidR="00CF381A" w:rsidRPr="00DF6EF4">
        <w:rPr>
          <w:rFonts w:ascii="Times New Roman" w:hAnsi="Times New Roman" w:cs="Times New Roman"/>
          <w:color w:val="000000"/>
          <w:sz w:val="24"/>
          <w:szCs w:val="24"/>
          <w:shd w:val="clear" w:color="auto" w:fill="FFFFFF"/>
        </w:rPr>
        <w:t xml:space="preserve"> и науки Российской Федерации</w:t>
      </w:r>
      <w:r w:rsidR="005B4C5A" w:rsidRPr="00DF6EF4">
        <w:rPr>
          <w:rFonts w:ascii="Times New Roman" w:hAnsi="Times New Roman" w:cs="Times New Roman"/>
          <w:color w:val="000000"/>
          <w:sz w:val="24"/>
          <w:szCs w:val="24"/>
          <w:shd w:val="clear" w:color="auto" w:fill="FFFFFF"/>
        </w:rPr>
        <w:t>.</w:t>
      </w:r>
    </w:p>
    <w:p w:rsidR="0017374D" w:rsidRPr="00DF6EF4" w:rsidRDefault="0017374D" w:rsidP="0017374D">
      <w:pPr>
        <w:pStyle w:val="a5"/>
        <w:ind w:firstLine="709"/>
        <w:rPr>
          <w:sz w:val="24"/>
        </w:rPr>
      </w:pPr>
      <w:r w:rsidRPr="00DF6EF4">
        <w:rPr>
          <w:rFonts w:cs="Times New Roman"/>
          <w:b/>
          <w:sz w:val="24"/>
        </w:rPr>
        <w:t>Цель</w:t>
      </w:r>
      <w:r w:rsidRPr="00DF6EF4">
        <w:rPr>
          <w:rFonts w:cs="Times New Roman"/>
          <w:sz w:val="24"/>
        </w:rPr>
        <w:t xml:space="preserve"> программы:</w:t>
      </w:r>
    </w:p>
    <w:p w:rsidR="0017374D" w:rsidRPr="00DF6EF4" w:rsidRDefault="0017374D" w:rsidP="0017374D">
      <w:pPr>
        <w:spacing w:after="0" w:line="240" w:lineRule="auto"/>
        <w:ind w:firstLine="709"/>
        <w:jc w:val="both"/>
        <w:rPr>
          <w:rFonts w:ascii="Times New Roman" w:hAnsi="Times New Roman"/>
          <w:sz w:val="24"/>
          <w:szCs w:val="24"/>
        </w:rPr>
      </w:pPr>
      <w:r w:rsidRPr="00DF6EF4">
        <w:rPr>
          <w:rFonts w:ascii="Times New Roman" w:hAnsi="Times New Roman"/>
          <w:sz w:val="24"/>
          <w:szCs w:val="24"/>
        </w:rPr>
        <w:t xml:space="preserve">- Создание наиболее благоприятных условий для формирования у младших школьников отношения к здоровому образу жизни как к одному из главных путей в достижении успеха. </w:t>
      </w:r>
    </w:p>
    <w:p w:rsidR="0017374D" w:rsidRPr="00DF6EF4" w:rsidRDefault="0017374D" w:rsidP="0017374D">
      <w:pPr>
        <w:spacing w:after="0" w:line="240" w:lineRule="auto"/>
        <w:ind w:firstLine="709"/>
        <w:jc w:val="both"/>
        <w:rPr>
          <w:rFonts w:ascii="Times New Roman" w:hAnsi="Times New Roman"/>
          <w:sz w:val="24"/>
          <w:szCs w:val="24"/>
        </w:rPr>
      </w:pPr>
      <w:r w:rsidRPr="00DF6EF4">
        <w:rPr>
          <w:rFonts w:ascii="Times New Roman" w:hAnsi="Times New Roman"/>
          <w:b/>
          <w:bCs/>
          <w:sz w:val="24"/>
          <w:szCs w:val="24"/>
        </w:rPr>
        <w:t xml:space="preserve"> Задачи</w:t>
      </w:r>
      <w:r w:rsidRPr="00DF6EF4">
        <w:rPr>
          <w:rFonts w:ascii="Times New Roman" w:hAnsi="Times New Roman"/>
          <w:b/>
          <w:sz w:val="24"/>
          <w:szCs w:val="24"/>
        </w:rPr>
        <w:t>:</w:t>
      </w:r>
    </w:p>
    <w:p w:rsidR="0017374D" w:rsidRPr="00DF6EF4" w:rsidRDefault="0017374D" w:rsidP="0017374D">
      <w:pPr>
        <w:spacing w:after="0" w:line="240" w:lineRule="auto"/>
        <w:ind w:firstLine="709"/>
        <w:jc w:val="both"/>
        <w:rPr>
          <w:rFonts w:ascii="Times New Roman" w:hAnsi="Times New Roman" w:cs="Times New Roman"/>
          <w:color w:val="000000"/>
          <w:sz w:val="24"/>
          <w:szCs w:val="24"/>
        </w:rPr>
      </w:pPr>
      <w:r w:rsidRPr="00DF6EF4">
        <w:rPr>
          <w:rFonts w:ascii="Times New Roman" w:hAnsi="Times New Roman" w:cs="Times New Roman"/>
          <w:color w:val="000000"/>
          <w:sz w:val="24"/>
          <w:szCs w:val="24"/>
        </w:rPr>
        <w:t> - укреплять здоровье учащихся, приобщать их к занятиям физической культурой и здоровому образу жизни, содейст</w:t>
      </w:r>
      <w:r w:rsidR="00DF6EF4">
        <w:rPr>
          <w:rFonts w:ascii="Times New Roman" w:hAnsi="Times New Roman" w:cs="Times New Roman"/>
          <w:color w:val="000000"/>
          <w:sz w:val="24"/>
          <w:szCs w:val="24"/>
        </w:rPr>
        <w:t>во</w:t>
      </w:r>
      <w:r w:rsidRPr="00DF6EF4">
        <w:rPr>
          <w:rFonts w:ascii="Times New Roman" w:hAnsi="Times New Roman" w:cs="Times New Roman"/>
          <w:color w:val="000000"/>
          <w:sz w:val="24"/>
          <w:szCs w:val="24"/>
        </w:rPr>
        <w:t>вать гармоническому, физическому развитию;</w:t>
      </w:r>
    </w:p>
    <w:p w:rsidR="0017374D" w:rsidRPr="00DF6EF4" w:rsidRDefault="0017374D" w:rsidP="0017374D">
      <w:pPr>
        <w:spacing w:after="0" w:line="240" w:lineRule="auto"/>
        <w:ind w:firstLine="709"/>
        <w:jc w:val="both"/>
        <w:rPr>
          <w:rFonts w:ascii="Times New Roman" w:hAnsi="Times New Roman" w:cs="Times New Roman"/>
          <w:color w:val="000000"/>
          <w:sz w:val="24"/>
          <w:szCs w:val="24"/>
        </w:rPr>
      </w:pPr>
      <w:r w:rsidRPr="00DF6EF4">
        <w:rPr>
          <w:rFonts w:ascii="Times New Roman" w:hAnsi="Times New Roman" w:cs="Times New Roman"/>
          <w:color w:val="000000"/>
          <w:sz w:val="24"/>
          <w:szCs w:val="24"/>
        </w:rPr>
        <w:t> -</w:t>
      </w:r>
      <w:r w:rsidRPr="00DF6EF4">
        <w:rPr>
          <w:rStyle w:val="apple-converted-space"/>
          <w:rFonts w:ascii="Times New Roman" w:hAnsi="Times New Roman" w:cs="Times New Roman"/>
          <w:color w:val="000000"/>
          <w:sz w:val="24"/>
          <w:szCs w:val="24"/>
        </w:rPr>
        <w:t> </w:t>
      </w:r>
      <w:r w:rsidRPr="00DF6EF4">
        <w:rPr>
          <w:rFonts w:ascii="Times New Roman" w:hAnsi="Times New Roman" w:cs="Times New Roman"/>
          <w:color w:val="000000"/>
          <w:sz w:val="24"/>
          <w:szCs w:val="24"/>
        </w:rPr>
        <w:t>обучать жизненно важным двигательным умениям и навыкам;</w:t>
      </w:r>
    </w:p>
    <w:p w:rsidR="0017374D" w:rsidRPr="00DF6EF4" w:rsidRDefault="0017374D" w:rsidP="0017374D">
      <w:pPr>
        <w:spacing w:after="0" w:line="240" w:lineRule="auto"/>
        <w:ind w:firstLine="709"/>
        <w:jc w:val="both"/>
        <w:rPr>
          <w:rFonts w:ascii="Times New Roman" w:hAnsi="Times New Roman" w:cs="Times New Roman"/>
          <w:color w:val="000000"/>
          <w:sz w:val="24"/>
          <w:szCs w:val="24"/>
        </w:rPr>
      </w:pPr>
      <w:r w:rsidRPr="00DF6EF4">
        <w:rPr>
          <w:rFonts w:ascii="Times New Roman" w:hAnsi="Times New Roman" w:cs="Times New Roman"/>
          <w:color w:val="000000"/>
          <w:sz w:val="24"/>
          <w:szCs w:val="24"/>
        </w:rPr>
        <w:t> - воспитывать дисциплинированность, доброжелательное отношение к одноклассникам, формировать коммуникативные компетенции.</w:t>
      </w:r>
    </w:p>
    <w:p w:rsidR="0017374D" w:rsidRPr="00DF6EF4" w:rsidRDefault="0017374D" w:rsidP="0017374D">
      <w:pPr>
        <w:shd w:val="clear" w:color="auto" w:fill="FFFFFF"/>
        <w:tabs>
          <w:tab w:val="left" w:pos="274"/>
        </w:tabs>
        <w:spacing w:after="0" w:line="240" w:lineRule="auto"/>
        <w:ind w:firstLine="709"/>
        <w:jc w:val="both"/>
        <w:rPr>
          <w:rFonts w:ascii="Times New Roman" w:hAnsi="Times New Roman"/>
          <w:sz w:val="24"/>
          <w:szCs w:val="24"/>
        </w:rPr>
      </w:pPr>
      <w:r w:rsidRPr="00DF6EF4">
        <w:rPr>
          <w:rFonts w:ascii="Times New Roman" w:hAnsi="Times New Roman"/>
          <w:b/>
          <w:spacing w:val="-8"/>
          <w:sz w:val="24"/>
          <w:szCs w:val="24"/>
        </w:rPr>
        <w:t>Целью реализации</w:t>
      </w:r>
      <w:r w:rsidRPr="00DF6EF4">
        <w:rPr>
          <w:rFonts w:ascii="Times New Roman" w:hAnsi="Times New Roman"/>
          <w:spacing w:val="-8"/>
          <w:sz w:val="24"/>
          <w:szCs w:val="24"/>
        </w:rPr>
        <w:t xml:space="preserve"> основной образовательной программы начального </w:t>
      </w:r>
      <w:r w:rsidRPr="00DF6EF4">
        <w:rPr>
          <w:rFonts w:ascii="Times New Roman" w:hAnsi="Times New Roman"/>
          <w:spacing w:val="-6"/>
          <w:sz w:val="24"/>
          <w:szCs w:val="24"/>
        </w:rPr>
        <w:t xml:space="preserve">общего образования является обеспечение планируемых результатов по </w:t>
      </w:r>
      <w:r w:rsidRPr="00DF6EF4">
        <w:rPr>
          <w:rFonts w:ascii="Times New Roman" w:hAnsi="Times New Roman"/>
          <w:spacing w:val="-10"/>
          <w:sz w:val="24"/>
          <w:szCs w:val="24"/>
        </w:rPr>
        <w:t xml:space="preserve">достижению выпускником начальной общеобразовательной школы целевых </w:t>
      </w:r>
      <w:r w:rsidRPr="00DF6EF4">
        <w:rPr>
          <w:rFonts w:ascii="Times New Roman" w:hAnsi="Times New Roman"/>
          <w:sz w:val="24"/>
          <w:szCs w:val="24"/>
        </w:rPr>
        <w:t xml:space="preserve">установок, знаний, умений, навыков и компетенций, определяемых </w:t>
      </w:r>
      <w:r w:rsidRPr="00DF6EF4">
        <w:rPr>
          <w:rFonts w:ascii="Times New Roman" w:hAnsi="Times New Roman"/>
          <w:spacing w:val="-9"/>
          <w:sz w:val="24"/>
          <w:szCs w:val="24"/>
        </w:rPr>
        <w:t xml:space="preserve">личностными, семейными, общественными, государственными потребностями </w:t>
      </w:r>
      <w:r w:rsidRPr="00DF6EF4">
        <w:rPr>
          <w:rFonts w:ascii="Times New Roman" w:hAnsi="Times New Roman"/>
          <w:spacing w:val="-10"/>
          <w:sz w:val="24"/>
          <w:szCs w:val="24"/>
        </w:rPr>
        <w:t xml:space="preserve">и возможностями ребёнка младшего школьного возраста, индивидуальными </w:t>
      </w:r>
      <w:r w:rsidRPr="00DF6EF4">
        <w:rPr>
          <w:rFonts w:ascii="Times New Roman" w:hAnsi="Times New Roman"/>
          <w:sz w:val="24"/>
          <w:szCs w:val="24"/>
        </w:rPr>
        <w:t>особенностями его развития и состояния здоровья.</w:t>
      </w:r>
    </w:p>
    <w:p w:rsidR="0017374D" w:rsidRPr="00DF6EF4" w:rsidRDefault="0017374D" w:rsidP="0017374D">
      <w:pPr>
        <w:spacing w:after="0" w:line="240" w:lineRule="auto"/>
        <w:ind w:firstLine="709"/>
        <w:jc w:val="both"/>
        <w:rPr>
          <w:rFonts w:ascii="Times New Roman" w:hAnsi="Times New Roman"/>
          <w:sz w:val="24"/>
          <w:szCs w:val="24"/>
        </w:rPr>
      </w:pPr>
      <w:r w:rsidRPr="00DF6EF4">
        <w:rPr>
          <w:rFonts w:ascii="Times New Roman" w:hAnsi="Times New Roman"/>
          <w:sz w:val="24"/>
          <w:szCs w:val="24"/>
        </w:rPr>
        <w:t xml:space="preserve">В соответствии с ФГОС на ступени начального общего образования решаются следующие </w:t>
      </w:r>
      <w:r w:rsidRPr="00DF6EF4">
        <w:rPr>
          <w:rFonts w:ascii="Times New Roman" w:hAnsi="Times New Roman"/>
          <w:b/>
          <w:sz w:val="24"/>
          <w:szCs w:val="24"/>
        </w:rPr>
        <w:t>задачи</w:t>
      </w:r>
      <w:r w:rsidRPr="00DF6EF4">
        <w:rPr>
          <w:rFonts w:ascii="Times New Roman" w:hAnsi="Times New Roman"/>
          <w:sz w:val="24"/>
          <w:szCs w:val="24"/>
        </w:rPr>
        <w:t>:</w:t>
      </w:r>
    </w:p>
    <w:p w:rsidR="0017374D" w:rsidRPr="00DF6EF4" w:rsidRDefault="0017374D" w:rsidP="0017374D">
      <w:pPr>
        <w:numPr>
          <w:ilvl w:val="0"/>
          <w:numId w:val="4"/>
        </w:numPr>
        <w:spacing w:after="0" w:line="240" w:lineRule="auto"/>
        <w:ind w:left="0" w:firstLine="0"/>
        <w:jc w:val="both"/>
        <w:rPr>
          <w:rFonts w:ascii="Times New Roman" w:hAnsi="Times New Roman"/>
          <w:sz w:val="24"/>
          <w:szCs w:val="24"/>
        </w:rPr>
      </w:pPr>
      <w:r w:rsidRPr="00DF6EF4">
        <w:rPr>
          <w:rFonts w:ascii="Times New Roman" w:hAnsi="Times New Roman"/>
          <w:sz w:val="24"/>
          <w:szCs w:val="24"/>
        </w:rPr>
        <w:t>становление основ гражданской идентичности и мировоззрения обучающихся;</w:t>
      </w:r>
    </w:p>
    <w:p w:rsidR="0017374D" w:rsidRPr="00DF6EF4" w:rsidRDefault="0017374D" w:rsidP="0017374D">
      <w:pPr>
        <w:numPr>
          <w:ilvl w:val="0"/>
          <w:numId w:val="4"/>
        </w:numPr>
        <w:spacing w:after="0" w:line="240" w:lineRule="auto"/>
        <w:ind w:left="0" w:firstLine="0"/>
        <w:jc w:val="both"/>
        <w:rPr>
          <w:rFonts w:ascii="Times New Roman" w:hAnsi="Times New Roman"/>
          <w:sz w:val="24"/>
          <w:szCs w:val="24"/>
        </w:rPr>
      </w:pPr>
      <w:r w:rsidRPr="00DF6EF4">
        <w:rPr>
          <w:rFonts w:ascii="Times New Roman" w:hAnsi="Times New Roman"/>
          <w:sz w:val="24"/>
          <w:szCs w:val="24"/>
        </w:rPr>
        <w:t>формирование основ умения учиться 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учебном процессе;</w:t>
      </w:r>
    </w:p>
    <w:p w:rsidR="0017374D" w:rsidRPr="00DF6EF4" w:rsidRDefault="0017374D" w:rsidP="0017374D">
      <w:pPr>
        <w:numPr>
          <w:ilvl w:val="0"/>
          <w:numId w:val="4"/>
        </w:numPr>
        <w:spacing w:after="0" w:line="240" w:lineRule="auto"/>
        <w:ind w:left="0" w:firstLine="0"/>
        <w:jc w:val="both"/>
        <w:rPr>
          <w:rFonts w:ascii="Times New Roman" w:hAnsi="Times New Roman"/>
          <w:sz w:val="24"/>
          <w:szCs w:val="24"/>
        </w:rPr>
      </w:pPr>
      <w:r w:rsidRPr="00DF6EF4">
        <w:rPr>
          <w:rFonts w:ascii="Times New Roman" w:hAnsi="Times New Roman"/>
          <w:sz w:val="24"/>
          <w:szCs w:val="24"/>
        </w:rPr>
        <w:t>духовно-нравственное развитие и воспитание обучающихся, предусматривающее принятие ими моральных норм, нравственных установок, национальных ценностей;</w:t>
      </w:r>
    </w:p>
    <w:p w:rsidR="0017374D" w:rsidRPr="00DF6EF4" w:rsidRDefault="0017374D" w:rsidP="0017374D">
      <w:pPr>
        <w:numPr>
          <w:ilvl w:val="0"/>
          <w:numId w:val="4"/>
        </w:numPr>
        <w:spacing w:after="0" w:line="240" w:lineRule="auto"/>
        <w:ind w:left="0" w:firstLine="0"/>
        <w:jc w:val="both"/>
        <w:rPr>
          <w:rFonts w:ascii="Times New Roman" w:hAnsi="Times New Roman"/>
          <w:sz w:val="24"/>
          <w:szCs w:val="24"/>
        </w:rPr>
      </w:pPr>
      <w:r w:rsidRPr="00DF6EF4">
        <w:rPr>
          <w:rFonts w:ascii="Times New Roman" w:hAnsi="Times New Roman"/>
          <w:sz w:val="24"/>
          <w:szCs w:val="24"/>
        </w:rPr>
        <w:t>укрепление физического и духовного здоровья обучающихся.</w:t>
      </w:r>
    </w:p>
    <w:p w:rsidR="0017374D" w:rsidRPr="00DF6EF4" w:rsidRDefault="0017374D" w:rsidP="0017374D">
      <w:pPr>
        <w:pStyle w:val="a5"/>
        <w:ind w:firstLine="709"/>
        <w:rPr>
          <w:rFonts w:cs="Times New Roman"/>
          <w:color w:val="000000"/>
          <w:sz w:val="24"/>
          <w:shd w:val="clear" w:color="auto" w:fill="FFFFFF"/>
        </w:rPr>
      </w:pPr>
      <w:r w:rsidRPr="00DF6EF4">
        <w:rPr>
          <w:rFonts w:cs="Times New Roman"/>
          <w:b/>
          <w:sz w:val="24"/>
        </w:rPr>
        <w:t xml:space="preserve">           </w:t>
      </w:r>
    </w:p>
    <w:p w:rsidR="0017374D" w:rsidRPr="00DF6EF4" w:rsidRDefault="0017374D" w:rsidP="0017374D">
      <w:pPr>
        <w:pStyle w:val="a3"/>
        <w:ind w:firstLine="709"/>
        <w:jc w:val="both"/>
        <w:rPr>
          <w:rFonts w:ascii="Times New Roman" w:hAnsi="Times New Roman"/>
          <w:sz w:val="24"/>
          <w:szCs w:val="24"/>
        </w:rPr>
      </w:pPr>
      <w:r w:rsidRPr="00DF6EF4">
        <w:rPr>
          <w:rFonts w:ascii="Times New Roman" w:hAnsi="Times New Roman"/>
          <w:sz w:val="24"/>
          <w:szCs w:val="24"/>
        </w:rPr>
        <w:t xml:space="preserve">Программа внеурочной деятельности по спортивно-оздоровительному направлению «Подвижные игры» составлена в соответствии с возрастными особенностями обучающихся и рассчитана на </w:t>
      </w:r>
      <w:proofErr w:type="gramStart"/>
      <w:r w:rsidRPr="00DF6EF4">
        <w:rPr>
          <w:rFonts w:ascii="Times New Roman" w:hAnsi="Times New Roman"/>
          <w:sz w:val="24"/>
          <w:szCs w:val="24"/>
        </w:rPr>
        <w:t>проведение  1</w:t>
      </w:r>
      <w:proofErr w:type="gramEnd"/>
      <w:r w:rsidRPr="00DF6EF4">
        <w:rPr>
          <w:rFonts w:ascii="Times New Roman" w:hAnsi="Times New Roman"/>
          <w:sz w:val="24"/>
          <w:szCs w:val="24"/>
        </w:rPr>
        <w:t xml:space="preserve"> часа в неделю:                            </w:t>
      </w:r>
    </w:p>
    <w:p w:rsidR="0017374D" w:rsidRPr="00DF6EF4" w:rsidRDefault="00022A05" w:rsidP="00022A05">
      <w:pPr>
        <w:pStyle w:val="a3"/>
        <w:numPr>
          <w:ilvl w:val="0"/>
          <w:numId w:val="50"/>
        </w:numPr>
        <w:jc w:val="both"/>
        <w:rPr>
          <w:rFonts w:ascii="Times New Roman" w:hAnsi="Times New Roman"/>
          <w:sz w:val="24"/>
          <w:szCs w:val="24"/>
        </w:rPr>
      </w:pPr>
      <w:r>
        <w:rPr>
          <w:rFonts w:ascii="Times New Roman" w:hAnsi="Times New Roman"/>
          <w:sz w:val="24"/>
          <w:szCs w:val="24"/>
        </w:rPr>
        <w:lastRenderedPageBreak/>
        <w:t xml:space="preserve"> </w:t>
      </w:r>
      <w:r w:rsidR="0017374D" w:rsidRPr="00DF6EF4">
        <w:rPr>
          <w:rFonts w:ascii="Times New Roman" w:hAnsi="Times New Roman"/>
          <w:sz w:val="24"/>
          <w:szCs w:val="24"/>
        </w:rPr>
        <w:t>классы -3</w:t>
      </w:r>
      <w:r w:rsidR="0017374D" w:rsidRPr="00DF6EF4">
        <w:rPr>
          <w:rFonts w:ascii="Times New Roman" w:hAnsi="Times New Roman"/>
          <w:sz w:val="24"/>
          <w:szCs w:val="24"/>
          <w:lang w:val="en-US"/>
        </w:rPr>
        <w:t>4</w:t>
      </w:r>
      <w:r w:rsidR="0017374D" w:rsidRPr="00DF6EF4">
        <w:rPr>
          <w:rFonts w:ascii="Times New Roman" w:hAnsi="Times New Roman"/>
          <w:sz w:val="24"/>
          <w:szCs w:val="24"/>
        </w:rPr>
        <w:t xml:space="preserve"> часа в год. </w:t>
      </w:r>
    </w:p>
    <w:p w:rsidR="0017374D" w:rsidRPr="00DF6EF4" w:rsidRDefault="0017374D" w:rsidP="0017374D">
      <w:pPr>
        <w:pStyle w:val="a3"/>
        <w:ind w:left="360"/>
        <w:jc w:val="both"/>
        <w:rPr>
          <w:rFonts w:ascii="Times New Roman" w:hAnsi="Times New Roman"/>
          <w:sz w:val="24"/>
          <w:szCs w:val="24"/>
        </w:rPr>
      </w:pPr>
    </w:p>
    <w:p w:rsidR="0017374D" w:rsidRPr="00DF6EF4" w:rsidRDefault="0017374D" w:rsidP="0017374D">
      <w:pPr>
        <w:pStyle w:val="a3"/>
        <w:rPr>
          <w:rFonts w:ascii="Times New Roman" w:hAnsi="Times New Roman"/>
          <w:sz w:val="24"/>
          <w:szCs w:val="24"/>
        </w:rPr>
      </w:pPr>
      <w:r w:rsidRPr="00DF6EF4">
        <w:rPr>
          <w:rFonts w:ascii="Times New Roman" w:hAnsi="Times New Roman"/>
          <w:b/>
          <w:sz w:val="24"/>
          <w:szCs w:val="24"/>
        </w:rPr>
        <w:t>Особенности реализации программы внеурочной деятельности: форма, режим и место проведения занятий, виды деятельности</w:t>
      </w:r>
      <w:r w:rsidR="006A40ED">
        <w:rPr>
          <w:rFonts w:ascii="Times New Roman" w:hAnsi="Times New Roman"/>
          <w:b/>
          <w:sz w:val="24"/>
          <w:szCs w:val="24"/>
        </w:rPr>
        <w:t>.</w:t>
      </w:r>
    </w:p>
    <w:p w:rsidR="0017374D" w:rsidRPr="00DF6EF4" w:rsidRDefault="0017374D" w:rsidP="0017374D">
      <w:pPr>
        <w:pStyle w:val="a7"/>
        <w:spacing w:after="0" w:line="240" w:lineRule="auto"/>
        <w:ind w:left="0" w:firstLine="709"/>
        <w:rPr>
          <w:rFonts w:ascii="Times New Roman" w:hAnsi="Times New Roman"/>
          <w:b/>
          <w:sz w:val="24"/>
          <w:szCs w:val="24"/>
        </w:rPr>
      </w:pPr>
    </w:p>
    <w:p w:rsidR="0017374D" w:rsidRPr="00DF6EF4" w:rsidRDefault="0017374D" w:rsidP="0017374D">
      <w:pPr>
        <w:spacing w:after="0" w:line="240" w:lineRule="auto"/>
        <w:ind w:firstLine="709"/>
        <w:jc w:val="both"/>
        <w:rPr>
          <w:rFonts w:ascii="Times New Roman" w:hAnsi="Times New Roman"/>
          <w:sz w:val="24"/>
          <w:szCs w:val="24"/>
        </w:rPr>
      </w:pPr>
      <w:r w:rsidRPr="00DF6EF4">
        <w:rPr>
          <w:rFonts w:ascii="Times New Roman" w:hAnsi="Times New Roman"/>
          <w:sz w:val="24"/>
          <w:szCs w:val="24"/>
        </w:rPr>
        <w:t xml:space="preserve">Программа внеурочной деятельности по спортивно-оздоровительному </w:t>
      </w:r>
      <w:proofErr w:type="gramStart"/>
      <w:r w:rsidRPr="00DF6EF4">
        <w:rPr>
          <w:rFonts w:ascii="Times New Roman" w:hAnsi="Times New Roman"/>
          <w:sz w:val="24"/>
          <w:szCs w:val="24"/>
        </w:rPr>
        <w:t>направлению  «</w:t>
      </w:r>
      <w:proofErr w:type="gramEnd"/>
      <w:r w:rsidRPr="00DF6EF4">
        <w:rPr>
          <w:rFonts w:ascii="Times New Roman" w:hAnsi="Times New Roman"/>
          <w:sz w:val="24"/>
          <w:szCs w:val="24"/>
        </w:rPr>
        <w:t xml:space="preserve">Подвижные игры» предназначена для обучающихся 1-4 классов. Реализация </w:t>
      </w:r>
      <w:proofErr w:type="gramStart"/>
      <w:r w:rsidRPr="00DF6EF4">
        <w:rPr>
          <w:rFonts w:ascii="Times New Roman" w:hAnsi="Times New Roman"/>
          <w:sz w:val="24"/>
          <w:szCs w:val="24"/>
        </w:rPr>
        <w:t>программы  осуществляется</w:t>
      </w:r>
      <w:proofErr w:type="gramEnd"/>
      <w:r w:rsidRPr="00DF6EF4">
        <w:rPr>
          <w:rFonts w:ascii="Times New Roman" w:hAnsi="Times New Roman"/>
          <w:sz w:val="24"/>
          <w:szCs w:val="24"/>
        </w:rPr>
        <w:t xml:space="preserve"> посредством двигательной деятельности с общеразвивающей направленностью. В процессе овладения этой деятельностью у младших школьников не только совершенствуются физические качества, но и активно развиваются сознание, мышление, творческая самостоятельность.</w:t>
      </w:r>
    </w:p>
    <w:p w:rsidR="0017374D" w:rsidRPr="00DF6EF4" w:rsidRDefault="0017374D" w:rsidP="0017374D">
      <w:pPr>
        <w:spacing w:after="0" w:line="240" w:lineRule="auto"/>
        <w:ind w:firstLine="709"/>
        <w:jc w:val="both"/>
        <w:rPr>
          <w:rFonts w:ascii="Times New Roman" w:eastAsia="Times New Roman" w:hAnsi="Times New Roman"/>
          <w:color w:val="333333"/>
          <w:sz w:val="24"/>
          <w:szCs w:val="24"/>
        </w:rPr>
      </w:pPr>
      <w:r w:rsidRPr="00DF6EF4">
        <w:rPr>
          <w:rFonts w:ascii="Times New Roman" w:eastAsia="Times New Roman" w:hAnsi="Times New Roman"/>
          <w:color w:val="333333"/>
          <w:sz w:val="24"/>
          <w:szCs w:val="24"/>
        </w:rPr>
        <w:t xml:space="preserve">Занятия проводятся в учебном кабинете, на улице, в спортивном зале </w:t>
      </w:r>
      <w:r w:rsidRPr="00DF6EF4">
        <w:rPr>
          <w:rFonts w:ascii="Times New Roman" w:hAnsi="Times New Roman"/>
          <w:sz w:val="24"/>
          <w:szCs w:val="24"/>
        </w:rPr>
        <w:t xml:space="preserve">после всех уроков основного расписания, продолжительность соответствует рекомендациям </w:t>
      </w:r>
      <w:r w:rsidRPr="00DF6EF4">
        <w:rPr>
          <w:rFonts w:ascii="Times New Roman" w:eastAsia="Times New Roman" w:hAnsi="Times New Roman"/>
          <w:color w:val="333333"/>
          <w:sz w:val="24"/>
          <w:szCs w:val="24"/>
        </w:rPr>
        <w:t>СанПиН, т. е. 35 минут.</w:t>
      </w:r>
    </w:p>
    <w:p w:rsidR="0017374D" w:rsidRPr="00DF6EF4" w:rsidRDefault="0017374D" w:rsidP="0017374D">
      <w:pPr>
        <w:spacing w:after="0" w:line="240" w:lineRule="auto"/>
        <w:ind w:firstLine="709"/>
        <w:jc w:val="both"/>
        <w:rPr>
          <w:rFonts w:ascii="Times New Roman" w:hAnsi="Times New Roman" w:cs="Times New Roman"/>
          <w:sz w:val="24"/>
          <w:szCs w:val="24"/>
        </w:rPr>
      </w:pPr>
      <w:r w:rsidRPr="00DF6EF4">
        <w:rPr>
          <w:rFonts w:ascii="Times New Roman" w:hAnsi="Times New Roman" w:cs="Times New Roman"/>
          <w:sz w:val="24"/>
          <w:szCs w:val="24"/>
        </w:rPr>
        <w:t>Данная работа начинается с 1класса на доступном младшим школьникам уровне, преимущественно в виде:</w:t>
      </w:r>
    </w:p>
    <w:p w:rsidR="0017374D" w:rsidRPr="00DF6EF4" w:rsidRDefault="0017374D" w:rsidP="00AA7936">
      <w:pPr>
        <w:numPr>
          <w:ilvl w:val="0"/>
          <w:numId w:val="6"/>
        </w:numPr>
        <w:tabs>
          <w:tab w:val="clear" w:pos="1500"/>
          <w:tab w:val="num" w:pos="0"/>
        </w:tabs>
        <w:spacing w:after="0" w:line="240" w:lineRule="auto"/>
        <w:ind w:left="0" w:firstLine="0"/>
        <w:jc w:val="both"/>
        <w:rPr>
          <w:rFonts w:ascii="Times New Roman" w:hAnsi="Times New Roman"/>
          <w:sz w:val="24"/>
          <w:szCs w:val="24"/>
        </w:rPr>
      </w:pPr>
      <w:r w:rsidRPr="00DF6EF4">
        <w:rPr>
          <w:rFonts w:ascii="Times New Roman" w:hAnsi="Times New Roman" w:cs="Times New Roman"/>
          <w:sz w:val="24"/>
          <w:szCs w:val="24"/>
        </w:rPr>
        <w:t>подвижных игр,</w:t>
      </w:r>
      <w:r w:rsidRPr="00DF6EF4">
        <w:rPr>
          <w:rFonts w:ascii="Times New Roman" w:hAnsi="Times New Roman" w:cs="Times New Roman"/>
          <w:color w:val="000000"/>
          <w:sz w:val="24"/>
          <w:szCs w:val="24"/>
        </w:rPr>
        <w:t xml:space="preserve"> </w:t>
      </w:r>
    </w:p>
    <w:p w:rsidR="0017374D" w:rsidRPr="00DF6EF4" w:rsidRDefault="0017374D" w:rsidP="00AA7936">
      <w:pPr>
        <w:numPr>
          <w:ilvl w:val="0"/>
          <w:numId w:val="6"/>
        </w:numPr>
        <w:tabs>
          <w:tab w:val="clear" w:pos="1500"/>
          <w:tab w:val="num" w:pos="0"/>
        </w:tabs>
        <w:spacing w:after="0" w:line="240" w:lineRule="auto"/>
        <w:ind w:left="0" w:firstLine="0"/>
        <w:jc w:val="both"/>
        <w:rPr>
          <w:rFonts w:ascii="Times New Roman" w:hAnsi="Times New Roman"/>
          <w:sz w:val="24"/>
          <w:szCs w:val="24"/>
        </w:rPr>
      </w:pPr>
      <w:r w:rsidRPr="00DF6EF4">
        <w:rPr>
          <w:rFonts w:ascii="Times New Roman" w:hAnsi="Times New Roman"/>
          <w:sz w:val="24"/>
          <w:szCs w:val="24"/>
        </w:rPr>
        <w:t>народных оздоровительных игр,</w:t>
      </w:r>
    </w:p>
    <w:p w:rsidR="0017374D" w:rsidRPr="00DF6EF4" w:rsidRDefault="0017374D" w:rsidP="00AA7936">
      <w:pPr>
        <w:numPr>
          <w:ilvl w:val="0"/>
          <w:numId w:val="6"/>
        </w:numPr>
        <w:tabs>
          <w:tab w:val="clear" w:pos="1500"/>
          <w:tab w:val="num" w:pos="0"/>
        </w:tabs>
        <w:spacing w:after="0" w:line="240" w:lineRule="auto"/>
        <w:ind w:left="0" w:firstLine="0"/>
        <w:jc w:val="both"/>
        <w:rPr>
          <w:rFonts w:ascii="Times New Roman" w:hAnsi="Times New Roman"/>
          <w:sz w:val="24"/>
          <w:szCs w:val="24"/>
        </w:rPr>
      </w:pPr>
      <w:r w:rsidRPr="00DF6EF4">
        <w:rPr>
          <w:rFonts w:ascii="Times New Roman" w:hAnsi="Times New Roman"/>
          <w:sz w:val="24"/>
          <w:szCs w:val="24"/>
        </w:rPr>
        <w:t>прогулок,</w:t>
      </w:r>
    </w:p>
    <w:p w:rsidR="0017374D" w:rsidRPr="00DF6EF4" w:rsidRDefault="0017374D" w:rsidP="00AA7936">
      <w:pPr>
        <w:numPr>
          <w:ilvl w:val="0"/>
          <w:numId w:val="6"/>
        </w:numPr>
        <w:tabs>
          <w:tab w:val="clear" w:pos="1500"/>
          <w:tab w:val="num" w:pos="0"/>
        </w:tabs>
        <w:spacing w:after="0" w:line="240" w:lineRule="auto"/>
        <w:ind w:left="0" w:firstLine="0"/>
        <w:jc w:val="both"/>
        <w:rPr>
          <w:rFonts w:ascii="Times New Roman" w:hAnsi="Times New Roman"/>
          <w:sz w:val="24"/>
          <w:szCs w:val="24"/>
        </w:rPr>
      </w:pPr>
      <w:r w:rsidRPr="00DF6EF4">
        <w:rPr>
          <w:rFonts w:ascii="Times New Roman" w:hAnsi="Times New Roman"/>
          <w:sz w:val="24"/>
          <w:szCs w:val="24"/>
        </w:rPr>
        <w:t>спортивно-оздоровительных часов,</w:t>
      </w:r>
    </w:p>
    <w:p w:rsidR="0017374D" w:rsidRPr="00DF6EF4" w:rsidRDefault="0017374D" w:rsidP="00AA7936">
      <w:pPr>
        <w:numPr>
          <w:ilvl w:val="0"/>
          <w:numId w:val="6"/>
        </w:numPr>
        <w:tabs>
          <w:tab w:val="clear" w:pos="1500"/>
          <w:tab w:val="num" w:pos="0"/>
        </w:tabs>
        <w:spacing w:after="0" w:line="240" w:lineRule="auto"/>
        <w:ind w:left="0" w:firstLine="0"/>
        <w:jc w:val="both"/>
        <w:rPr>
          <w:rFonts w:ascii="Times New Roman" w:hAnsi="Times New Roman"/>
          <w:sz w:val="24"/>
          <w:szCs w:val="24"/>
        </w:rPr>
      </w:pPr>
      <w:r w:rsidRPr="00DF6EF4">
        <w:rPr>
          <w:rFonts w:ascii="Times New Roman" w:hAnsi="Times New Roman"/>
          <w:sz w:val="24"/>
          <w:szCs w:val="24"/>
        </w:rPr>
        <w:t xml:space="preserve">физкультурных праздников, </w:t>
      </w:r>
    </w:p>
    <w:p w:rsidR="0017374D" w:rsidRPr="00DF6EF4" w:rsidRDefault="0017374D" w:rsidP="00AA7936">
      <w:pPr>
        <w:numPr>
          <w:ilvl w:val="0"/>
          <w:numId w:val="6"/>
        </w:numPr>
        <w:tabs>
          <w:tab w:val="clear" w:pos="1500"/>
          <w:tab w:val="num" w:pos="0"/>
        </w:tabs>
        <w:spacing w:after="0" w:line="240" w:lineRule="auto"/>
        <w:ind w:left="0" w:firstLine="0"/>
        <w:jc w:val="both"/>
        <w:rPr>
          <w:rFonts w:ascii="Times New Roman" w:hAnsi="Times New Roman"/>
          <w:sz w:val="24"/>
          <w:szCs w:val="24"/>
        </w:rPr>
      </w:pPr>
      <w:r w:rsidRPr="00DF6EF4">
        <w:rPr>
          <w:rFonts w:ascii="Times New Roman" w:hAnsi="Times New Roman"/>
          <w:sz w:val="24"/>
          <w:szCs w:val="24"/>
        </w:rPr>
        <w:t>спортивных соревнований.</w:t>
      </w:r>
    </w:p>
    <w:p w:rsidR="00AA7936" w:rsidRPr="00DF6EF4" w:rsidRDefault="00AA7936" w:rsidP="00AA7936">
      <w:pPr>
        <w:spacing w:after="0" w:line="240" w:lineRule="auto"/>
        <w:ind w:left="709"/>
        <w:jc w:val="both"/>
        <w:rPr>
          <w:rFonts w:ascii="Times New Roman" w:hAnsi="Times New Roman"/>
          <w:sz w:val="24"/>
          <w:szCs w:val="24"/>
        </w:rPr>
      </w:pPr>
    </w:p>
    <w:p w:rsidR="00AA7936" w:rsidRPr="006A40ED" w:rsidRDefault="0017374D" w:rsidP="006A40ED">
      <w:pPr>
        <w:pStyle w:val="a7"/>
        <w:numPr>
          <w:ilvl w:val="0"/>
          <w:numId w:val="8"/>
        </w:numPr>
        <w:spacing w:after="0" w:line="240" w:lineRule="auto"/>
        <w:contextualSpacing w:val="0"/>
        <w:jc w:val="center"/>
        <w:rPr>
          <w:rFonts w:ascii="Times New Roman" w:hAnsi="Times New Roman"/>
          <w:b/>
          <w:sz w:val="24"/>
          <w:szCs w:val="24"/>
        </w:rPr>
      </w:pPr>
      <w:r w:rsidRPr="00DF6EF4">
        <w:rPr>
          <w:rFonts w:ascii="Times New Roman" w:hAnsi="Times New Roman"/>
          <w:b/>
          <w:sz w:val="24"/>
          <w:szCs w:val="24"/>
        </w:rPr>
        <w:t>Планируемые результаты</w:t>
      </w:r>
      <w:r w:rsidR="00DF6EF4">
        <w:rPr>
          <w:rFonts w:ascii="Times New Roman" w:hAnsi="Times New Roman"/>
          <w:b/>
          <w:sz w:val="24"/>
          <w:szCs w:val="24"/>
        </w:rPr>
        <w:t>.</w:t>
      </w:r>
    </w:p>
    <w:p w:rsidR="00AA7936" w:rsidRPr="00DF6EF4" w:rsidRDefault="00AA7936" w:rsidP="00AA7936">
      <w:pPr>
        <w:pStyle w:val="a7"/>
        <w:spacing w:after="0" w:line="240" w:lineRule="auto"/>
        <w:ind w:left="0" w:firstLine="567"/>
        <w:jc w:val="both"/>
        <w:rPr>
          <w:rFonts w:ascii="Times New Roman" w:hAnsi="Times New Roman" w:cs="Times New Roman"/>
          <w:sz w:val="24"/>
          <w:szCs w:val="24"/>
        </w:rPr>
      </w:pPr>
      <w:r w:rsidRPr="00DF6EF4">
        <w:rPr>
          <w:rFonts w:ascii="Times New Roman" w:hAnsi="Times New Roman" w:cs="Times New Roman"/>
          <w:b/>
          <w:sz w:val="24"/>
          <w:szCs w:val="24"/>
        </w:rPr>
        <w:t>Личностными результатами</w:t>
      </w:r>
      <w:r w:rsidRPr="00DF6EF4">
        <w:rPr>
          <w:rFonts w:ascii="Times New Roman" w:hAnsi="Times New Roman" w:cs="Times New Roman"/>
          <w:sz w:val="24"/>
          <w:szCs w:val="24"/>
        </w:rPr>
        <w:t xml:space="preserve"> программы внеурочной деятельности по спортивно-оздоровительному направлению «</w:t>
      </w:r>
      <w:r w:rsidRPr="00DF6EF4">
        <w:rPr>
          <w:rFonts w:ascii="Times New Roman" w:eastAsia="Times New Roman" w:hAnsi="Times New Roman" w:cs="Times New Roman"/>
          <w:color w:val="333333"/>
          <w:sz w:val="24"/>
          <w:szCs w:val="24"/>
        </w:rPr>
        <w:t xml:space="preserve">Подвижные </w:t>
      </w:r>
      <w:proofErr w:type="gramStart"/>
      <w:r w:rsidRPr="00DF6EF4">
        <w:rPr>
          <w:rFonts w:ascii="Times New Roman" w:eastAsia="Times New Roman" w:hAnsi="Times New Roman" w:cs="Times New Roman"/>
          <w:color w:val="333333"/>
          <w:sz w:val="24"/>
          <w:szCs w:val="24"/>
        </w:rPr>
        <w:t>игры</w:t>
      </w:r>
      <w:r w:rsidRPr="00DF6EF4">
        <w:rPr>
          <w:rFonts w:ascii="Times New Roman" w:hAnsi="Times New Roman" w:cs="Times New Roman"/>
          <w:sz w:val="24"/>
          <w:szCs w:val="24"/>
        </w:rPr>
        <w:t xml:space="preserve">» </w:t>
      </w:r>
      <w:r w:rsidRPr="00DF6EF4">
        <w:rPr>
          <w:rFonts w:ascii="Times New Roman" w:eastAsia="Times New Roman" w:hAnsi="Times New Roman" w:cs="Times New Roman"/>
          <w:color w:val="333333"/>
          <w:sz w:val="24"/>
          <w:szCs w:val="24"/>
        </w:rPr>
        <w:t xml:space="preserve"> </w:t>
      </w:r>
      <w:r w:rsidRPr="00DF6EF4">
        <w:rPr>
          <w:rFonts w:ascii="Times New Roman" w:hAnsi="Times New Roman" w:cs="Times New Roman"/>
          <w:sz w:val="24"/>
          <w:szCs w:val="24"/>
        </w:rPr>
        <w:t>является</w:t>
      </w:r>
      <w:proofErr w:type="gramEnd"/>
      <w:r w:rsidRPr="00DF6EF4">
        <w:rPr>
          <w:rFonts w:ascii="Times New Roman" w:hAnsi="Times New Roman" w:cs="Times New Roman"/>
          <w:sz w:val="24"/>
          <w:szCs w:val="24"/>
        </w:rPr>
        <w:t xml:space="preserve"> формирование следующих умений:</w:t>
      </w:r>
    </w:p>
    <w:p w:rsidR="00AA7936" w:rsidRPr="00DF6EF4" w:rsidRDefault="00AA7936" w:rsidP="00AA7936">
      <w:pPr>
        <w:pStyle w:val="a7"/>
        <w:spacing w:after="0" w:line="240" w:lineRule="auto"/>
        <w:ind w:left="0" w:firstLine="709"/>
        <w:jc w:val="both"/>
        <w:rPr>
          <w:rFonts w:ascii="Times New Roman" w:hAnsi="Times New Roman" w:cs="Times New Roman"/>
          <w:sz w:val="24"/>
          <w:szCs w:val="24"/>
        </w:rPr>
      </w:pPr>
    </w:p>
    <w:p w:rsidR="00AA7936" w:rsidRPr="00DF6EF4" w:rsidRDefault="00AA7936" w:rsidP="00AA7936">
      <w:pPr>
        <w:pStyle w:val="a3"/>
        <w:numPr>
          <w:ilvl w:val="0"/>
          <w:numId w:val="13"/>
        </w:numPr>
        <w:tabs>
          <w:tab w:val="clear" w:pos="786"/>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shd w:val="clear" w:color="auto" w:fill="FFFFFF"/>
        </w:rPr>
        <w:t>целостный, социально ориентированный взгляд на мир;</w:t>
      </w:r>
    </w:p>
    <w:p w:rsidR="00AA7936" w:rsidRPr="00DF6EF4" w:rsidRDefault="00AA7936" w:rsidP="00AA7936">
      <w:pPr>
        <w:pStyle w:val="a3"/>
        <w:numPr>
          <w:ilvl w:val="0"/>
          <w:numId w:val="13"/>
        </w:numPr>
        <w:tabs>
          <w:tab w:val="clear" w:pos="786"/>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shd w:val="clear" w:color="auto" w:fill="FFFFFF"/>
        </w:rPr>
        <w:t>ориентация на успех в учебной деятельности и понимание его причин;</w:t>
      </w:r>
    </w:p>
    <w:p w:rsidR="00AA7936" w:rsidRPr="00DF6EF4" w:rsidRDefault="00AA7936" w:rsidP="00AA7936">
      <w:pPr>
        <w:pStyle w:val="a3"/>
        <w:numPr>
          <w:ilvl w:val="0"/>
          <w:numId w:val="13"/>
        </w:numPr>
        <w:tabs>
          <w:tab w:val="clear" w:pos="786"/>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shd w:val="clear" w:color="auto" w:fill="FFFFFF"/>
        </w:rPr>
        <w:t>способность к самооценке на основе критерия успешной деятельности;</w:t>
      </w:r>
    </w:p>
    <w:p w:rsidR="00AA7936" w:rsidRPr="00DF6EF4" w:rsidRDefault="00AA7936" w:rsidP="00AA7936">
      <w:pPr>
        <w:pStyle w:val="a3"/>
        <w:numPr>
          <w:ilvl w:val="0"/>
          <w:numId w:val="13"/>
        </w:numPr>
        <w:tabs>
          <w:tab w:val="clear" w:pos="786"/>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rPr>
        <w:t>активно включаться в общение и взаимодействие со сверстниками на принципах уважения и доброжелательности, взаимопомощи и сопереживания;</w:t>
      </w:r>
    </w:p>
    <w:p w:rsidR="00AA7936" w:rsidRPr="00DF6EF4" w:rsidRDefault="00AA7936" w:rsidP="00AA7936">
      <w:pPr>
        <w:pStyle w:val="a3"/>
        <w:numPr>
          <w:ilvl w:val="0"/>
          <w:numId w:val="13"/>
        </w:numPr>
        <w:tabs>
          <w:tab w:val="clear" w:pos="786"/>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rPr>
        <w:t xml:space="preserve"> </w:t>
      </w:r>
      <w:r w:rsidRPr="00DF6EF4">
        <w:rPr>
          <w:rFonts w:ascii="Times New Roman" w:hAnsi="Times New Roman" w:cs="Times New Roman"/>
          <w:color w:val="170E02"/>
          <w:sz w:val="24"/>
          <w:szCs w:val="24"/>
        </w:rPr>
        <w:t xml:space="preserve">проявлять дисциплинированность, трудолюбие и упорство в достижении поставленных целей; </w:t>
      </w:r>
    </w:p>
    <w:p w:rsidR="00AA7936" w:rsidRPr="00DF6EF4" w:rsidRDefault="00AA7936" w:rsidP="00AA7936">
      <w:pPr>
        <w:numPr>
          <w:ilvl w:val="0"/>
          <w:numId w:val="10"/>
        </w:numPr>
        <w:shd w:val="clear" w:color="auto" w:fill="FFFFFF"/>
        <w:tabs>
          <w:tab w:val="clear" w:pos="786"/>
          <w:tab w:val="num" w:pos="0"/>
        </w:tabs>
        <w:spacing w:after="0" w:line="240" w:lineRule="auto"/>
        <w:ind w:left="0" w:firstLine="0"/>
        <w:jc w:val="both"/>
        <w:rPr>
          <w:rFonts w:ascii="Times New Roman" w:eastAsia="Times New Roman" w:hAnsi="Times New Roman" w:cs="Times New Roman"/>
          <w:sz w:val="24"/>
          <w:szCs w:val="24"/>
          <w:lang w:eastAsia="ru-RU"/>
        </w:rPr>
      </w:pPr>
      <w:r w:rsidRPr="00DF6EF4">
        <w:rPr>
          <w:rFonts w:ascii="Times New Roman" w:eastAsia="Times New Roman" w:hAnsi="Times New Roman" w:cs="Times New Roman"/>
          <w:sz w:val="24"/>
          <w:szCs w:val="24"/>
          <w:lang w:eastAsia="ru-RU"/>
        </w:rPr>
        <w:t>освоение моральных норм помощи тем, кто в ней нуждается, готовности принять на себя ответственность;</w:t>
      </w:r>
    </w:p>
    <w:p w:rsidR="00AA7936" w:rsidRPr="00DF6EF4" w:rsidRDefault="00AA7936" w:rsidP="00AA7936">
      <w:pPr>
        <w:numPr>
          <w:ilvl w:val="0"/>
          <w:numId w:val="10"/>
        </w:numPr>
        <w:shd w:val="clear" w:color="auto" w:fill="FFFFFF"/>
        <w:tabs>
          <w:tab w:val="clear" w:pos="786"/>
          <w:tab w:val="num" w:pos="0"/>
        </w:tabs>
        <w:spacing w:after="0" w:line="240" w:lineRule="auto"/>
        <w:ind w:left="0" w:firstLine="0"/>
        <w:jc w:val="both"/>
        <w:rPr>
          <w:rFonts w:ascii="Times New Roman" w:eastAsia="Times New Roman" w:hAnsi="Times New Roman" w:cs="Times New Roman"/>
          <w:sz w:val="24"/>
          <w:szCs w:val="24"/>
          <w:lang w:eastAsia="ru-RU"/>
        </w:rPr>
      </w:pPr>
      <w:r w:rsidRPr="00DF6EF4">
        <w:rPr>
          <w:rFonts w:ascii="Times New Roman" w:eastAsia="Times New Roman" w:hAnsi="Times New Roman" w:cs="Times New Roman"/>
          <w:sz w:val="24"/>
          <w:szCs w:val="24"/>
          <w:lang w:eastAsia="ru-RU"/>
        </w:rPr>
        <w:t xml:space="preserve">развитие мотивации достижения и готовности к преодолению трудностей на основе конструктивных стратегий </w:t>
      </w:r>
      <w:proofErr w:type="spellStart"/>
      <w:r w:rsidRPr="00DF6EF4">
        <w:rPr>
          <w:rFonts w:ascii="Times New Roman" w:eastAsia="Times New Roman" w:hAnsi="Times New Roman" w:cs="Times New Roman"/>
          <w:sz w:val="24"/>
          <w:szCs w:val="24"/>
          <w:lang w:eastAsia="ru-RU"/>
        </w:rPr>
        <w:t>совладания</w:t>
      </w:r>
      <w:proofErr w:type="spellEnd"/>
      <w:r w:rsidRPr="00DF6EF4">
        <w:rPr>
          <w:rFonts w:ascii="Times New Roman" w:eastAsia="Times New Roman" w:hAnsi="Times New Roman" w:cs="Times New Roman"/>
          <w:sz w:val="24"/>
          <w:szCs w:val="24"/>
          <w:lang w:eastAsia="ru-RU"/>
        </w:rPr>
        <w:t xml:space="preserve"> и умения мобилизовать свои личностные и физические ресурсы стрессоустойчивости;</w:t>
      </w:r>
    </w:p>
    <w:p w:rsidR="00AA7936" w:rsidRPr="00DF6EF4" w:rsidRDefault="00AA7936" w:rsidP="00AA7936">
      <w:pPr>
        <w:numPr>
          <w:ilvl w:val="0"/>
          <w:numId w:val="10"/>
        </w:numPr>
        <w:shd w:val="clear" w:color="auto" w:fill="FFFFFF"/>
        <w:tabs>
          <w:tab w:val="clear" w:pos="786"/>
          <w:tab w:val="num" w:pos="0"/>
        </w:tabs>
        <w:spacing w:after="0" w:line="240" w:lineRule="auto"/>
        <w:ind w:left="0" w:firstLine="0"/>
        <w:jc w:val="both"/>
        <w:rPr>
          <w:rFonts w:ascii="Times New Roman" w:eastAsia="Times New Roman" w:hAnsi="Times New Roman" w:cs="Times New Roman"/>
          <w:sz w:val="24"/>
          <w:szCs w:val="24"/>
          <w:lang w:eastAsia="ru-RU"/>
        </w:rPr>
      </w:pPr>
      <w:r w:rsidRPr="00DF6EF4">
        <w:rPr>
          <w:rFonts w:ascii="Times New Roman" w:eastAsia="Times New Roman" w:hAnsi="Times New Roman" w:cs="Times New Roman"/>
          <w:sz w:val="24"/>
          <w:szCs w:val="24"/>
          <w:lang w:eastAsia="ru-RU"/>
        </w:rPr>
        <w:t>освоение правил здорового и безопасного образа жизни.</w:t>
      </w:r>
    </w:p>
    <w:p w:rsidR="00AA7936" w:rsidRPr="00DF6EF4" w:rsidRDefault="00AA7936" w:rsidP="00AA7936">
      <w:pPr>
        <w:pStyle w:val="a3"/>
        <w:ind w:firstLine="709"/>
        <w:jc w:val="both"/>
        <w:rPr>
          <w:rFonts w:ascii="Times New Roman" w:hAnsi="Times New Roman" w:cs="Times New Roman"/>
          <w:sz w:val="24"/>
          <w:szCs w:val="24"/>
        </w:rPr>
      </w:pPr>
    </w:p>
    <w:p w:rsidR="00AA7936" w:rsidRDefault="00AA7936" w:rsidP="00AA7936">
      <w:pPr>
        <w:pStyle w:val="a3"/>
        <w:tabs>
          <w:tab w:val="left" w:pos="567"/>
        </w:tabs>
        <w:ind w:firstLine="567"/>
        <w:jc w:val="both"/>
        <w:rPr>
          <w:rFonts w:ascii="Times New Roman" w:hAnsi="Times New Roman" w:cs="Times New Roman"/>
          <w:sz w:val="24"/>
          <w:szCs w:val="24"/>
        </w:rPr>
      </w:pPr>
      <w:r w:rsidRPr="00DF6EF4">
        <w:rPr>
          <w:rFonts w:ascii="Times New Roman" w:hAnsi="Times New Roman" w:cs="Times New Roman"/>
          <w:sz w:val="24"/>
          <w:szCs w:val="24"/>
        </w:rPr>
        <w:t xml:space="preserve"> </w:t>
      </w:r>
      <w:proofErr w:type="spellStart"/>
      <w:r w:rsidRPr="00DF6EF4">
        <w:rPr>
          <w:rFonts w:ascii="Times New Roman" w:hAnsi="Times New Roman" w:cs="Times New Roman"/>
          <w:b/>
          <w:sz w:val="24"/>
          <w:szCs w:val="24"/>
        </w:rPr>
        <w:t>Метапредметными</w:t>
      </w:r>
      <w:proofErr w:type="spellEnd"/>
      <w:r w:rsidRPr="00DF6EF4">
        <w:rPr>
          <w:rFonts w:ascii="Times New Roman" w:hAnsi="Times New Roman" w:cs="Times New Roman"/>
          <w:b/>
          <w:sz w:val="24"/>
          <w:szCs w:val="24"/>
        </w:rPr>
        <w:t xml:space="preserve"> </w:t>
      </w:r>
      <w:r w:rsidRPr="00DF6EF4">
        <w:rPr>
          <w:rFonts w:ascii="Times New Roman" w:hAnsi="Times New Roman" w:cs="Times New Roman"/>
          <w:sz w:val="24"/>
          <w:szCs w:val="24"/>
        </w:rPr>
        <w:t>результатами программы внеурочной деятельности по спортивно-оздоровительному направлению «</w:t>
      </w:r>
      <w:r w:rsidRPr="00DF6EF4">
        <w:rPr>
          <w:rFonts w:ascii="Times New Roman" w:eastAsia="Times New Roman" w:hAnsi="Times New Roman" w:cs="Times New Roman"/>
          <w:color w:val="333333"/>
          <w:sz w:val="24"/>
          <w:szCs w:val="24"/>
        </w:rPr>
        <w:t>Подвижные игры</w:t>
      </w:r>
      <w:r w:rsidRPr="00DF6EF4">
        <w:rPr>
          <w:rFonts w:ascii="Times New Roman" w:hAnsi="Times New Roman" w:cs="Times New Roman"/>
          <w:sz w:val="24"/>
          <w:szCs w:val="24"/>
        </w:rPr>
        <w:t>» является формирование следующих универсальных учебных действий (УУД):</w:t>
      </w:r>
    </w:p>
    <w:p w:rsidR="006A40ED" w:rsidRDefault="006A40ED" w:rsidP="00AA7936">
      <w:pPr>
        <w:pStyle w:val="a3"/>
        <w:tabs>
          <w:tab w:val="left" w:pos="567"/>
        </w:tabs>
        <w:ind w:firstLine="567"/>
        <w:jc w:val="both"/>
        <w:rPr>
          <w:rFonts w:ascii="Times New Roman" w:hAnsi="Times New Roman" w:cs="Times New Roman"/>
          <w:sz w:val="24"/>
          <w:szCs w:val="24"/>
        </w:rPr>
      </w:pPr>
    </w:p>
    <w:p w:rsidR="006A40ED" w:rsidRPr="00DF6EF4" w:rsidRDefault="006A40ED" w:rsidP="00AA7936">
      <w:pPr>
        <w:pStyle w:val="a3"/>
        <w:tabs>
          <w:tab w:val="left" w:pos="567"/>
        </w:tabs>
        <w:ind w:firstLine="567"/>
        <w:jc w:val="both"/>
        <w:rPr>
          <w:rFonts w:ascii="Times New Roman" w:hAnsi="Times New Roman" w:cs="Times New Roman"/>
          <w:sz w:val="24"/>
          <w:szCs w:val="24"/>
        </w:rPr>
      </w:pPr>
    </w:p>
    <w:p w:rsidR="00AA7936" w:rsidRPr="00DF6EF4" w:rsidRDefault="00AA7936" w:rsidP="00AA7936">
      <w:pPr>
        <w:pStyle w:val="a3"/>
        <w:numPr>
          <w:ilvl w:val="0"/>
          <w:numId w:val="9"/>
        </w:numPr>
        <w:suppressAutoHyphens/>
        <w:ind w:left="0" w:firstLine="709"/>
        <w:jc w:val="both"/>
        <w:rPr>
          <w:rFonts w:ascii="Times New Roman" w:hAnsi="Times New Roman" w:cs="Times New Roman"/>
          <w:b/>
          <w:i/>
          <w:sz w:val="24"/>
          <w:szCs w:val="24"/>
        </w:rPr>
      </w:pPr>
      <w:r w:rsidRPr="00DF6EF4">
        <w:rPr>
          <w:rFonts w:ascii="Times New Roman" w:hAnsi="Times New Roman" w:cs="Times New Roman"/>
          <w:b/>
          <w:i/>
          <w:sz w:val="24"/>
          <w:szCs w:val="24"/>
        </w:rPr>
        <w:t>Регулятивные УУД:</w:t>
      </w:r>
    </w:p>
    <w:p w:rsidR="00AA7936" w:rsidRPr="00DF6EF4" w:rsidRDefault="00AA7936" w:rsidP="00AA7936">
      <w:pPr>
        <w:pStyle w:val="a3"/>
        <w:ind w:firstLine="709"/>
        <w:jc w:val="both"/>
        <w:rPr>
          <w:rFonts w:ascii="Times New Roman" w:hAnsi="Times New Roman" w:cs="Times New Roman"/>
          <w:b/>
          <w:i/>
          <w:sz w:val="24"/>
          <w:szCs w:val="24"/>
        </w:rPr>
      </w:pPr>
    </w:p>
    <w:p w:rsidR="00AA7936" w:rsidRPr="00DF6EF4" w:rsidRDefault="00AA7936" w:rsidP="00AA7936">
      <w:pPr>
        <w:pStyle w:val="c2c6c24c46"/>
        <w:numPr>
          <w:ilvl w:val="0"/>
          <w:numId w:val="11"/>
        </w:numPr>
        <w:shd w:val="clear" w:color="auto" w:fill="FFFFFF"/>
        <w:tabs>
          <w:tab w:val="clear" w:pos="720"/>
          <w:tab w:val="num" w:pos="0"/>
        </w:tabs>
        <w:spacing w:before="0" w:beforeAutospacing="0" w:after="0" w:afterAutospacing="0"/>
        <w:ind w:left="0" w:firstLine="0"/>
        <w:jc w:val="both"/>
      </w:pPr>
      <w:r w:rsidRPr="00DF6EF4">
        <w:rPr>
          <w:rStyle w:val="c0"/>
          <w:rFonts w:eastAsia="Calibri"/>
        </w:rPr>
        <w:t>умения планировать, регулировать, контролировать и оценивать свои действия;</w:t>
      </w:r>
    </w:p>
    <w:p w:rsidR="00AA7936" w:rsidRPr="00DF6EF4" w:rsidRDefault="00AA7936" w:rsidP="00AA7936">
      <w:pPr>
        <w:pStyle w:val="c2c6c24c40"/>
        <w:numPr>
          <w:ilvl w:val="0"/>
          <w:numId w:val="11"/>
        </w:numPr>
        <w:shd w:val="clear" w:color="auto" w:fill="FFFFFF"/>
        <w:tabs>
          <w:tab w:val="clear" w:pos="720"/>
          <w:tab w:val="num" w:pos="0"/>
        </w:tabs>
        <w:spacing w:before="0" w:beforeAutospacing="0" w:after="0" w:afterAutospacing="0"/>
        <w:ind w:left="0" w:firstLine="0"/>
        <w:jc w:val="both"/>
        <w:rPr>
          <w:rStyle w:val="c0"/>
          <w:rFonts w:eastAsia="Calibri"/>
        </w:rPr>
      </w:pPr>
      <w:r w:rsidRPr="00DF6EF4">
        <w:rPr>
          <w:rStyle w:val="c0"/>
          <w:rFonts w:eastAsia="Calibri"/>
        </w:rPr>
        <w:t xml:space="preserve">планирование общей цели и пути её достижения; </w:t>
      </w:r>
    </w:p>
    <w:p w:rsidR="00AA7936" w:rsidRPr="00DF6EF4" w:rsidRDefault="00AA7936" w:rsidP="00AA7936">
      <w:pPr>
        <w:pStyle w:val="c2c6c24c40"/>
        <w:numPr>
          <w:ilvl w:val="0"/>
          <w:numId w:val="11"/>
        </w:numPr>
        <w:shd w:val="clear" w:color="auto" w:fill="FFFFFF"/>
        <w:tabs>
          <w:tab w:val="clear" w:pos="720"/>
          <w:tab w:val="num" w:pos="0"/>
        </w:tabs>
        <w:spacing w:before="0" w:beforeAutospacing="0" w:after="0" w:afterAutospacing="0"/>
        <w:ind w:left="0" w:firstLine="0"/>
        <w:jc w:val="both"/>
        <w:rPr>
          <w:rStyle w:val="c0"/>
          <w:rFonts w:eastAsia="Calibri"/>
        </w:rPr>
      </w:pPr>
      <w:r w:rsidRPr="00DF6EF4">
        <w:rPr>
          <w:rStyle w:val="c0"/>
          <w:rFonts w:eastAsia="Calibri"/>
        </w:rPr>
        <w:t xml:space="preserve">распределение функций и ролей в совместной деятельности; </w:t>
      </w:r>
    </w:p>
    <w:p w:rsidR="00AA7936" w:rsidRPr="00DF6EF4" w:rsidRDefault="00AA7936" w:rsidP="00AA7936">
      <w:pPr>
        <w:pStyle w:val="c2c6c24c40"/>
        <w:numPr>
          <w:ilvl w:val="0"/>
          <w:numId w:val="11"/>
        </w:numPr>
        <w:shd w:val="clear" w:color="auto" w:fill="FFFFFF"/>
        <w:tabs>
          <w:tab w:val="clear" w:pos="720"/>
          <w:tab w:val="num" w:pos="0"/>
        </w:tabs>
        <w:spacing w:before="0" w:beforeAutospacing="0" w:after="0" w:afterAutospacing="0"/>
        <w:ind w:left="0" w:firstLine="0"/>
        <w:jc w:val="both"/>
        <w:rPr>
          <w:rStyle w:val="c0"/>
          <w:rFonts w:eastAsia="Calibri"/>
        </w:rPr>
      </w:pPr>
      <w:r w:rsidRPr="00DF6EF4">
        <w:rPr>
          <w:rStyle w:val="c0"/>
          <w:rFonts w:eastAsia="Calibri"/>
        </w:rPr>
        <w:t xml:space="preserve">конструктивное разрешение конфликтов; </w:t>
      </w:r>
    </w:p>
    <w:p w:rsidR="00AA7936" w:rsidRPr="00DF6EF4" w:rsidRDefault="00AA7936" w:rsidP="00AA7936">
      <w:pPr>
        <w:pStyle w:val="c2c6c24c40"/>
        <w:numPr>
          <w:ilvl w:val="0"/>
          <w:numId w:val="11"/>
        </w:numPr>
        <w:shd w:val="clear" w:color="auto" w:fill="FFFFFF"/>
        <w:tabs>
          <w:tab w:val="clear" w:pos="720"/>
          <w:tab w:val="num" w:pos="0"/>
        </w:tabs>
        <w:spacing w:before="0" w:beforeAutospacing="0" w:after="0" w:afterAutospacing="0"/>
        <w:ind w:left="0" w:firstLine="0"/>
        <w:jc w:val="both"/>
        <w:rPr>
          <w:rStyle w:val="c0"/>
          <w:rFonts w:eastAsia="Calibri"/>
        </w:rPr>
      </w:pPr>
      <w:r w:rsidRPr="00DF6EF4">
        <w:rPr>
          <w:rStyle w:val="c0"/>
          <w:rFonts w:eastAsia="Calibri"/>
        </w:rPr>
        <w:lastRenderedPageBreak/>
        <w:t xml:space="preserve">осуществление взаимного контроля; </w:t>
      </w:r>
    </w:p>
    <w:p w:rsidR="00AA7936" w:rsidRPr="00DF6EF4" w:rsidRDefault="00AA7936" w:rsidP="00AA7936">
      <w:pPr>
        <w:pStyle w:val="c2c6c24c40"/>
        <w:numPr>
          <w:ilvl w:val="0"/>
          <w:numId w:val="11"/>
        </w:numPr>
        <w:shd w:val="clear" w:color="auto" w:fill="FFFFFF"/>
        <w:tabs>
          <w:tab w:val="clear" w:pos="720"/>
          <w:tab w:val="num" w:pos="0"/>
        </w:tabs>
        <w:spacing w:before="0" w:beforeAutospacing="0" w:after="0" w:afterAutospacing="0"/>
        <w:ind w:left="0" w:firstLine="0"/>
        <w:jc w:val="both"/>
        <w:rPr>
          <w:rStyle w:val="c0"/>
          <w:rFonts w:eastAsia="Calibri"/>
        </w:rPr>
      </w:pPr>
      <w:r w:rsidRPr="00DF6EF4">
        <w:rPr>
          <w:rStyle w:val="c0"/>
          <w:rFonts w:eastAsia="Calibri"/>
        </w:rPr>
        <w:t xml:space="preserve">оценка собственного поведения и поведения партнёра и </w:t>
      </w:r>
      <w:proofErr w:type="gramStart"/>
      <w:r w:rsidRPr="00DF6EF4">
        <w:rPr>
          <w:rStyle w:val="c0"/>
          <w:rFonts w:eastAsia="Calibri"/>
        </w:rPr>
        <w:t>внесение  необходимых</w:t>
      </w:r>
      <w:proofErr w:type="gramEnd"/>
      <w:r w:rsidRPr="00DF6EF4">
        <w:rPr>
          <w:rStyle w:val="c0"/>
          <w:rFonts w:eastAsia="Calibri"/>
        </w:rPr>
        <w:t xml:space="preserve"> коррективов;</w:t>
      </w:r>
    </w:p>
    <w:p w:rsidR="00AA7936" w:rsidRPr="00DF6EF4" w:rsidRDefault="00AA7936" w:rsidP="00AA7936">
      <w:pPr>
        <w:pStyle w:val="c2c6c24c40"/>
        <w:numPr>
          <w:ilvl w:val="0"/>
          <w:numId w:val="11"/>
        </w:numPr>
        <w:shd w:val="clear" w:color="auto" w:fill="FFFFFF"/>
        <w:tabs>
          <w:tab w:val="clear" w:pos="720"/>
          <w:tab w:val="num" w:pos="0"/>
        </w:tabs>
        <w:spacing w:before="0" w:beforeAutospacing="0" w:after="0" w:afterAutospacing="0"/>
        <w:ind w:left="0" w:firstLine="0"/>
        <w:jc w:val="both"/>
      </w:pPr>
      <w:r w:rsidRPr="00DF6EF4">
        <w:rPr>
          <w:shd w:val="clear" w:color="auto" w:fill="FFFFFF"/>
        </w:rPr>
        <w:t>принимать и сохранять учебную задачу;</w:t>
      </w:r>
    </w:p>
    <w:p w:rsidR="00AA7936" w:rsidRPr="00DF6EF4" w:rsidRDefault="00AA7936" w:rsidP="00AA7936">
      <w:pPr>
        <w:pStyle w:val="c2c6c24c40"/>
        <w:numPr>
          <w:ilvl w:val="0"/>
          <w:numId w:val="11"/>
        </w:numPr>
        <w:shd w:val="clear" w:color="auto" w:fill="FFFFFF"/>
        <w:tabs>
          <w:tab w:val="clear" w:pos="720"/>
          <w:tab w:val="num" w:pos="0"/>
        </w:tabs>
        <w:spacing w:before="0" w:beforeAutospacing="0" w:after="0" w:afterAutospacing="0"/>
        <w:ind w:left="0" w:firstLine="0"/>
        <w:jc w:val="both"/>
      </w:pPr>
      <w:r w:rsidRPr="00DF6EF4">
        <w:rPr>
          <w:shd w:val="clear" w:color="auto" w:fill="FFFFFF"/>
        </w:rPr>
        <w:t>планировать свои действия в соответствии с поставленной задачей и условиями её реализации;</w:t>
      </w:r>
    </w:p>
    <w:p w:rsidR="00AA7936" w:rsidRPr="00DF6EF4" w:rsidRDefault="00AA7936" w:rsidP="00AA7936">
      <w:pPr>
        <w:pStyle w:val="c2c6c24c40"/>
        <w:numPr>
          <w:ilvl w:val="0"/>
          <w:numId w:val="11"/>
        </w:numPr>
        <w:shd w:val="clear" w:color="auto" w:fill="FFFFFF"/>
        <w:tabs>
          <w:tab w:val="clear" w:pos="720"/>
          <w:tab w:val="num" w:pos="0"/>
        </w:tabs>
        <w:spacing w:before="0" w:beforeAutospacing="0" w:after="0" w:afterAutospacing="0"/>
        <w:ind w:left="0" w:firstLine="0"/>
        <w:jc w:val="both"/>
      </w:pPr>
      <w:r w:rsidRPr="00DF6EF4">
        <w:rPr>
          <w:shd w:val="clear" w:color="auto" w:fill="FFFFFF"/>
        </w:rPr>
        <w:t>учитывать установленные правила в планировании и контроле способа решения;</w:t>
      </w:r>
    </w:p>
    <w:p w:rsidR="00AA7936" w:rsidRPr="00DF6EF4" w:rsidRDefault="00AA7936" w:rsidP="00AA7936">
      <w:pPr>
        <w:pStyle w:val="c2c6c24c40"/>
        <w:numPr>
          <w:ilvl w:val="0"/>
          <w:numId w:val="11"/>
        </w:numPr>
        <w:shd w:val="clear" w:color="auto" w:fill="FFFFFF"/>
        <w:tabs>
          <w:tab w:val="clear" w:pos="720"/>
          <w:tab w:val="num" w:pos="0"/>
        </w:tabs>
        <w:spacing w:before="0" w:beforeAutospacing="0" w:after="0" w:afterAutospacing="0"/>
        <w:ind w:left="0" w:firstLine="0"/>
        <w:jc w:val="both"/>
      </w:pPr>
      <w:r w:rsidRPr="00DF6EF4">
        <w:rPr>
          <w:shd w:val="clear" w:color="auto" w:fill="FFFFFF"/>
        </w:rPr>
        <w:t>адекватно воспринимать предложения и оценку учителей, товарищей,</w:t>
      </w:r>
      <w:r w:rsidRPr="00DF6EF4">
        <w:t xml:space="preserve"> </w:t>
      </w:r>
      <w:r w:rsidRPr="00DF6EF4">
        <w:rPr>
          <w:shd w:val="clear" w:color="auto" w:fill="FFFFFF"/>
        </w:rPr>
        <w:t>родителей и других людей;</w:t>
      </w:r>
    </w:p>
    <w:p w:rsidR="00AA7936" w:rsidRPr="00DF6EF4" w:rsidRDefault="00AA7936" w:rsidP="00AA7936">
      <w:pPr>
        <w:pStyle w:val="c2c6c24c40"/>
        <w:numPr>
          <w:ilvl w:val="0"/>
          <w:numId w:val="11"/>
        </w:numPr>
        <w:shd w:val="clear" w:color="auto" w:fill="FFFFFF"/>
        <w:tabs>
          <w:tab w:val="clear" w:pos="720"/>
          <w:tab w:val="num" w:pos="0"/>
        </w:tabs>
        <w:spacing w:before="0" w:beforeAutospacing="0" w:after="0" w:afterAutospacing="0"/>
        <w:ind w:left="0" w:firstLine="0"/>
        <w:jc w:val="both"/>
      </w:pPr>
      <w:r w:rsidRPr="00DF6EF4">
        <w:rPr>
          <w:shd w:val="clear" w:color="auto" w:fill="FFFFFF"/>
        </w:rPr>
        <w:t>различать способ и результат действия;</w:t>
      </w:r>
    </w:p>
    <w:p w:rsidR="00AA7936" w:rsidRPr="00DF6EF4" w:rsidRDefault="00AA7936" w:rsidP="00AA7936">
      <w:pPr>
        <w:pStyle w:val="c2c6c24c40"/>
        <w:numPr>
          <w:ilvl w:val="0"/>
          <w:numId w:val="11"/>
        </w:numPr>
        <w:shd w:val="clear" w:color="auto" w:fill="FFFFFF"/>
        <w:tabs>
          <w:tab w:val="clear" w:pos="720"/>
          <w:tab w:val="num" w:pos="0"/>
        </w:tabs>
        <w:spacing w:before="0" w:beforeAutospacing="0" w:after="0" w:afterAutospacing="0"/>
        <w:ind w:left="0" w:firstLine="0"/>
        <w:jc w:val="both"/>
      </w:pPr>
      <w:r w:rsidRPr="00DF6EF4">
        <w:rPr>
          <w:shd w:val="clear" w:color="auto" w:fill="FFFFFF"/>
        </w:rPr>
        <w:t>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w:t>
      </w:r>
      <w:r w:rsidRPr="00DF6EF4">
        <w:rPr>
          <w:color w:val="666666"/>
          <w:shd w:val="clear" w:color="auto" w:fill="FFFFFF"/>
        </w:rPr>
        <w:t>.</w:t>
      </w:r>
    </w:p>
    <w:p w:rsidR="00AA7936" w:rsidRPr="00DF6EF4" w:rsidRDefault="00AA7936" w:rsidP="00AA7936">
      <w:pPr>
        <w:pStyle w:val="c2c6c24c40"/>
        <w:shd w:val="clear" w:color="auto" w:fill="FFFFFF"/>
        <w:spacing w:before="0" w:beforeAutospacing="0" w:after="0" w:afterAutospacing="0"/>
        <w:jc w:val="both"/>
      </w:pPr>
      <w:r w:rsidRPr="00DF6EF4">
        <w:t xml:space="preserve">                                                                                                                                                                                                                                                                                                                                                                                                                                                                                                                                                                                                                                                                                                                                                                                                                                                                                                                                                                                                                                                                                                                                                                                           </w:t>
      </w:r>
    </w:p>
    <w:p w:rsidR="00AA7936" w:rsidRPr="00DF6EF4" w:rsidRDefault="00AA7936" w:rsidP="00AA7936">
      <w:pPr>
        <w:pStyle w:val="a3"/>
        <w:ind w:firstLine="709"/>
        <w:jc w:val="both"/>
        <w:rPr>
          <w:rFonts w:ascii="Times New Roman" w:hAnsi="Times New Roman" w:cs="Times New Roman"/>
          <w:b/>
          <w:i/>
          <w:sz w:val="24"/>
          <w:szCs w:val="24"/>
        </w:rPr>
      </w:pPr>
      <w:r w:rsidRPr="00DF6EF4">
        <w:rPr>
          <w:rFonts w:ascii="Times New Roman" w:hAnsi="Times New Roman" w:cs="Times New Roman"/>
          <w:b/>
          <w:i/>
          <w:sz w:val="24"/>
          <w:szCs w:val="24"/>
        </w:rPr>
        <w:t>2. Познавательные УУД:</w:t>
      </w:r>
    </w:p>
    <w:p w:rsidR="00AA7936" w:rsidRPr="00DF6EF4" w:rsidRDefault="00AA7936" w:rsidP="00AA7936">
      <w:pPr>
        <w:pStyle w:val="a3"/>
        <w:ind w:firstLine="709"/>
        <w:jc w:val="both"/>
        <w:rPr>
          <w:rFonts w:ascii="Times New Roman" w:hAnsi="Times New Roman" w:cs="Times New Roman"/>
          <w:sz w:val="24"/>
          <w:szCs w:val="24"/>
        </w:rPr>
      </w:pPr>
    </w:p>
    <w:p w:rsidR="00AA7936" w:rsidRPr="00DF6EF4" w:rsidRDefault="00AA7936" w:rsidP="00AA7936">
      <w:pPr>
        <w:pStyle w:val="a3"/>
        <w:numPr>
          <w:ilvl w:val="0"/>
          <w:numId w:val="12"/>
        </w:numPr>
        <w:tabs>
          <w:tab w:val="clear" w:pos="118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rPr>
        <w:t>добывать новые знания: находить дополнительную информацию по содержанию курса, используя дополнительную литературу, свой жизненный опыт;</w:t>
      </w:r>
    </w:p>
    <w:p w:rsidR="00AA7936" w:rsidRPr="00DF6EF4" w:rsidRDefault="00AA7936" w:rsidP="00AA7936">
      <w:pPr>
        <w:pStyle w:val="a3"/>
        <w:numPr>
          <w:ilvl w:val="0"/>
          <w:numId w:val="12"/>
        </w:numPr>
        <w:tabs>
          <w:tab w:val="clear" w:pos="118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rPr>
        <w:t>перерабатывать полученную информацию, делать выводы;</w:t>
      </w:r>
    </w:p>
    <w:p w:rsidR="00AA7936" w:rsidRPr="00DF6EF4" w:rsidRDefault="00AA7936" w:rsidP="00AA7936">
      <w:pPr>
        <w:pStyle w:val="a3"/>
        <w:numPr>
          <w:ilvl w:val="0"/>
          <w:numId w:val="12"/>
        </w:numPr>
        <w:tabs>
          <w:tab w:val="clear" w:pos="118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rPr>
        <w:t xml:space="preserve">преобразовывать информацию из одной формы в другую: предлагать свои правила игры на основе знакомых игр; </w:t>
      </w:r>
    </w:p>
    <w:p w:rsidR="00AA7936" w:rsidRPr="00DF6EF4" w:rsidRDefault="00AA7936" w:rsidP="00AA7936">
      <w:pPr>
        <w:pStyle w:val="a3"/>
        <w:numPr>
          <w:ilvl w:val="0"/>
          <w:numId w:val="12"/>
        </w:numPr>
        <w:tabs>
          <w:tab w:val="clear" w:pos="118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shd w:val="clear" w:color="auto" w:fill="FFFFFF"/>
        </w:rPr>
        <w:t xml:space="preserve">устанавливать причинно-следственные связи. </w:t>
      </w:r>
    </w:p>
    <w:p w:rsidR="00AA7936" w:rsidRPr="00DF6EF4" w:rsidRDefault="00AA7936" w:rsidP="00AA7936">
      <w:pPr>
        <w:pStyle w:val="a3"/>
        <w:suppressAutoHyphens/>
        <w:jc w:val="both"/>
        <w:rPr>
          <w:rFonts w:ascii="Times New Roman" w:hAnsi="Times New Roman" w:cs="Times New Roman"/>
          <w:sz w:val="24"/>
          <w:szCs w:val="24"/>
        </w:rPr>
      </w:pPr>
    </w:p>
    <w:p w:rsidR="00AA7936" w:rsidRPr="00DF6EF4" w:rsidRDefault="00AA7936" w:rsidP="00AA7936">
      <w:pPr>
        <w:pStyle w:val="a3"/>
        <w:ind w:firstLine="708"/>
        <w:jc w:val="both"/>
        <w:rPr>
          <w:rFonts w:ascii="Times New Roman" w:hAnsi="Times New Roman" w:cs="Times New Roman"/>
          <w:i/>
          <w:sz w:val="24"/>
          <w:szCs w:val="24"/>
        </w:rPr>
      </w:pPr>
      <w:r w:rsidRPr="00DF6EF4">
        <w:rPr>
          <w:rFonts w:ascii="Times New Roman" w:hAnsi="Times New Roman" w:cs="Times New Roman"/>
          <w:b/>
          <w:i/>
          <w:sz w:val="24"/>
          <w:szCs w:val="24"/>
        </w:rPr>
        <w:t>3. Коммуникативные УУД</w:t>
      </w:r>
      <w:r w:rsidRPr="00DF6EF4">
        <w:rPr>
          <w:rFonts w:ascii="Times New Roman" w:hAnsi="Times New Roman" w:cs="Times New Roman"/>
          <w:i/>
          <w:sz w:val="24"/>
          <w:szCs w:val="24"/>
        </w:rPr>
        <w:t>:</w:t>
      </w:r>
    </w:p>
    <w:p w:rsidR="00AA7936" w:rsidRPr="00DF6EF4" w:rsidRDefault="00AA7936" w:rsidP="00AA7936">
      <w:pPr>
        <w:pStyle w:val="a3"/>
        <w:numPr>
          <w:ilvl w:val="0"/>
          <w:numId w:val="14"/>
        </w:numPr>
        <w:tabs>
          <w:tab w:val="clear" w:pos="720"/>
          <w:tab w:val="num" w:pos="0"/>
        </w:tabs>
        <w:suppressAutoHyphens/>
        <w:ind w:left="0" w:firstLine="0"/>
        <w:jc w:val="both"/>
        <w:rPr>
          <w:rFonts w:ascii="Times New Roman" w:hAnsi="Times New Roman" w:cs="Times New Roman"/>
          <w:i/>
          <w:sz w:val="24"/>
          <w:szCs w:val="24"/>
        </w:rPr>
      </w:pPr>
      <w:r w:rsidRPr="00DF6EF4">
        <w:rPr>
          <w:rFonts w:ascii="Times New Roman" w:hAnsi="Times New Roman" w:cs="Times New Roman"/>
          <w:sz w:val="24"/>
          <w:szCs w:val="24"/>
          <w:shd w:val="clear" w:color="auto" w:fill="FFFFFF"/>
        </w:rPr>
        <w:t>взаимодействие, ориентация на партнёра, сотрудничество и кооперация (в командных видах игры);</w:t>
      </w:r>
    </w:p>
    <w:p w:rsidR="00AA7936" w:rsidRPr="00DF6EF4" w:rsidRDefault="00AA7936" w:rsidP="00AA7936">
      <w:pPr>
        <w:pStyle w:val="a3"/>
        <w:numPr>
          <w:ilvl w:val="0"/>
          <w:numId w:val="14"/>
        </w:numPr>
        <w:tabs>
          <w:tab w:val="clear" w:pos="72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shd w:val="clear" w:color="auto" w:fill="FFFFFF"/>
        </w:rPr>
        <w:t xml:space="preserve">адекватно использовать коммуникативные средства для решения различных коммуникативных задач; </w:t>
      </w:r>
    </w:p>
    <w:p w:rsidR="00AA7936" w:rsidRPr="00DF6EF4" w:rsidRDefault="00AA7936" w:rsidP="00AA7936">
      <w:pPr>
        <w:pStyle w:val="a3"/>
        <w:numPr>
          <w:ilvl w:val="0"/>
          <w:numId w:val="14"/>
        </w:numPr>
        <w:tabs>
          <w:tab w:val="clear" w:pos="72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shd w:val="clear" w:color="auto" w:fill="FFFFFF"/>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AA7936" w:rsidRPr="00DF6EF4" w:rsidRDefault="00AA7936" w:rsidP="00AA7936">
      <w:pPr>
        <w:pStyle w:val="a3"/>
        <w:numPr>
          <w:ilvl w:val="0"/>
          <w:numId w:val="14"/>
        </w:numPr>
        <w:tabs>
          <w:tab w:val="clear" w:pos="72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shd w:val="clear" w:color="auto" w:fill="FFFFFF"/>
        </w:rPr>
        <w:t>учитывать разные мнения и стремиться к координации различных позиций в сотрудничестве;</w:t>
      </w:r>
    </w:p>
    <w:p w:rsidR="00AA7936" w:rsidRPr="00DF6EF4" w:rsidRDefault="00AA7936" w:rsidP="00AA7936">
      <w:pPr>
        <w:pStyle w:val="a3"/>
        <w:numPr>
          <w:ilvl w:val="0"/>
          <w:numId w:val="14"/>
        </w:numPr>
        <w:tabs>
          <w:tab w:val="clear" w:pos="72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shd w:val="clear" w:color="auto" w:fill="FFFFFF"/>
        </w:rPr>
        <w:t>формулировать собственное мнение и позицию;</w:t>
      </w:r>
    </w:p>
    <w:p w:rsidR="00AA7936" w:rsidRPr="00DF6EF4" w:rsidRDefault="00AA7936" w:rsidP="00AA7936">
      <w:pPr>
        <w:pStyle w:val="a3"/>
        <w:numPr>
          <w:ilvl w:val="0"/>
          <w:numId w:val="14"/>
        </w:numPr>
        <w:tabs>
          <w:tab w:val="clear" w:pos="72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shd w:val="clear" w:color="auto" w:fill="FFFFFF"/>
        </w:rPr>
        <w:t>договариваться и приходить к общему решению в совместной</w:t>
      </w:r>
      <w:r w:rsidRPr="00DF6EF4">
        <w:rPr>
          <w:rFonts w:ascii="Times New Roman" w:hAnsi="Times New Roman" w:cs="Times New Roman"/>
          <w:sz w:val="24"/>
          <w:szCs w:val="24"/>
        </w:rPr>
        <w:t xml:space="preserve"> </w:t>
      </w:r>
      <w:r w:rsidRPr="00DF6EF4">
        <w:rPr>
          <w:rFonts w:ascii="Times New Roman" w:hAnsi="Times New Roman" w:cs="Times New Roman"/>
          <w:sz w:val="24"/>
          <w:szCs w:val="24"/>
          <w:shd w:val="clear" w:color="auto" w:fill="FFFFFF"/>
        </w:rPr>
        <w:t>деятельности, в том числе в ситуации столкновения интересов;</w:t>
      </w:r>
    </w:p>
    <w:p w:rsidR="00AA7936" w:rsidRPr="00DF6EF4" w:rsidRDefault="00AA7936" w:rsidP="00AA7936">
      <w:pPr>
        <w:pStyle w:val="a3"/>
        <w:numPr>
          <w:ilvl w:val="0"/>
          <w:numId w:val="14"/>
        </w:numPr>
        <w:tabs>
          <w:tab w:val="clear" w:pos="72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rPr>
        <w:t>совместно договариваться о правилах общения и поведения и следовать им;</w:t>
      </w:r>
    </w:p>
    <w:p w:rsidR="00AA7936" w:rsidRPr="00DF6EF4" w:rsidRDefault="00AA7936" w:rsidP="00AA7936">
      <w:pPr>
        <w:pStyle w:val="a3"/>
        <w:numPr>
          <w:ilvl w:val="0"/>
          <w:numId w:val="14"/>
        </w:numPr>
        <w:tabs>
          <w:tab w:val="clear" w:pos="72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rPr>
        <w:t>учиться выполнять различные роли в группе.</w:t>
      </w:r>
    </w:p>
    <w:p w:rsidR="00DF6EF4" w:rsidRPr="00DF6EF4" w:rsidRDefault="00DF6EF4" w:rsidP="00AA7936">
      <w:pPr>
        <w:pStyle w:val="a3"/>
        <w:ind w:firstLine="709"/>
        <w:jc w:val="both"/>
        <w:rPr>
          <w:rFonts w:ascii="Times New Roman" w:hAnsi="Times New Roman" w:cs="Times New Roman"/>
          <w:sz w:val="24"/>
          <w:szCs w:val="24"/>
        </w:rPr>
      </w:pPr>
    </w:p>
    <w:p w:rsidR="00AA7936" w:rsidRPr="00DF6EF4" w:rsidRDefault="00AA7936" w:rsidP="00AA7936">
      <w:pPr>
        <w:pStyle w:val="a3"/>
        <w:ind w:firstLine="567"/>
        <w:jc w:val="both"/>
        <w:rPr>
          <w:rFonts w:ascii="Times New Roman" w:hAnsi="Times New Roman" w:cs="Times New Roman"/>
          <w:b/>
          <w:i/>
          <w:sz w:val="24"/>
          <w:szCs w:val="24"/>
        </w:rPr>
      </w:pPr>
      <w:r w:rsidRPr="00DF6EF4">
        <w:rPr>
          <w:rFonts w:ascii="Times New Roman" w:hAnsi="Times New Roman" w:cs="Times New Roman"/>
          <w:b/>
          <w:i/>
          <w:sz w:val="24"/>
          <w:szCs w:val="24"/>
        </w:rPr>
        <w:t>Оздоровительные результаты программы внеурочной деятельности:</w:t>
      </w:r>
    </w:p>
    <w:p w:rsidR="00AA7936" w:rsidRPr="00DF6EF4" w:rsidRDefault="00AA7936" w:rsidP="00AA7936">
      <w:pPr>
        <w:pStyle w:val="a7"/>
        <w:spacing w:after="0" w:line="240" w:lineRule="auto"/>
        <w:ind w:left="0" w:firstLine="709"/>
        <w:jc w:val="both"/>
        <w:rPr>
          <w:rFonts w:ascii="Times New Roman" w:hAnsi="Times New Roman" w:cs="Times New Roman"/>
          <w:sz w:val="24"/>
          <w:szCs w:val="24"/>
        </w:rPr>
      </w:pPr>
      <w:r w:rsidRPr="00DF6EF4">
        <w:rPr>
          <w:rFonts w:ascii="Times New Roman" w:hAnsi="Times New Roman" w:cs="Times New Roman"/>
          <w:sz w:val="24"/>
          <w:szCs w:val="24"/>
        </w:rPr>
        <w:t>Первостепенным результатом реализации программы внеурочной деятельности является физическая подготовленность и степень совершенства двигательных умений, высокий уровень развития жизненных сил, нравственное, эстетическое, интеллектуальное развитие.</w:t>
      </w:r>
    </w:p>
    <w:p w:rsidR="00AA7936" w:rsidRPr="00DF6EF4" w:rsidRDefault="00AA7936" w:rsidP="00AA7936">
      <w:pPr>
        <w:pStyle w:val="a7"/>
        <w:spacing w:after="0" w:line="240" w:lineRule="auto"/>
        <w:ind w:left="0" w:firstLine="709"/>
        <w:jc w:val="both"/>
        <w:rPr>
          <w:rFonts w:ascii="Times New Roman" w:hAnsi="Times New Roman" w:cs="Times New Roman"/>
          <w:sz w:val="24"/>
          <w:szCs w:val="24"/>
        </w:rPr>
      </w:pPr>
    </w:p>
    <w:p w:rsidR="00AA7936" w:rsidRPr="00DF6EF4" w:rsidRDefault="00AA7936" w:rsidP="00AA7936">
      <w:pPr>
        <w:pStyle w:val="a7"/>
        <w:numPr>
          <w:ilvl w:val="0"/>
          <w:numId w:val="15"/>
        </w:numPr>
        <w:tabs>
          <w:tab w:val="clear" w:pos="1660"/>
          <w:tab w:val="num" w:pos="0"/>
        </w:tabs>
        <w:spacing w:after="0" w:line="240" w:lineRule="auto"/>
        <w:ind w:left="0" w:firstLine="0"/>
        <w:contextualSpacing w:val="0"/>
        <w:jc w:val="both"/>
        <w:rPr>
          <w:rFonts w:ascii="Times New Roman" w:hAnsi="Times New Roman" w:cs="Times New Roman"/>
          <w:sz w:val="24"/>
          <w:szCs w:val="24"/>
        </w:rPr>
      </w:pPr>
      <w:r w:rsidRPr="00DF6EF4">
        <w:rPr>
          <w:rFonts w:ascii="Times New Roman" w:hAnsi="Times New Roman" w:cs="Times New Roman"/>
          <w:color w:val="000000"/>
          <w:sz w:val="24"/>
          <w:szCs w:val="24"/>
          <w:shd w:val="clear" w:color="auto" w:fill="FFFFFF"/>
        </w:rPr>
        <w:t>двигательная подготовленность как важный компонент здоровья учащихся;</w:t>
      </w:r>
    </w:p>
    <w:p w:rsidR="00AA7936" w:rsidRPr="00DF6EF4" w:rsidRDefault="00AA7936" w:rsidP="00AA7936">
      <w:pPr>
        <w:pStyle w:val="a7"/>
        <w:numPr>
          <w:ilvl w:val="0"/>
          <w:numId w:val="15"/>
        </w:numPr>
        <w:tabs>
          <w:tab w:val="clear" w:pos="1660"/>
          <w:tab w:val="num" w:pos="0"/>
        </w:tabs>
        <w:spacing w:after="0" w:line="240" w:lineRule="auto"/>
        <w:ind w:left="0" w:firstLine="0"/>
        <w:contextualSpacing w:val="0"/>
        <w:jc w:val="both"/>
        <w:rPr>
          <w:rFonts w:ascii="Times New Roman" w:hAnsi="Times New Roman" w:cs="Times New Roman"/>
          <w:sz w:val="24"/>
          <w:szCs w:val="24"/>
        </w:rPr>
      </w:pPr>
      <w:r w:rsidRPr="00DF6EF4">
        <w:rPr>
          <w:rFonts w:ascii="Times New Roman" w:hAnsi="Times New Roman" w:cs="Times New Roman"/>
          <w:color w:val="000000"/>
          <w:sz w:val="24"/>
          <w:szCs w:val="24"/>
          <w:shd w:val="clear" w:color="auto" w:fill="FFFFFF"/>
        </w:rPr>
        <w:t>развитие физических способностей;</w:t>
      </w:r>
    </w:p>
    <w:p w:rsidR="00AA7936" w:rsidRPr="00DF6EF4" w:rsidRDefault="00AA7936" w:rsidP="00AA7936">
      <w:pPr>
        <w:pStyle w:val="a7"/>
        <w:numPr>
          <w:ilvl w:val="0"/>
          <w:numId w:val="15"/>
        </w:numPr>
        <w:tabs>
          <w:tab w:val="clear" w:pos="1660"/>
          <w:tab w:val="num" w:pos="0"/>
        </w:tabs>
        <w:spacing w:after="0" w:line="240" w:lineRule="auto"/>
        <w:ind w:left="0" w:firstLine="0"/>
        <w:contextualSpacing w:val="0"/>
        <w:jc w:val="both"/>
        <w:rPr>
          <w:rFonts w:ascii="Times New Roman" w:hAnsi="Times New Roman" w:cs="Times New Roman"/>
          <w:sz w:val="24"/>
          <w:szCs w:val="24"/>
        </w:rPr>
      </w:pPr>
      <w:r w:rsidRPr="00DF6EF4">
        <w:rPr>
          <w:rFonts w:ascii="Times New Roman" w:hAnsi="Times New Roman" w:cs="Times New Roman"/>
          <w:sz w:val="24"/>
          <w:szCs w:val="24"/>
          <w:lang w:eastAsia="ru-RU"/>
        </w:rPr>
        <w:t>освоение правил здорового и безопасного образа жизни;</w:t>
      </w:r>
    </w:p>
    <w:p w:rsidR="00AA7936" w:rsidRPr="00DF6EF4" w:rsidRDefault="00AA7936" w:rsidP="00AA7936">
      <w:pPr>
        <w:pStyle w:val="a7"/>
        <w:numPr>
          <w:ilvl w:val="0"/>
          <w:numId w:val="15"/>
        </w:numPr>
        <w:tabs>
          <w:tab w:val="clear" w:pos="1660"/>
          <w:tab w:val="num" w:pos="0"/>
        </w:tabs>
        <w:spacing w:after="0" w:line="240" w:lineRule="auto"/>
        <w:ind w:left="0" w:firstLine="0"/>
        <w:contextualSpacing w:val="0"/>
        <w:jc w:val="both"/>
        <w:rPr>
          <w:rFonts w:ascii="Times New Roman" w:hAnsi="Times New Roman" w:cs="Times New Roman"/>
          <w:sz w:val="24"/>
          <w:szCs w:val="24"/>
        </w:rPr>
      </w:pPr>
      <w:proofErr w:type="gramStart"/>
      <w:r w:rsidRPr="00DF6EF4">
        <w:rPr>
          <w:rFonts w:ascii="Times New Roman" w:hAnsi="Times New Roman" w:cs="Times New Roman"/>
          <w:sz w:val="24"/>
          <w:szCs w:val="24"/>
          <w:shd w:val="clear" w:color="auto" w:fill="FFFFFF"/>
        </w:rPr>
        <w:t>развитие  психических</w:t>
      </w:r>
      <w:proofErr w:type="gramEnd"/>
      <w:r w:rsidRPr="00DF6EF4">
        <w:rPr>
          <w:rFonts w:ascii="Times New Roman" w:hAnsi="Times New Roman" w:cs="Times New Roman"/>
          <w:sz w:val="24"/>
          <w:szCs w:val="24"/>
          <w:shd w:val="clear" w:color="auto" w:fill="FFFFFF"/>
        </w:rPr>
        <w:t xml:space="preserve"> и нравственных качеств;</w:t>
      </w:r>
    </w:p>
    <w:p w:rsidR="00AA7936" w:rsidRPr="00DF6EF4" w:rsidRDefault="00AA7936" w:rsidP="00AA7936">
      <w:pPr>
        <w:pStyle w:val="a7"/>
        <w:numPr>
          <w:ilvl w:val="0"/>
          <w:numId w:val="15"/>
        </w:numPr>
        <w:tabs>
          <w:tab w:val="clear" w:pos="1660"/>
          <w:tab w:val="num" w:pos="0"/>
        </w:tabs>
        <w:spacing w:after="0" w:line="240" w:lineRule="auto"/>
        <w:ind w:left="0" w:firstLine="0"/>
        <w:contextualSpacing w:val="0"/>
        <w:jc w:val="both"/>
        <w:rPr>
          <w:rFonts w:ascii="Times New Roman" w:hAnsi="Times New Roman" w:cs="Times New Roman"/>
          <w:sz w:val="24"/>
          <w:szCs w:val="24"/>
        </w:rPr>
      </w:pPr>
      <w:r w:rsidRPr="00DF6EF4">
        <w:rPr>
          <w:rFonts w:ascii="Times New Roman" w:hAnsi="Times New Roman" w:cs="Times New Roman"/>
          <w:sz w:val="24"/>
          <w:szCs w:val="24"/>
          <w:shd w:val="clear" w:color="auto" w:fill="FFFFFF"/>
        </w:rPr>
        <w:t xml:space="preserve">повышение социальной и трудовой </w:t>
      </w:r>
      <w:proofErr w:type="spellStart"/>
      <w:proofErr w:type="gramStart"/>
      <w:r w:rsidRPr="00DF6EF4">
        <w:rPr>
          <w:rFonts w:ascii="Times New Roman" w:hAnsi="Times New Roman" w:cs="Times New Roman"/>
          <w:sz w:val="24"/>
          <w:szCs w:val="24"/>
          <w:shd w:val="clear" w:color="auto" w:fill="FFFFFF"/>
        </w:rPr>
        <w:t>активности;</w:t>
      </w:r>
      <w:r w:rsidRPr="00DF6EF4">
        <w:rPr>
          <w:rFonts w:ascii="Times New Roman" w:hAnsi="Times New Roman" w:cs="Times New Roman"/>
          <w:sz w:val="24"/>
          <w:szCs w:val="24"/>
        </w:rPr>
        <w:t>планировать</w:t>
      </w:r>
      <w:proofErr w:type="spellEnd"/>
      <w:proofErr w:type="gramEnd"/>
      <w:r w:rsidRPr="00DF6EF4">
        <w:rPr>
          <w:rFonts w:ascii="Times New Roman" w:hAnsi="Times New Roman" w:cs="Times New Roman"/>
          <w:sz w:val="24"/>
          <w:szCs w:val="24"/>
        </w:rPr>
        <w:t xml:space="preserve"> занятия физическими упражнениями в режиме дня, организовывать отдых и досуг с использованием средств физической активности;</w:t>
      </w:r>
    </w:p>
    <w:p w:rsidR="00AA7936" w:rsidRPr="00DF6EF4" w:rsidRDefault="00AA7936" w:rsidP="00AA7936">
      <w:pPr>
        <w:numPr>
          <w:ilvl w:val="0"/>
          <w:numId w:val="15"/>
        </w:numPr>
        <w:tabs>
          <w:tab w:val="clear" w:pos="1660"/>
          <w:tab w:val="num" w:pos="0"/>
        </w:tabs>
        <w:spacing w:after="0" w:line="240" w:lineRule="auto"/>
        <w:ind w:left="0" w:firstLine="0"/>
        <w:jc w:val="both"/>
        <w:rPr>
          <w:rFonts w:ascii="Times New Roman" w:hAnsi="Times New Roman" w:cs="Times New Roman"/>
          <w:sz w:val="24"/>
          <w:szCs w:val="24"/>
        </w:rPr>
      </w:pPr>
      <w:r w:rsidRPr="00DF6EF4">
        <w:rPr>
          <w:rFonts w:ascii="Times New Roman" w:hAnsi="Times New Roman" w:cs="Times New Roman"/>
          <w:sz w:val="24"/>
          <w:szCs w:val="24"/>
        </w:rPr>
        <w:t xml:space="preserve">организовывать и проводить со сверстниками подвижные игры; </w:t>
      </w:r>
    </w:p>
    <w:p w:rsidR="00AA7936" w:rsidRPr="00DF6EF4" w:rsidRDefault="00AA7936" w:rsidP="00AA7936">
      <w:pPr>
        <w:numPr>
          <w:ilvl w:val="0"/>
          <w:numId w:val="15"/>
        </w:numPr>
        <w:tabs>
          <w:tab w:val="clear" w:pos="1660"/>
          <w:tab w:val="num" w:pos="0"/>
        </w:tabs>
        <w:spacing w:after="0" w:line="240" w:lineRule="auto"/>
        <w:ind w:left="0" w:firstLine="0"/>
        <w:jc w:val="both"/>
        <w:rPr>
          <w:rFonts w:ascii="Times New Roman" w:hAnsi="Times New Roman" w:cs="Times New Roman"/>
          <w:sz w:val="24"/>
          <w:szCs w:val="24"/>
        </w:rPr>
      </w:pPr>
      <w:r w:rsidRPr="00DF6EF4">
        <w:rPr>
          <w:rFonts w:ascii="Times New Roman" w:hAnsi="Times New Roman" w:cs="Times New Roman"/>
          <w:sz w:val="24"/>
          <w:szCs w:val="24"/>
        </w:rPr>
        <w:lastRenderedPageBreak/>
        <w:t xml:space="preserve">взаимодействовать со сверстниками по правилам проведения подвижных игр и соревнований; </w:t>
      </w:r>
    </w:p>
    <w:p w:rsidR="00AA7936" w:rsidRPr="00DF6EF4" w:rsidRDefault="00AA7936" w:rsidP="00AA7936">
      <w:pPr>
        <w:numPr>
          <w:ilvl w:val="0"/>
          <w:numId w:val="15"/>
        </w:numPr>
        <w:tabs>
          <w:tab w:val="clear" w:pos="1660"/>
          <w:tab w:val="num" w:pos="0"/>
        </w:tabs>
        <w:spacing w:after="0" w:line="240" w:lineRule="auto"/>
        <w:ind w:left="0" w:firstLine="0"/>
        <w:jc w:val="both"/>
        <w:rPr>
          <w:rFonts w:ascii="Times New Roman" w:hAnsi="Times New Roman" w:cs="Times New Roman"/>
          <w:sz w:val="24"/>
          <w:szCs w:val="24"/>
        </w:rPr>
      </w:pPr>
      <w:r w:rsidRPr="00DF6EF4">
        <w:rPr>
          <w:rFonts w:ascii="Times New Roman" w:hAnsi="Times New Roman" w:cs="Times New Roman"/>
          <w:sz w:val="24"/>
          <w:szCs w:val="24"/>
        </w:rPr>
        <w:t xml:space="preserve">применять жизненно важные двигательные навыки и умения различными способами, в различных изменяющихся, вариативных условиях. </w:t>
      </w:r>
    </w:p>
    <w:p w:rsidR="00AA7936" w:rsidRPr="00DF6EF4" w:rsidRDefault="00AA7936" w:rsidP="00AA7936">
      <w:pPr>
        <w:spacing w:after="0" w:line="240" w:lineRule="auto"/>
        <w:jc w:val="both"/>
        <w:rPr>
          <w:rFonts w:ascii="Times New Roman" w:hAnsi="Times New Roman"/>
          <w:b/>
          <w:i/>
          <w:sz w:val="24"/>
          <w:szCs w:val="24"/>
        </w:rPr>
      </w:pPr>
      <w:r w:rsidRPr="00DF6EF4">
        <w:rPr>
          <w:rFonts w:ascii="Times New Roman" w:hAnsi="Times New Roman"/>
          <w:b/>
          <w:i/>
          <w:sz w:val="24"/>
          <w:szCs w:val="24"/>
        </w:rPr>
        <w:t xml:space="preserve">          Требования к знаниям и умениям, которые должны приобрести обучающиеся в процессе реализации программы внеурочной деятельности</w:t>
      </w:r>
    </w:p>
    <w:p w:rsidR="00AA7936" w:rsidRPr="00DF6EF4" w:rsidRDefault="00AA7936" w:rsidP="00AA7936">
      <w:pPr>
        <w:pStyle w:val="a7"/>
        <w:spacing w:after="0" w:line="240" w:lineRule="auto"/>
        <w:ind w:left="0" w:firstLine="709"/>
        <w:jc w:val="both"/>
        <w:rPr>
          <w:rFonts w:ascii="Times New Roman" w:hAnsi="Times New Roman"/>
          <w:b/>
          <w:sz w:val="24"/>
          <w:szCs w:val="24"/>
        </w:rPr>
      </w:pPr>
    </w:p>
    <w:p w:rsidR="00AA7936" w:rsidRPr="00DF6EF4" w:rsidRDefault="00AA7936" w:rsidP="00AA7936">
      <w:pPr>
        <w:pStyle w:val="a7"/>
        <w:spacing w:after="0" w:line="240" w:lineRule="auto"/>
        <w:ind w:left="0"/>
        <w:jc w:val="both"/>
        <w:rPr>
          <w:rFonts w:ascii="Times New Roman" w:hAnsi="Times New Roman"/>
          <w:sz w:val="24"/>
          <w:szCs w:val="24"/>
        </w:rPr>
      </w:pPr>
      <w:r w:rsidRPr="00DF6EF4">
        <w:rPr>
          <w:rFonts w:ascii="Times New Roman" w:hAnsi="Times New Roman"/>
          <w:sz w:val="24"/>
          <w:szCs w:val="24"/>
        </w:rPr>
        <w:t xml:space="preserve">         В ходе реализация программы внеурочной деятельности по спортивно-оздоровительному направлению «Подвижные игры» обучающиеся должны </w:t>
      </w:r>
      <w:r w:rsidRPr="00DF6EF4">
        <w:rPr>
          <w:rFonts w:ascii="Times New Roman" w:hAnsi="Times New Roman"/>
          <w:b/>
          <w:sz w:val="24"/>
          <w:szCs w:val="24"/>
        </w:rPr>
        <w:t>знать</w:t>
      </w:r>
      <w:r w:rsidRPr="00DF6EF4">
        <w:rPr>
          <w:rFonts w:ascii="Times New Roman" w:hAnsi="Times New Roman"/>
          <w:sz w:val="24"/>
          <w:szCs w:val="24"/>
        </w:rPr>
        <w:t xml:space="preserve">: </w:t>
      </w:r>
    </w:p>
    <w:p w:rsidR="00AA7936" w:rsidRPr="00DF6EF4" w:rsidRDefault="00AA7936" w:rsidP="00AA7936">
      <w:pPr>
        <w:numPr>
          <w:ilvl w:val="0"/>
          <w:numId w:val="16"/>
        </w:numPr>
        <w:spacing w:after="0" w:line="240" w:lineRule="auto"/>
        <w:ind w:left="0" w:firstLine="0"/>
        <w:jc w:val="both"/>
        <w:rPr>
          <w:rFonts w:ascii="Times New Roman" w:eastAsia="Times New Roman" w:hAnsi="Times New Roman" w:cs="Times New Roman"/>
          <w:color w:val="000000"/>
          <w:sz w:val="24"/>
          <w:szCs w:val="24"/>
          <w:lang w:eastAsia="ru-RU"/>
        </w:rPr>
      </w:pPr>
      <w:r w:rsidRPr="00DF6EF4">
        <w:rPr>
          <w:rFonts w:ascii="Times New Roman" w:eastAsia="Times New Roman" w:hAnsi="Times New Roman" w:cs="Times New Roman"/>
          <w:color w:val="000000"/>
          <w:sz w:val="24"/>
          <w:szCs w:val="24"/>
          <w:lang w:eastAsia="ru-RU"/>
        </w:rPr>
        <w:t xml:space="preserve">основы истории развития подвижных </w:t>
      </w:r>
      <w:proofErr w:type="gramStart"/>
      <w:r w:rsidRPr="00DF6EF4">
        <w:rPr>
          <w:rFonts w:ascii="Times New Roman" w:eastAsia="Times New Roman" w:hAnsi="Times New Roman" w:cs="Times New Roman"/>
          <w:color w:val="000000"/>
          <w:sz w:val="24"/>
          <w:szCs w:val="24"/>
          <w:lang w:eastAsia="ru-RU"/>
        </w:rPr>
        <w:t>игр  в</w:t>
      </w:r>
      <w:proofErr w:type="gramEnd"/>
      <w:r w:rsidRPr="00DF6EF4">
        <w:rPr>
          <w:rFonts w:ascii="Times New Roman" w:eastAsia="Times New Roman" w:hAnsi="Times New Roman" w:cs="Times New Roman"/>
          <w:color w:val="000000"/>
          <w:sz w:val="24"/>
          <w:szCs w:val="24"/>
          <w:lang w:eastAsia="ru-RU"/>
        </w:rPr>
        <w:t xml:space="preserve"> России;</w:t>
      </w:r>
    </w:p>
    <w:p w:rsidR="00AA7936" w:rsidRPr="00DF6EF4" w:rsidRDefault="00AA7936" w:rsidP="00AA7936">
      <w:pPr>
        <w:numPr>
          <w:ilvl w:val="0"/>
          <w:numId w:val="16"/>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DF6EF4">
        <w:rPr>
          <w:rFonts w:ascii="Times New Roman" w:eastAsia="Times New Roman" w:hAnsi="Times New Roman" w:cs="Times New Roman"/>
          <w:color w:val="000000"/>
          <w:sz w:val="24"/>
          <w:szCs w:val="24"/>
          <w:lang w:eastAsia="ru-RU"/>
        </w:rPr>
        <w:t>педагогические, физиологические и психологические основы обучения двигательным действиям и воспитания физических качеств;</w:t>
      </w:r>
    </w:p>
    <w:p w:rsidR="00AA7936" w:rsidRPr="00DF6EF4" w:rsidRDefault="00AA7936" w:rsidP="00AA7936">
      <w:pPr>
        <w:numPr>
          <w:ilvl w:val="0"/>
          <w:numId w:val="16"/>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DF6EF4">
        <w:rPr>
          <w:rFonts w:ascii="Times New Roman" w:eastAsia="Times New Roman" w:hAnsi="Times New Roman" w:cs="Times New Roman"/>
          <w:color w:val="000000"/>
          <w:sz w:val="24"/>
          <w:szCs w:val="24"/>
          <w:lang w:eastAsia="ru-RU"/>
        </w:rPr>
        <w:t>возможности формирования индивидуальных черт свойств личности посредством регулярных занятий;</w:t>
      </w:r>
    </w:p>
    <w:p w:rsidR="00AA7936" w:rsidRPr="00DF6EF4" w:rsidRDefault="00AA7936" w:rsidP="00AA7936">
      <w:pPr>
        <w:numPr>
          <w:ilvl w:val="0"/>
          <w:numId w:val="16"/>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DF6EF4">
        <w:rPr>
          <w:rFonts w:ascii="Times New Roman" w:eastAsia="Times New Roman" w:hAnsi="Times New Roman" w:cs="Times New Roman"/>
          <w:color w:val="000000"/>
          <w:sz w:val="24"/>
          <w:szCs w:val="24"/>
          <w:lang w:eastAsia="ru-RU"/>
        </w:rPr>
        <w:t>индивидуальные способы контроля за развитием адаптивных свойств организма, укрепления здоровья и повышение физической подготовленности;</w:t>
      </w:r>
    </w:p>
    <w:p w:rsidR="00AA7936" w:rsidRPr="00DF6EF4" w:rsidRDefault="00AA7936" w:rsidP="00AA7936">
      <w:pPr>
        <w:numPr>
          <w:ilvl w:val="0"/>
          <w:numId w:val="16"/>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DF6EF4">
        <w:rPr>
          <w:rFonts w:ascii="Times New Roman" w:hAnsi="Times New Roman" w:cs="Times New Roman"/>
          <w:sz w:val="24"/>
          <w:szCs w:val="24"/>
          <w:lang w:eastAsia="ru-RU"/>
        </w:rPr>
        <w:t xml:space="preserve">правила личной гигиены, профилактика травматизма и оказания доврачебной помощи; </w:t>
      </w:r>
      <w:r w:rsidRPr="00DF6EF4">
        <w:rPr>
          <w:rFonts w:ascii="Times New Roman" w:hAnsi="Times New Roman" w:cs="Times New Roman"/>
          <w:sz w:val="24"/>
          <w:szCs w:val="24"/>
        </w:rPr>
        <w:t xml:space="preserve">влияние здоровья на успешную учебную деятельность; </w:t>
      </w:r>
    </w:p>
    <w:p w:rsidR="00AA7936" w:rsidRPr="00DF6EF4" w:rsidRDefault="00AA7936" w:rsidP="00AA7936">
      <w:pPr>
        <w:numPr>
          <w:ilvl w:val="0"/>
          <w:numId w:val="16"/>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DF6EF4">
        <w:rPr>
          <w:rFonts w:ascii="Times New Roman" w:hAnsi="Times New Roman" w:cs="Times New Roman"/>
          <w:sz w:val="24"/>
          <w:szCs w:val="24"/>
        </w:rPr>
        <w:t xml:space="preserve">значение физических упражнений для сохранения и укрепления здоровья; </w:t>
      </w:r>
    </w:p>
    <w:p w:rsidR="00AA7936" w:rsidRPr="00DF6EF4" w:rsidRDefault="00AA7936" w:rsidP="00AA793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AA7936" w:rsidRPr="00DF6EF4" w:rsidRDefault="00AA7936" w:rsidP="00AA793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DF6EF4">
        <w:rPr>
          <w:rFonts w:ascii="Times New Roman" w:eastAsia="Times New Roman" w:hAnsi="Times New Roman" w:cs="Times New Roman"/>
          <w:b/>
          <w:bCs/>
          <w:i/>
          <w:iCs/>
          <w:color w:val="000000"/>
          <w:sz w:val="24"/>
          <w:szCs w:val="24"/>
          <w:shd w:val="clear" w:color="auto" w:fill="FFFFFF"/>
          <w:lang w:eastAsia="ru-RU"/>
        </w:rPr>
        <w:t xml:space="preserve">         Должны уметь:</w:t>
      </w:r>
    </w:p>
    <w:p w:rsidR="00AA7936" w:rsidRPr="00DF6EF4" w:rsidRDefault="00AA7936" w:rsidP="00AA7936">
      <w:pPr>
        <w:pStyle w:val="a3"/>
        <w:numPr>
          <w:ilvl w:val="0"/>
          <w:numId w:val="16"/>
        </w:numPr>
        <w:tabs>
          <w:tab w:val="clear" w:pos="720"/>
          <w:tab w:val="num" w:pos="0"/>
        </w:tabs>
        <w:suppressAutoHyphens/>
        <w:ind w:left="0" w:firstLine="0"/>
        <w:jc w:val="both"/>
        <w:rPr>
          <w:rFonts w:ascii="Times New Roman" w:hAnsi="Times New Roman"/>
          <w:sz w:val="24"/>
          <w:szCs w:val="24"/>
        </w:rPr>
      </w:pPr>
      <w:r w:rsidRPr="00DF6EF4">
        <w:rPr>
          <w:rFonts w:ascii="Times New Roman" w:hAnsi="Times New Roman"/>
          <w:sz w:val="24"/>
          <w:szCs w:val="24"/>
        </w:rPr>
        <w:t>адекватно оценивать своё поведение в жизненных ситуациях;</w:t>
      </w:r>
    </w:p>
    <w:p w:rsidR="00AA7936" w:rsidRPr="00DF6EF4" w:rsidRDefault="00AA7936" w:rsidP="00AA7936">
      <w:pPr>
        <w:pStyle w:val="a3"/>
        <w:numPr>
          <w:ilvl w:val="0"/>
          <w:numId w:val="16"/>
        </w:numPr>
        <w:tabs>
          <w:tab w:val="clear" w:pos="72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rPr>
        <w:t>отвечать за свои поступки;</w:t>
      </w:r>
    </w:p>
    <w:p w:rsidR="00AA7936" w:rsidRPr="00DF6EF4" w:rsidRDefault="00AA7936" w:rsidP="00AA7936">
      <w:pPr>
        <w:pStyle w:val="a3"/>
        <w:numPr>
          <w:ilvl w:val="0"/>
          <w:numId w:val="16"/>
        </w:numPr>
        <w:tabs>
          <w:tab w:val="clear" w:pos="72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rPr>
        <w:t>отстаивать свою нравственную позицию в ситуации выбора;</w:t>
      </w:r>
    </w:p>
    <w:p w:rsidR="00AA7936" w:rsidRPr="00DF6EF4" w:rsidRDefault="00AA7936" w:rsidP="00AA7936">
      <w:pPr>
        <w:pStyle w:val="a3"/>
        <w:numPr>
          <w:ilvl w:val="0"/>
          <w:numId w:val="16"/>
        </w:numPr>
        <w:tabs>
          <w:tab w:val="clear" w:pos="72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lang w:eastAsia="ru-RU"/>
        </w:rPr>
        <w:t xml:space="preserve"> технически правильно осуществлять двигательные действия, использовать их в условиях соревновательной деятельности и организации собственного досуга;</w:t>
      </w:r>
    </w:p>
    <w:p w:rsidR="00AA7936" w:rsidRPr="00DF6EF4" w:rsidRDefault="00AA7936" w:rsidP="00AA7936">
      <w:pPr>
        <w:pStyle w:val="a3"/>
        <w:numPr>
          <w:ilvl w:val="0"/>
          <w:numId w:val="16"/>
        </w:numPr>
        <w:tabs>
          <w:tab w:val="clear" w:pos="72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lang w:eastAsia="ru-RU"/>
        </w:rPr>
        <w:t>проводить самостоятельные занятия по развитию основных физических способностей, коррекции осанки и телосложения;</w:t>
      </w:r>
    </w:p>
    <w:p w:rsidR="00AA7936" w:rsidRPr="00DF6EF4" w:rsidRDefault="00AA7936" w:rsidP="00AA7936">
      <w:pPr>
        <w:pStyle w:val="a3"/>
        <w:numPr>
          <w:ilvl w:val="0"/>
          <w:numId w:val="16"/>
        </w:numPr>
        <w:tabs>
          <w:tab w:val="clear" w:pos="72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lang w:eastAsia="ru-RU"/>
        </w:rPr>
        <w:t xml:space="preserve">разрабатывать индивидуальный двигательный режим, подбирать и планировать физические упражнения; </w:t>
      </w:r>
    </w:p>
    <w:p w:rsidR="00AA7936" w:rsidRPr="00DF6EF4" w:rsidRDefault="00AA7936" w:rsidP="00AA7936">
      <w:pPr>
        <w:pStyle w:val="a3"/>
        <w:numPr>
          <w:ilvl w:val="0"/>
          <w:numId w:val="16"/>
        </w:numPr>
        <w:tabs>
          <w:tab w:val="clear" w:pos="72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lang w:eastAsia="ru-RU"/>
        </w:rPr>
        <w:t xml:space="preserve">управлять своими эмоциями, эффективно взаимодействовать со взрослыми и </w:t>
      </w:r>
      <w:proofErr w:type="gramStart"/>
      <w:r w:rsidRPr="00DF6EF4">
        <w:rPr>
          <w:rFonts w:ascii="Times New Roman" w:hAnsi="Times New Roman" w:cs="Times New Roman"/>
          <w:sz w:val="24"/>
          <w:szCs w:val="24"/>
          <w:lang w:eastAsia="ru-RU"/>
        </w:rPr>
        <w:t>сверстниками ,</w:t>
      </w:r>
      <w:proofErr w:type="gramEnd"/>
      <w:r w:rsidRPr="00DF6EF4">
        <w:rPr>
          <w:rFonts w:ascii="Times New Roman" w:hAnsi="Times New Roman" w:cs="Times New Roman"/>
          <w:sz w:val="24"/>
          <w:szCs w:val="24"/>
          <w:lang w:eastAsia="ru-RU"/>
        </w:rPr>
        <w:t xml:space="preserve"> владеть культурой общения;</w:t>
      </w:r>
      <w:r w:rsidRPr="00DF6EF4">
        <w:rPr>
          <w:rFonts w:ascii="Times New Roman" w:hAnsi="Times New Roman" w:cs="Times New Roman"/>
          <w:b/>
          <w:sz w:val="24"/>
          <w:szCs w:val="24"/>
          <w:lang w:eastAsia="ru-RU"/>
        </w:rPr>
        <w:t xml:space="preserve"> </w:t>
      </w:r>
    </w:p>
    <w:p w:rsidR="00AA7936" w:rsidRPr="00DF6EF4" w:rsidRDefault="00AA7936" w:rsidP="00AA7936">
      <w:pPr>
        <w:pStyle w:val="a3"/>
        <w:numPr>
          <w:ilvl w:val="0"/>
          <w:numId w:val="16"/>
        </w:numPr>
        <w:tabs>
          <w:tab w:val="clear" w:pos="72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lang w:eastAsia="ru-RU"/>
        </w:rPr>
        <w:t>соблюдать правила безопасности и профилактики травматизма на занятиях физическими упражнениями, оказывать первую помощь при травмах и несчастных случаях;</w:t>
      </w:r>
      <w:r w:rsidRPr="00DF6EF4">
        <w:rPr>
          <w:rFonts w:ascii="Times New Roman" w:hAnsi="Times New Roman" w:cs="Times New Roman"/>
          <w:b/>
          <w:sz w:val="24"/>
          <w:szCs w:val="24"/>
          <w:lang w:eastAsia="ru-RU"/>
        </w:rPr>
        <w:t xml:space="preserve"> </w:t>
      </w:r>
    </w:p>
    <w:p w:rsidR="00AA7936" w:rsidRPr="00DF6EF4" w:rsidRDefault="00AA7936" w:rsidP="00AA7936">
      <w:pPr>
        <w:pStyle w:val="a3"/>
        <w:numPr>
          <w:ilvl w:val="0"/>
          <w:numId w:val="16"/>
        </w:numPr>
        <w:tabs>
          <w:tab w:val="clear" w:pos="720"/>
          <w:tab w:val="num" w:pos="0"/>
        </w:tabs>
        <w:suppressAutoHyphens/>
        <w:ind w:left="0" w:firstLine="0"/>
        <w:jc w:val="both"/>
        <w:rPr>
          <w:rFonts w:ascii="Times New Roman" w:hAnsi="Times New Roman" w:cs="Times New Roman"/>
          <w:sz w:val="24"/>
          <w:szCs w:val="24"/>
        </w:rPr>
      </w:pPr>
      <w:r w:rsidRPr="00DF6EF4">
        <w:rPr>
          <w:rFonts w:ascii="Times New Roman" w:hAnsi="Times New Roman" w:cs="Times New Roman"/>
          <w:sz w:val="24"/>
          <w:szCs w:val="24"/>
          <w:lang w:eastAsia="ru-RU"/>
        </w:rPr>
        <w:t>пользоваться современным спортивным инвентарем и оборудованием.</w:t>
      </w:r>
      <w:r w:rsidRPr="00DF6EF4">
        <w:rPr>
          <w:rFonts w:ascii="Times New Roman" w:eastAsia="Times New Roman" w:hAnsi="Times New Roman" w:cs="Times New Roman"/>
          <w:color w:val="000000"/>
          <w:sz w:val="24"/>
          <w:szCs w:val="24"/>
          <w:lang w:eastAsia="ru-RU"/>
        </w:rPr>
        <w:t xml:space="preserve">                                     </w:t>
      </w:r>
    </w:p>
    <w:p w:rsidR="003A322D" w:rsidRPr="00DF6EF4" w:rsidRDefault="003A322D" w:rsidP="003A322D">
      <w:pPr>
        <w:pStyle w:val="a3"/>
        <w:suppressAutoHyphens/>
        <w:ind w:left="709"/>
        <w:rPr>
          <w:rFonts w:ascii="Times New Roman" w:hAnsi="Times New Roman"/>
          <w:b/>
          <w:i/>
          <w:sz w:val="24"/>
          <w:szCs w:val="24"/>
        </w:rPr>
      </w:pPr>
    </w:p>
    <w:p w:rsidR="00AA7936" w:rsidRPr="00DF6EF4" w:rsidRDefault="003A322D" w:rsidP="003A322D">
      <w:pPr>
        <w:pStyle w:val="a3"/>
        <w:suppressAutoHyphens/>
        <w:rPr>
          <w:rFonts w:ascii="Times New Roman" w:hAnsi="Times New Roman"/>
          <w:b/>
          <w:i/>
          <w:sz w:val="24"/>
          <w:szCs w:val="24"/>
        </w:rPr>
      </w:pPr>
      <w:r w:rsidRPr="00DF6EF4">
        <w:rPr>
          <w:rFonts w:ascii="Times New Roman" w:hAnsi="Times New Roman"/>
          <w:b/>
          <w:i/>
          <w:sz w:val="24"/>
          <w:szCs w:val="24"/>
        </w:rPr>
        <w:t xml:space="preserve">           </w:t>
      </w:r>
      <w:r w:rsidR="00AA7936" w:rsidRPr="00DF6EF4">
        <w:rPr>
          <w:rFonts w:ascii="Times New Roman" w:hAnsi="Times New Roman"/>
          <w:b/>
          <w:i/>
          <w:sz w:val="24"/>
          <w:szCs w:val="24"/>
        </w:rPr>
        <w:t>Формы учета знаний и умений, система контролирующих</w:t>
      </w:r>
      <w:r w:rsidRPr="00DF6EF4">
        <w:rPr>
          <w:rFonts w:ascii="Times New Roman" w:hAnsi="Times New Roman"/>
          <w:b/>
          <w:i/>
          <w:sz w:val="24"/>
          <w:szCs w:val="24"/>
        </w:rPr>
        <w:t xml:space="preserve"> </w:t>
      </w:r>
      <w:r w:rsidR="00AA7936" w:rsidRPr="00DF6EF4">
        <w:rPr>
          <w:rFonts w:ascii="Times New Roman" w:hAnsi="Times New Roman"/>
          <w:b/>
          <w:i/>
          <w:sz w:val="24"/>
          <w:szCs w:val="24"/>
        </w:rPr>
        <w:t>материалов для</w:t>
      </w:r>
      <w:r w:rsidRPr="00DF6EF4">
        <w:rPr>
          <w:rFonts w:ascii="Times New Roman" w:hAnsi="Times New Roman"/>
          <w:b/>
          <w:i/>
          <w:sz w:val="24"/>
          <w:szCs w:val="24"/>
        </w:rPr>
        <w:t xml:space="preserve"> </w:t>
      </w:r>
      <w:r w:rsidR="00AA7936" w:rsidRPr="00DF6EF4">
        <w:rPr>
          <w:rFonts w:ascii="Times New Roman" w:hAnsi="Times New Roman"/>
          <w:b/>
          <w:i/>
          <w:sz w:val="24"/>
          <w:szCs w:val="24"/>
        </w:rPr>
        <w:t>оценки планируемых результатов освоения</w:t>
      </w:r>
      <w:r w:rsidRPr="00DF6EF4">
        <w:rPr>
          <w:rFonts w:ascii="Times New Roman" w:hAnsi="Times New Roman"/>
          <w:b/>
          <w:i/>
          <w:sz w:val="24"/>
          <w:szCs w:val="24"/>
        </w:rPr>
        <w:t xml:space="preserve"> </w:t>
      </w:r>
      <w:r w:rsidR="00AA7936" w:rsidRPr="00DF6EF4">
        <w:rPr>
          <w:rFonts w:ascii="Times New Roman" w:hAnsi="Times New Roman"/>
          <w:b/>
          <w:i/>
          <w:sz w:val="24"/>
          <w:szCs w:val="24"/>
        </w:rPr>
        <w:t>программы внеурочной деятельности</w:t>
      </w:r>
    </w:p>
    <w:p w:rsidR="00AA7936" w:rsidRDefault="00AA7936" w:rsidP="00AA7936">
      <w:pPr>
        <w:pStyle w:val="a7"/>
        <w:spacing w:after="0" w:line="240" w:lineRule="auto"/>
        <w:ind w:left="0" w:firstLine="709"/>
        <w:jc w:val="both"/>
        <w:rPr>
          <w:rFonts w:ascii="Times New Roman" w:hAnsi="Times New Roman"/>
          <w:sz w:val="24"/>
          <w:szCs w:val="24"/>
        </w:rPr>
      </w:pPr>
      <w:r w:rsidRPr="00DF6EF4">
        <w:rPr>
          <w:rFonts w:ascii="Times New Roman" w:hAnsi="Times New Roman"/>
          <w:sz w:val="24"/>
          <w:szCs w:val="24"/>
        </w:rPr>
        <w:t xml:space="preserve">Контроль и оценка результатов освоения программы внеурочной деятельности зависит от тематики и содержания изучаемого раздела. </w:t>
      </w:r>
    </w:p>
    <w:p w:rsidR="006A40ED" w:rsidRPr="00DF6EF4" w:rsidRDefault="006A40ED" w:rsidP="00AA7936">
      <w:pPr>
        <w:pStyle w:val="a7"/>
        <w:spacing w:after="0" w:line="240" w:lineRule="auto"/>
        <w:ind w:left="0" w:firstLine="709"/>
        <w:jc w:val="both"/>
        <w:rPr>
          <w:rFonts w:ascii="Times New Roman" w:hAnsi="Times New Roman"/>
          <w:sz w:val="24"/>
          <w:szCs w:val="24"/>
        </w:rPr>
      </w:pPr>
    </w:p>
    <w:p w:rsidR="00AA7936" w:rsidRPr="00DF6EF4" w:rsidRDefault="00AA7936" w:rsidP="00AA7936">
      <w:pPr>
        <w:pStyle w:val="a7"/>
        <w:spacing w:after="0" w:line="240" w:lineRule="auto"/>
        <w:ind w:left="0" w:firstLine="708"/>
        <w:jc w:val="both"/>
        <w:rPr>
          <w:rFonts w:ascii="Times New Roman" w:hAnsi="Times New Roman"/>
          <w:sz w:val="24"/>
          <w:szCs w:val="24"/>
        </w:rPr>
      </w:pPr>
      <w:r w:rsidRPr="00DF6EF4">
        <w:rPr>
          <w:rFonts w:ascii="Times New Roman" w:hAnsi="Times New Roman"/>
          <w:sz w:val="24"/>
          <w:szCs w:val="24"/>
        </w:rPr>
        <w:t xml:space="preserve">Продуктивным будет контроль в процессе организации следующих форм деятельности: </w:t>
      </w:r>
    </w:p>
    <w:p w:rsidR="00AA7936" w:rsidRPr="00DF6EF4" w:rsidRDefault="00AA7936" w:rsidP="003A322D">
      <w:pPr>
        <w:pStyle w:val="a7"/>
        <w:numPr>
          <w:ilvl w:val="0"/>
          <w:numId w:val="17"/>
        </w:numPr>
        <w:tabs>
          <w:tab w:val="clear" w:pos="720"/>
          <w:tab w:val="num" w:pos="0"/>
        </w:tabs>
        <w:spacing w:after="0" w:line="240" w:lineRule="auto"/>
        <w:ind w:left="0" w:firstLine="0"/>
        <w:contextualSpacing w:val="0"/>
        <w:jc w:val="both"/>
        <w:rPr>
          <w:rFonts w:ascii="Times New Roman" w:hAnsi="Times New Roman"/>
          <w:sz w:val="24"/>
          <w:szCs w:val="24"/>
        </w:rPr>
      </w:pPr>
      <w:r w:rsidRPr="00DF6EF4">
        <w:rPr>
          <w:rFonts w:ascii="Times New Roman" w:hAnsi="Times New Roman"/>
          <w:sz w:val="24"/>
          <w:szCs w:val="24"/>
        </w:rPr>
        <w:t xml:space="preserve">викторины; </w:t>
      </w:r>
    </w:p>
    <w:p w:rsidR="00AA7936" w:rsidRPr="00DF6EF4" w:rsidRDefault="00AA7936" w:rsidP="003A322D">
      <w:pPr>
        <w:pStyle w:val="a7"/>
        <w:numPr>
          <w:ilvl w:val="0"/>
          <w:numId w:val="17"/>
        </w:numPr>
        <w:tabs>
          <w:tab w:val="clear" w:pos="720"/>
          <w:tab w:val="num" w:pos="0"/>
        </w:tabs>
        <w:spacing w:after="0" w:line="240" w:lineRule="auto"/>
        <w:ind w:left="0" w:firstLine="0"/>
        <w:contextualSpacing w:val="0"/>
        <w:jc w:val="both"/>
        <w:rPr>
          <w:rFonts w:ascii="Times New Roman" w:hAnsi="Times New Roman"/>
          <w:sz w:val="24"/>
          <w:szCs w:val="24"/>
        </w:rPr>
      </w:pPr>
      <w:r w:rsidRPr="00DF6EF4">
        <w:rPr>
          <w:rFonts w:ascii="Times New Roman" w:hAnsi="Times New Roman"/>
          <w:sz w:val="24"/>
          <w:szCs w:val="24"/>
        </w:rPr>
        <w:t xml:space="preserve">конкурсы; </w:t>
      </w:r>
    </w:p>
    <w:p w:rsidR="00AA7936" w:rsidRPr="00DF6EF4" w:rsidRDefault="00AA7936" w:rsidP="003A322D">
      <w:pPr>
        <w:pStyle w:val="a7"/>
        <w:numPr>
          <w:ilvl w:val="0"/>
          <w:numId w:val="17"/>
        </w:numPr>
        <w:tabs>
          <w:tab w:val="clear" w:pos="720"/>
          <w:tab w:val="num" w:pos="0"/>
        </w:tabs>
        <w:spacing w:after="0" w:line="240" w:lineRule="auto"/>
        <w:ind w:left="0" w:firstLine="0"/>
        <w:contextualSpacing w:val="0"/>
        <w:jc w:val="both"/>
        <w:rPr>
          <w:rFonts w:ascii="Times New Roman" w:hAnsi="Times New Roman"/>
          <w:sz w:val="24"/>
          <w:szCs w:val="24"/>
        </w:rPr>
      </w:pPr>
      <w:r w:rsidRPr="00DF6EF4">
        <w:rPr>
          <w:rFonts w:ascii="Times New Roman" w:hAnsi="Times New Roman"/>
          <w:sz w:val="24"/>
          <w:szCs w:val="24"/>
        </w:rPr>
        <w:t xml:space="preserve">ролевые игры; </w:t>
      </w:r>
    </w:p>
    <w:p w:rsidR="00AA7936" w:rsidRPr="00DF6EF4" w:rsidRDefault="00AA7936" w:rsidP="003A322D">
      <w:pPr>
        <w:pStyle w:val="11"/>
        <w:numPr>
          <w:ilvl w:val="0"/>
          <w:numId w:val="17"/>
        </w:numPr>
        <w:tabs>
          <w:tab w:val="clear" w:pos="720"/>
          <w:tab w:val="num" w:pos="0"/>
        </w:tabs>
        <w:ind w:left="0" w:firstLine="0"/>
        <w:jc w:val="both"/>
        <w:rPr>
          <w:rFonts w:ascii="Times New Roman" w:hAnsi="Times New Roman"/>
          <w:sz w:val="24"/>
          <w:szCs w:val="24"/>
        </w:rPr>
      </w:pPr>
      <w:r w:rsidRPr="00DF6EF4">
        <w:rPr>
          <w:rFonts w:ascii="Times New Roman" w:hAnsi="Times New Roman"/>
          <w:sz w:val="24"/>
          <w:szCs w:val="24"/>
        </w:rPr>
        <w:t>выполнение заданий соревновательного характера;</w:t>
      </w:r>
    </w:p>
    <w:p w:rsidR="00AA7936" w:rsidRPr="00DF6EF4" w:rsidRDefault="00AA7936" w:rsidP="003A322D">
      <w:pPr>
        <w:numPr>
          <w:ilvl w:val="0"/>
          <w:numId w:val="17"/>
        </w:numPr>
        <w:tabs>
          <w:tab w:val="clear" w:pos="720"/>
          <w:tab w:val="num" w:pos="0"/>
        </w:tabs>
        <w:spacing w:after="0" w:line="240" w:lineRule="auto"/>
        <w:ind w:left="0" w:firstLine="0"/>
        <w:jc w:val="both"/>
        <w:rPr>
          <w:rFonts w:ascii="Times New Roman" w:hAnsi="Times New Roman" w:cs="Times New Roman"/>
          <w:sz w:val="24"/>
          <w:szCs w:val="24"/>
        </w:rPr>
      </w:pPr>
      <w:r w:rsidRPr="00DF6EF4">
        <w:rPr>
          <w:rFonts w:ascii="Times New Roman" w:hAnsi="Times New Roman" w:cs="Times New Roman"/>
          <w:sz w:val="24"/>
          <w:szCs w:val="24"/>
        </w:rPr>
        <w:t>оценка уровня результатов деятельности (знание, представление, деятельность по распространению ЗОЖ);</w:t>
      </w:r>
    </w:p>
    <w:p w:rsidR="00AA7936" w:rsidRPr="00DF6EF4" w:rsidRDefault="00AA7936" w:rsidP="003A322D">
      <w:pPr>
        <w:numPr>
          <w:ilvl w:val="0"/>
          <w:numId w:val="17"/>
        </w:numPr>
        <w:tabs>
          <w:tab w:val="clear" w:pos="720"/>
          <w:tab w:val="num" w:pos="0"/>
        </w:tabs>
        <w:spacing w:after="0" w:line="240" w:lineRule="auto"/>
        <w:ind w:left="0" w:firstLine="0"/>
        <w:jc w:val="both"/>
        <w:rPr>
          <w:rFonts w:ascii="Times New Roman" w:hAnsi="Times New Roman" w:cs="Times New Roman"/>
          <w:sz w:val="24"/>
          <w:szCs w:val="24"/>
        </w:rPr>
      </w:pPr>
      <w:r w:rsidRPr="00DF6EF4">
        <w:rPr>
          <w:rFonts w:ascii="Times New Roman" w:hAnsi="Times New Roman" w:cs="Times New Roman"/>
          <w:sz w:val="24"/>
          <w:szCs w:val="24"/>
        </w:rPr>
        <w:t>результативность участия в конкурсных программах и др.</w:t>
      </w:r>
    </w:p>
    <w:p w:rsidR="0000099C" w:rsidRPr="00DF6EF4" w:rsidRDefault="0000099C" w:rsidP="006A40ED">
      <w:pPr>
        <w:pStyle w:val="af1"/>
        <w:snapToGrid w:val="0"/>
        <w:rPr>
          <w:rFonts w:ascii="Times New Roman" w:hAnsi="Times New Roman" w:cs="Times New Roman"/>
          <w:b/>
          <w:bCs/>
          <w:sz w:val="24"/>
          <w:szCs w:val="24"/>
        </w:rPr>
      </w:pPr>
    </w:p>
    <w:p w:rsidR="003A322D" w:rsidRPr="00DF6EF4" w:rsidRDefault="003A322D" w:rsidP="0000099C">
      <w:pPr>
        <w:pStyle w:val="af1"/>
        <w:numPr>
          <w:ilvl w:val="0"/>
          <w:numId w:val="8"/>
        </w:numPr>
        <w:snapToGrid w:val="0"/>
        <w:jc w:val="center"/>
        <w:rPr>
          <w:rFonts w:ascii="Times New Roman" w:hAnsi="Times New Roman" w:cs="Times New Roman"/>
          <w:b/>
          <w:bCs/>
          <w:sz w:val="24"/>
          <w:szCs w:val="24"/>
        </w:rPr>
      </w:pPr>
      <w:r w:rsidRPr="00DF6EF4">
        <w:rPr>
          <w:rFonts w:ascii="Times New Roman" w:hAnsi="Times New Roman" w:cs="Times New Roman"/>
          <w:b/>
          <w:bCs/>
          <w:sz w:val="24"/>
          <w:szCs w:val="24"/>
        </w:rPr>
        <w:lastRenderedPageBreak/>
        <w:t>Содержание программы</w:t>
      </w:r>
      <w:r w:rsidR="006A40ED">
        <w:rPr>
          <w:rFonts w:ascii="Times New Roman" w:hAnsi="Times New Roman" w:cs="Times New Roman"/>
          <w:b/>
          <w:bCs/>
          <w:sz w:val="24"/>
          <w:szCs w:val="24"/>
        </w:rPr>
        <w:t>.</w:t>
      </w:r>
    </w:p>
    <w:p w:rsidR="00073EBD" w:rsidRPr="00DF6EF4" w:rsidRDefault="00073EBD" w:rsidP="0000099C">
      <w:pPr>
        <w:pStyle w:val="a3"/>
        <w:jc w:val="both"/>
        <w:rPr>
          <w:rFonts w:ascii="Times New Roman" w:hAnsi="Times New Roman"/>
          <w:sz w:val="24"/>
          <w:szCs w:val="24"/>
        </w:rPr>
      </w:pPr>
      <w:r w:rsidRPr="00DF6EF4">
        <w:rPr>
          <w:rFonts w:ascii="Times New Roman" w:hAnsi="Times New Roman"/>
          <w:sz w:val="24"/>
          <w:szCs w:val="24"/>
        </w:rPr>
        <w:t xml:space="preserve">           Программа внеурочной деятельности по спортивно-оздоровительному направлению «Подвижные игры» состоит из четырёх частей</w:t>
      </w:r>
      <w:r w:rsidRPr="00DF6EF4">
        <w:rPr>
          <w:rFonts w:ascii="Times New Roman" w:eastAsia="Times New Roman" w:hAnsi="Times New Roman" w:cs="Times New Roman"/>
          <w:iCs/>
          <w:sz w:val="24"/>
          <w:szCs w:val="24"/>
        </w:rPr>
        <w:t>:</w:t>
      </w:r>
    </w:p>
    <w:p w:rsidR="00073EBD" w:rsidRPr="00DF6EF4" w:rsidRDefault="00073EBD" w:rsidP="00073EBD">
      <w:pPr>
        <w:pStyle w:val="a3"/>
        <w:ind w:left="720"/>
        <w:jc w:val="both"/>
        <w:rPr>
          <w:rFonts w:ascii="Times New Roman" w:hAnsi="Times New Roman"/>
          <w:sz w:val="24"/>
          <w:szCs w:val="24"/>
        </w:rPr>
      </w:pPr>
    </w:p>
    <w:p w:rsidR="003A322D" w:rsidRPr="00F16521" w:rsidRDefault="00073EBD" w:rsidP="00022A05">
      <w:pPr>
        <w:pStyle w:val="a3"/>
        <w:jc w:val="both"/>
        <w:rPr>
          <w:rFonts w:ascii="Times New Roman" w:hAnsi="Times New Roman" w:cs="Times New Roman"/>
          <w:b/>
          <w:bCs/>
          <w:i/>
          <w:sz w:val="28"/>
          <w:szCs w:val="28"/>
        </w:rPr>
      </w:pPr>
      <w:r w:rsidRPr="00DF6EF4">
        <w:rPr>
          <w:rFonts w:ascii="Times New Roman" w:hAnsi="Times New Roman"/>
          <w:sz w:val="24"/>
          <w:szCs w:val="24"/>
        </w:rPr>
        <w:t xml:space="preserve">               </w:t>
      </w:r>
    </w:p>
    <w:p w:rsidR="003A322D" w:rsidRPr="003E63F6" w:rsidRDefault="003A322D" w:rsidP="003A322D">
      <w:pPr>
        <w:pStyle w:val="a3"/>
        <w:rPr>
          <w:rFonts w:ascii="Times New Roman" w:hAnsi="Times New Roman" w:cs="Times New Roman"/>
          <w:b/>
          <w:bCs/>
          <w:i/>
          <w:sz w:val="24"/>
          <w:szCs w:val="24"/>
        </w:rPr>
      </w:pPr>
      <w:r>
        <w:rPr>
          <w:rFonts w:ascii="Times New Roman" w:hAnsi="Times New Roman" w:cs="Times New Roman"/>
          <w:b/>
          <w:sz w:val="24"/>
          <w:szCs w:val="24"/>
        </w:rPr>
        <w:t xml:space="preserve">                                     </w:t>
      </w:r>
      <w:r w:rsidR="00022A05">
        <w:rPr>
          <w:rFonts w:ascii="Times New Roman" w:hAnsi="Times New Roman" w:cs="Times New Roman"/>
          <w:b/>
          <w:sz w:val="24"/>
          <w:szCs w:val="24"/>
        </w:rPr>
        <w:t xml:space="preserve">                             </w:t>
      </w:r>
      <w:r>
        <w:rPr>
          <w:rFonts w:ascii="Times New Roman" w:hAnsi="Times New Roman" w:cs="Times New Roman"/>
          <w:b/>
          <w:bCs/>
          <w:i/>
          <w:sz w:val="24"/>
          <w:szCs w:val="24"/>
        </w:rPr>
        <w:t xml:space="preserve">  </w:t>
      </w:r>
      <w:proofErr w:type="gramStart"/>
      <w:r>
        <w:rPr>
          <w:rFonts w:ascii="Times New Roman" w:hAnsi="Times New Roman" w:cs="Times New Roman"/>
          <w:b/>
          <w:bCs/>
          <w:i/>
          <w:sz w:val="24"/>
          <w:szCs w:val="24"/>
        </w:rPr>
        <w:t xml:space="preserve">4 </w:t>
      </w:r>
      <w:r w:rsidRPr="003E63F6">
        <w:rPr>
          <w:rFonts w:ascii="Times New Roman" w:hAnsi="Times New Roman" w:cs="Times New Roman"/>
          <w:b/>
          <w:bCs/>
          <w:i/>
          <w:sz w:val="24"/>
          <w:szCs w:val="24"/>
        </w:rPr>
        <w:t xml:space="preserve"> класс</w:t>
      </w:r>
      <w:proofErr w:type="gramEnd"/>
    </w:p>
    <w:p w:rsidR="003A322D" w:rsidRPr="000D20BA" w:rsidRDefault="00022A05" w:rsidP="00022A05">
      <w:pPr>
        <w:pStyle w:val="a3"/>
        <w:rPr>
          <w:rFonts w:ascii="Times New Roman" w:hAnsi="Times New Roman" w:cs="Times New Roman"/>
          <w:i/>
          <w:sz w:val="28"/>
          <w:szCs w:val="28"/>
        </w:rPr>
      </w:pPr>
      <w:r>
        <w:rPr>
          <w:rFonts w:ascii="Times New Roman" w:hAnsi="Times New Roman" w:cs="Times New Roman"/>
          <w:i/>
          <w:sz w:val="28"/>
          <w:szCs w:val="28"/>
        </w:rPr>
        <w:t xml:space="preserve">                                     </w:t>
      </w:r>
      <w:proofErr w:type="gramStart"/>
      <w:r w:rsidR="003A322D" w:rsidRPr="000D20BA">
        <w:rPr>
          <w:rFonts w:ascii="Times New Roman" w:hAnsi="Times New Roman" w:cs="Times New Roman"/>
          <w:i/>
          <w:sz w:val="28"/>
          <w:szCs w:val="28"/>
        </w:rPr>
        <w:t>«</w:t>
      </w:r>
      <w:r w:rsidR="003A322D" w:rsidRPr="000D20BA">
        <w:rPr>
          <w:rFonts w:ascii="Times New Roman" w:hAnsi="Times New Roman"/>
          <w:i/>
          <w:sz w:val="28"/>
          <w:szCs w:val="28"/>
        </w:rPr>
        <w:t xml:space="preserve"> Русские</w:t>
      </w:r>
      <w:proofErr w:type="gramEnd"/>
      <w:r w:rsidR="003A322D" w:rsidRPr="000D20BA">
        <w:rPr>
          <w:rFonts w:ascii="Times New Roman" w:hAnsi="Times New Roman"/>
          <w:i/>
          <w:sz w:val="28"/>
          <w:szCs w:val="28"/>
        </w:rPr>
        <w:t xml:space="preserve"> игровые традиции</w:t>
      </w:r>
      <w:r w:rsidR="003A322D" w:rsidRPr="000D20BA">
        <w:rPr>
          <w:rFonts w:ascii="Times New Roman" w:hAnsi="Times New Roman" w:cs="Times New Roman"/>
          <w:i/>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A322D" w:rsidRPr="00631225" w:rsidTr="006C51B7">
        <w:tc>
          <w:tcPr>
            <w:tcW w:w="9571" w:type="dxa"/>
            <w:shd w:val="clear" w:color="auto" w:fill="auto"/>
          </w:tcPr>
          <w:p w:rsidR="003A322D" w:rsidRPr="00631225" w:rsidRDefault="003A322D" w:rsidP="00376AC6">
            <w:pPr>
              <w:spacing w:after="0" w:line="240" w:lineRule="auto"/>
              <w:rPr>
                <w:rFonts w:ascii="Times New Roman" w:eastAsia="Times New Roman" w:hAnsi="Times New Roman" w:cs="Times New Roman"/>
                <w:sz w:val="24"/>
                <w:szCs w:val="24"/>
                <w:lang w:eastAsia="ru-RU"/>
              </w:rPr>
            </w:pPr>
            <w:bookmarkStart w:id="1" w:name="zazivalkas"/>
            <w:bookmarkEnd w:id="1"/>
          </w:p>
          <w:p w:rsidR="003A322D" w:rsidRDefault="003A322D" w:rsidP="00376AC6">
            <w:pPr>
              <w:pStyle w:val="a3"/>
              <w:jc w:val="both"/>
              <w:rPr>
                <w:rFonts w:ascii="Times New Roman" w:hAnsi="Times New Roman" w:cs="Times New Roman"/>
                <w:b/>
                <w:sz w:val="24"/>
                <w:szCs w:val="24"/>
              </w:rPr>
            </w:pPr>
            <w:r>
              <w:rPr>
                <w:rFonts w:ascii="Times New Roman" w:hAnsi="Times New Roman" w:cs="Times New Roman"/>
                <w:b/>
                <w:sz w:val="24"/>
                <w:szCs w:val="24"/>
              </w:rPr>
              <w:t xml:space="preserve">Тема </w:t>
            </w:r>
            <w:proofErr w:type="gramStart"/>
            <w:r>
              <w:rPr>
                <w:rFonts w:ascii="Times New Roman" w:hAnsi="Times New Roman" w:cs="Times New Roman"/>
                <w:b/>
                <w:sz w:val="24"/>
                <w:szCs w:val="24"/>
              </w:rPr>
              <w:t xml:space="preserve">1 </w:t>
            </w:r>
            <w:r w:rsidRPr="00F16521">
              <w:rPr>
                <w:rFonts w:ascii="Times New Roman" w:hAnsi="Times New Roman" w:cs="Times New Roman"/>
                <w:b/>
                <w:sz w:val="24"/>
                <w:szCs w:val="24"/>
              </w:rPr>
              <w:t xml:space="preserve"> Здоровый</w:t>
            </w:r>
            <w:proofErr w:type="gramEnd"/>
            <w:r w:rsidRPr="00F16521">
              <w:rPr>
                <w:rFonts w:ascii="Times New Roman" w:hAnsi="Times New Roman" w:cs="Times New Roman"/>
                <w:b/>
                <w:sz w:val="24"/>
                <w:szCs w:val="24"/>
              </w:rPr>
              <w:t xml:space="preserve"> образ жизни</w:t>
            </w:r>
          </w:p>
          <w:p w:rsidR="003A322D" w:rsidRPr="009537A6" w:rsidRDefault="003A322D" w:rsidP="00376AC6">
            <w:pPr>
              <w:pStyle w:val="a3"/>
              <w:jc w:val="both"/>
              <w:rPr>
                <w:rFonts w:ascii="Times New Roman" w:hAnsi="Times New Roman" w:cs="Times New Roman"/>
                <w:b/>
                <w:sz w:val="24"/>
                <w:szCs w:val="24"/>
              </w:rPr>
            </w:pPr>
            <w:r>
              <w:rPr>
                <w:rFonts w:ascii="Times New Roman" w:hAnsi="Times New Roman" w:cs="Times New Roman"/>
                <w:sz w:val="24"/>
                <w:szCs w:val="24"/>
              </w:rPr>
              <w:t>Кого мы можем считать здоровым человеком (беседа).</w:t>
            </w:r>
          </w:p>
        </w:tc>
      </w:tr>
      <w:tr w:rsidR="003A322D" w:rsidRPr="00631225" w:rsidTr="006C51B7">
        <w:tc>
          <w:tcPr>
            <w:tcW w:w="9571" w:type="dxa"/>
            <w:shd w:val="clear" w:color="auto" w:fill="auto"/>
          </w:tcPr>
          <w:p w:rsidR="003A322D" w:rsidRDefault="003A322D" w:rsidP="00376AC6">
            <w:pPr>
              <w:pStyle w:val="a3"/>
              <w:rPr>
                <w:rFonts w:ascii="Times New Roman" w:hAnsi="Times New Roman" w:cs="Times New Roman"/>
                <w:b/>
                <w:sz w:val="24"/>
                <w:szCs w:val="24"/>
              </w:rPr>
            </w:pPr>
            <w:r>
              <w:rPr>
                <w:rFonts w:ascii="Times New Roman" w:hAnsi="Times New Roman" w:cs="Times New Roman"/>
                <w:b/>
                <w:sz w:val="24"/>
                <w:szCs w:val="24"/>
              </w:rPr>
              <w:t xml:space="preserve">Тема 2 </w:t>
            </w:r>
            <w:r w:rsidRPr="00D87E09">
              <w:rPr>
                <w:rFonts w:ascii="Times New Roman" w:hAnsi="Times New Roman" w:cs="Times New Roman"/>
                <w:b/>
                <w:sz w:val="24"/>
                <w:szCs w:val="24"/>
              </w:rPr>
              <w:t>Здоровье в порядке- спасибо зарядке!</w:t>
            </w:r>
          </w:p>
          <w:p w:rsidR="003A322D" w:rsidRPr="00631225" w:rsidRDefault="003A322D" w:rsidP="00376AC6">
            <w:pPr>
              <w:pStyle w:val="af1"/>
              <w:snapToGrid w:val="0"/>
              <w:spacing w:line="240" w:lineRule="auto"/>
              <w:rPr>
                <w:rFonts w:ascii="Times New Roman" w:hAnsi="Times New Roman" w:cs="Times New Roman"/>
                <w:b/>
                <w:bCs/>
                <w:i/>
                <w:sz w:val="28"/>
                <w:szCs w:val="28"/>
              </w:rPr>
            </w:pPr>
            <w:r>
              <w:rPr>
                <w:rFonts w:ascii="Times New Roman" w:hAnsi="Times New Roman" w:cs="Times New Roman"/>
                <w:sz w:val="24"/>
                <w:szCs w:val="24"/>
              </w:rPr>
              <w:t>Комплекс упражнений для утренней гимнастики.</w:t>
            </w:r>
          </w:p>
        </w:tc>
      </w:tr>
      <w:tr w:rsidR="003A322D" w:rsidRPr="00631225" w:rsidTr="006C51B7">
        <w:tc>
          <w:tcPr>
            <w:tcW w:w="9571" w:type="dxa"/>
            <w:shd w:val="clear" w:color="auto" w:fill="auto"/>
          </w:tcPr>
          <w:p w:rsidR="003A322D" w:rsidRDefault="003A322D" w:rsidP="00376AC6">
            <w:pPr>
              <w:pStyle w:val="a3"/>
              <w:rPr>
                <w:rFonts w:ascii="Times New Roman" w:hAnsi="Times New Roman" w:cs="Times New Roman"/>
                <w:b/>
                <w:sz w:val="24"/>
                <w:szCs w:val="24"/>
              </w:rPr>
            </w:pPr>
            <w:r>
              <w:rPr>
                <w:rFonts w:ascii="Times New Roman" w:hAnsi="Times New Roman" w:cs="Times New Roman"/>
                <w:b/>
                <w:sz w:val="24"/>
                <w:szCs w:val="24"/>
              </w:rPr>
              <w:t xml:space="preserve">Тема 3 </w:t>
            </w:r>
            <w:r w:rsidRPr="002B3CCC">
              <w:rPr>
                <w:rFonts w:ascii="Times New Roman" w:hAnsi="Times New Roman" w:cs="Times New Roman"/>
                <w:b/>
                <w:sz w:val="24"/>
                <w:szCs w:val="24"/>
              </w:rPr>
              <w:t>Личная гигиена</w:t>
            </w:r>
          </w:p>
          <w:p w:rsidR="003A322D" w:rsidRPr="00631225" w:rsidRDefault="003A322D" w:rsidP="00376AC6">
            <w:pPr>
              <w:pStyle w:val="af1"/>
              <w:snapToGrid w:val="0"/>
              <w:spacing w:line="240" w:lineRule="auto"/>
              <w:rPr>
                <w:rFonts w:ascii="Times New Roman" w:hAnsi="Times New Roman" w:cs="Times New Roman"/>
                <w:b/>
                <w:bCs/>
                <w:i/>
                <w:sz w:val="28"/>
                <w:szCs w:val="28"/>
              </w:rPr>
            </w:pPr>
            <w:r>
              <w:rPr>
                <w:rFonts w:ascii="Times New Roman" w:hAnsi="Times New Roman" w:cs="Times New Roman"/>
                <w:sz w:val="24"/>
                <w:szCs w:val="24"/>
              </w:rPr>
              <w:t>Что такое гигиена. Правила личной гигиены.</w:t>
            </w:r>
          </w:p>
        </w:tc>
      </w:tr>
      <w:tr w:rsidR="003A322D" w:rsidRPr="00631225" w:rsidTr="006C51B7">
        <w:tc>
          <w:tcPr>
            <w:tcW w:w="9571" w:type="dxa"/>
            <w:shd w:val="clear" w:color="auto" w:fill="auto"/>
          </w:tcPr>
          <w:p w:rsidR="003A322D" w:rsidRDefault="003A322D" w:rsidP="00376AC6">
            <w:pPr>
              <w:pStyle w:val="a3"/>
              <w:rPr>
                <w:rFonts w:ascii="Times New Roman" w:hAnsi="Times New Roman" w:cs="Times New Roman"/>
                <w:b/>
                <w:sz w:val="24"/>
                <w:szCs w:val="24"/>
              </w:rPr>
            </w:pPr>
            <w:r>
              <w:rPr>
                <w:rFonts w:ascii="Times New Roman" w:hAnsi="Times New Roman" w:cs="Times New Roman"/>
                <w:b/>
                <w:sz w:val="24"/>
                <w:szCs w:val="24"/>
              </w:rPr>
              <w:t xml:space="preserve">Тема 4 </w:t>
            </w:r>
            <w:r w:rsidRPr="002B3CCC">
              <w:rPr>
                <w:rFonts w:ascii="Times New Roman" w:hAnsi="Times New Roman" w:cs="Times New Roman"/>
                <w:b/>
                <w:sz w:val="24"/>
                <w:szCs w:val="24"/>
              </w:rPr>
              <w:t>Профилактика травматизма</w:t>
            </w:r>
          </w:p>
          <w:p w:rsidR="003A322D" w:rsidRPr="00631225" w:rsidRDefault="003A322D" w:rsidP="00376AC6">
            <w:pPr>
              <w:pStyle w:val="af1"/>
              <w:snapToGrid w:val="0"/>
              <w:spacing w:line="240" w:lineRule="auto"/>
              <w:rPr>
                <w:rFonts w:ascii="Times New Roman" w:hAnsi="Times New Roman" w:cs="Times New Roman"/>
                <w:b/>
                <w:bCs/>
                <w:i/>
                <w:sz w:val="28"/>
                <w:szCs w:val="28"/>
              </w:rPr>
            </w:pPr>
            <w:r w:rsidRPr="0051670C">
              <w:rPr>
                <w:rFonts w:ascii="Times New Roman" w:hAnsi="Times New Roman" w:cs="Times New Roman"/>
                <w:sz w:val="24"/>
                <w:szCs w:val="24"/>
              </w:rPr>
              <w:t>Инструкция по ТБ. Цели и задачи курса</w:t>
            </w:r>
            <w:r>
              <w:rPr>
                <w:rFonts w:ascii="Times New Roman" w:hAnsi="Times New Roman" w:cs="Times New Roman"/>
                <w:sz w:val="24"/>
                <w:szCs w:val="24"/>
              </w:rPr>
              <w:t>.</w:t>
            </w:r>
          </w:p>
        </w:tc>
      </w:tr>
      <w:tr w:rsidR="003A322D" w:rsidRPr="00631225" w:rsidTr="006C51B7">
        <w:tc>
          <w:tcPr>
            <w:tcW w:w="9571" w:type="dxa"/>
            <w:shd w:val="clear" w:color="auto" w:fill="auto"/>
          </w:tcPr>
          <w:p w:rsidR="003A322D" w:rsidRDefault="003A322D" w:rsidP="00376AC6">
            <w:pPr>
              <w:pStyle w:val="a3"/>
              <w:jc w:val="both"/>
              <w:rPr>
                <w:rFonts w:ascii="Times New Roman" w:hAnsi="Times New Roman" w:cs="Times New Roman"/>
                <w:b/>
                <w:sz w:val="24"/>
                <w:szCs w:val="24"/>
              </w:rPr>
            </w:pPr>
            <w:r>
              <w:rPr>
                <w:rFonts w:ascii="Times New Roman" w:hAnsi="Times New Roman" w:cs="Times New Roman"/>
                <w:b/>
                <w:sz w:val="24"/>
                <w:szCs w:val="24"/>
              </w:rPr>
              <w:t xml:space="preserve">Тема 5 </w:t>
            </w:r>
            <w:r w:rsidRPr="00F16521">
              <w:rPr>
                <w:rFonts w:ascii="Times New Roman" w:hAnsi="Times New Roman" w:cs="Times New Roman"/>
                <w:b/>
                <w:sz w:val="24"/>
                <w:szCs w:val="24"/>
              </w:rPr>
              <w:t>Нарушение осанки</w:t>
            </w:r>
          </w:p>
          <w:p w:rsidR="003A322D" w:rsidRPr="00631225" w:rsidRDefault="003A322D" w:rsidP="00376AC6">
            <w:pPr>
              <w:pStyle w:val="af1"/>
              <w:snapToGrid w:val="0"/>
              <w:spacing w:line="240" w:lineRule="auto"/>
              <w:rPr>
                <w:rFonts w:ascii="Times New Roman" w:hAnsi="Times New Roman" w:cs="Times New Roman"/>
                <w:b/>
                <w:bCs/>
                <w:i/>
                <w:sz w:val="28"/>
                <w:szCs w:val="28"/>
              </w:rPr>
            </w:pPr>
            <w:r w:rsidRPr="002B3CCC">
              <w:rPr>
                <w:rFonts w:ascii="Times New Roman" w:hAnsi="Times New Roman" w:cs="Times New Roman"/>
                <w:sz w:val="24"/>
                <w:szCs w:val="24"/>
              </w:rPr>
              <w:t>Упражнения для укрепления осанки</w:t>
            </w:r>
          </w:p>
        </w:tc>
      </w:tr>
      <w:tr w:rsidR="003A322D" w:rsidRPr="00631225" w:rsidTr="006C51B7">
        <w:tc>
          <w:tcPr>
            <w:tcW w:w="9571" w:type="dxa"/>
            <w:shd w:val="clear" w:color="auto" w:fill="auto"/>
          </w:tcPr>
          <w:p w:rsidR="003A322D" w:rsidRPr="000D20BA" w:rsidRDefault="003A322D" w:rsidP="006C51B7">
            <w:pPr>
              <w:spacing w:after="0" w:line="240" w:lineRule="auto"/>
              <w:jc w:val="center"/>
              <w:rPr>
                <w:rFonts w:ascii="Times New Roman" w:hAnsi="Times New Roman"/>
                <w:b/>
                <w:sz w:val="24"/>
                <w:szCs w:val="24"/>
              </w:rPr>
            </w:pPr>
            <w:proofErr w:type="gramStart"/>
            <w:r w:rsidRPr="000D20BA">
              <w:rPr>
                <w:rFonts w:ascii="Times New Roman" w:hAnsi="Times New Roman"/>
                <w:b/>
                <w:sz w:val="24"/>
                <w:szCs w:val="24"/>
              </w:rPr>
              <w:t>Русские  игровые</w:t>
            </w:r>
            <w:proofErr w:type="gramEnd"/>
            <w:r w:rsidRPr="000D20BA">
              <w:rPr>
                <w:rFonts w:ascii="Times New Roman" w:hAnsi="Times New Roman"/>
                <w:b/>
                <w:sz w:val="24"/>
                <w:szCs w:val="24"/>
              </w:rPr>
              <w:t xml:space="preserve"> традиции в подвижных играх</w:t>
            </w:r>
          </w:p>
          <w:p w:rsidR="003A322D" w:rsidRPr="000D20BA" w:rsidRDefault="003A322D" w:rsidP="00376AC6">
            <w:pPr>
              <w:spacing w:after="0" w:line="240" w:lineRule="auto"/>
              <w:rPr>
                <w:rFonts w:ascii="Times New Roman" w:eastAsia="Times New Roman" w:hAnsi="Times New Roman" w:cs="Times New Roman"/>
                <w:b/>
                <w:bCs/>
                <w:sz w:val="24"/>
                <w:szCs w:val="24"/>
                <w:shd w:val="clear" w:color="auto" w:fill="FFFFFF"/>
                <w:lang w:eastAsia="ru-RU"/>
              </w:rPr>
            </w:pPr>
            <w:r w:rsidRPr="000D20BA">
              <w:rPr>
                <w:rFonts w:ascii="Times New Roman" w:hAnsi="Times New Roman" w:cs="Times New Roman"/>
                <w:b/>
                <w:sz w:val="24"/>
                <w:szCs w:val="24"/>
              </w:rPr>
              <w:t>Тема 6 «</w:t>
            </w:r>
            <w:proofErr w:type="spellStart"/>
            <w:r w:rsidRPr="000D20BA">
              <w:rPr>
                <w:rFonts w:ascii="Times New Roman" w:eastAsia="Times New Roman" w:hAnsi="Times New Roman" w:cs="Times New Roman"/>
                <w:b/>
                <w:bCs/>
                <w:sz w:val="24"/>
                <w:szCs w:val="24"/>
                <w:shd w:val="clear" w:color="auto" w:fill="FFFFFF"/>
                <w:lang w:eastAsia="ru-RU"/>
              </w:rPr>
              <w:t>Зазывалки</w:t>
            </w:r>
            <w:proofErr w:type="spellEnd"/>
            <w:r w:rsidRPr="000D20BA">
              <w:rPr>
                <w:rFonts w:ascii="Times New Roman" w:eastAsia="Times New Roman" w:hAnsi="Times New Roman" w:cs="Times New Roman"/>
                <w:b/>
                <w:bCs/>
                <w:sz w:val="24"/>
                <w:szCs w:val="24"/>
                <w:shd w:val="clear" w:color="auto" w:fill="FFFFFF"/>
                <w:lang w:eastAsia="ru-RU"/>
              </w:rPr>
              <w:t>»</w:t>
            </w:r>
          </w:p>
          <w:p w:rsidR="003A322D" w:rsidRPr="000D20BA" w:rsidRDefault="003A322D" w:rsidP="0063783D">
            <w:pPr>
              <w:spacing w:after="0" w:line="240" w:lineRule="auto"/>
              <w:jc w:val="both"/>
              <w:rPr>
                <w:rFonts w:ascii="Times New Roman" w:eastAsia="Times New Roman" w:hAnsi="Times New Roman" w:cs="Times New Roman"/>
                <w:sz w:val="24"/>
                <w:szCs w:val="24"/>
                <w:lang w:eastAsia="ru-RU"/>
              </w:rPr>
            </w:pPr>
            <w:r w:rsidRPr="000D20BA">
              <w:rPr>
                <w:rFonts w:ascii="Times New Roman" w:eastAsia="Times New Roman" w:hAnsi="Times New Roman" w:cs="Times New Roman"/>
                <w:sz w:val="24"/>
                <w:szCs w:val="24"/>
                <w:lang w:eastAsia="ru-RU"/>
              </w:rPr>
              <w:t xml:space="preserve"> </w:t>
            </w:r>
            <w:proofErr w:type="spellStart"/>
            <w:r w:rsidRPr="000D20BA">
              <w:rPr>
                <w:rFonts w:ascii="Times New Roman" w:eastAsia="Times New Roman" w:hAnsi="Times New Roman" w:cs="Times New Roman"/>
                <w:sz w:val="24"/>
                <w:szCs w:val="24"/>
                <w:lang w:eastAsia="ru-RU"/>
              </w:rPr>
              <w:t>Предыгровые</w:t>
            </w:r>
            <w:proofErr w:type="spellEnd"/>
            <w:r w:rsidRPr="000D20BA">
              <w:rPr>
                <w:rFonts w:ascii="Times New Roman" w:eastAsia="Times New Roman" w:hAnsi="Times New Roman" w:cs="Times New Roman"/>
                <w:sz w:val="24"/>
                <w:szCs w:val="24"/>
                <w:lang w:eastAsia="ru-RU"/>
              </w:rPr>
              <w:t> </w:t>
            </w:r>
            <w:proofErr w:type="spellStart"/>
            <w:r w:rsidR="009714AD">
              <w:rPr>
                <w:rFonts w:ascii="Times New Roman" w:eastAsia="Times New Roman" w:hAnsi="Times New Roman" w:cs="Times New Roman"/>
                <w:i/>
                <w:iCs/>
                <w:sz w:val="24"/>
                <w:szCs w:val="24"/>
                <w:u w:val="single"/>
                <w:lang w:eastAsia="ru-RU"/>
              </w:rPr>
              <w:fldChar w:fldCharType="begin"/>
            </w:r>
            <w:r w:rsidR="009714AD">
              <w:rPr>
                <w:rFonts w:ascii="Times New Roman" w:eastAsia="Times New Roman" w:hAnsi="Times New Roman" w:cs="Times New Roman"/>
                <w:i/>
                <w:iCs/>
                <w:sz w:val="24"/>
                <w:szCs w:val="24"/>
                <w:u w:val="single"/>
                <w:lang w:eastAsia="ru-RU"/>
              </w:rPr>
              <w:instrText xml:space="preserve"> HYPERLINK "http://www.cofe.ru/read-ka/article.asp?heading=94&amp;article=8779" </w:instrText>
            </w:r>
            <w:r w:rsidR="009714AD">
              <w:rPr>
                <w:rFonts w:ascii="Times New Roman" w:eastAsia="Times New Roman" w:hAnsi="Times New Roman" w:cs="Times New Roman"/>
                <w:i/>
                <w:iCs/>
                <w:sz w:val="24"/>
                <w:szCs w:val="24"/>
                <w:u w:val="single"/>
                <w:lang w:eastAsia="ru-RU"/>
              </w:rPr>
              <w:fldChar w:fldCharType="separate"/>
            </w:r>
            <w:r w:rsidRPr="000D20BA">
              <w:rPr>
                <w:rFonts w:ascii="Times New Roman" w:eastAsia="Times New Roman" w:hAnsi="Times New Roman" w:cs="Times New Roman"/>
                <w:i/>
                <w:iCs/>
                <w:sz w:val="24"/>
                <w:szCs w:val="24"/>
                <w:u w:val="single"/>
                <w:lang w:eastAsia="ru-RU"/>
              </w:rPr>
              <w:t>зазывалки</w:t>
            </w:r>
            <w:proofErr w:type="spellEnd"/>
            <w:r w:rsidR="009714AD">
              <w:rPr>
                <w:rFonts w:ascii="Times New Roman" w:eastAsia="Times New Roman" w:hAnsi="Times New Roman" w:cs="Times New Roman"/>
                <w:i/>
                <w:iCs/>
                <w:sz w:val="24"/>
                <w:szCs w:val="24"/>
                <w:u w:val="single"/>
                <w:lang w:eastAsia="ru-RU"/>
              </w:rPr>
              <w:fldChar w:fldCharType="end"/>
            </w:r>
            <w:r w:rsidRPr="000D20BA">
              <w:rPr>
                <w:rFonts w:ascii="Times New Roman" w:eastAsia="Times New Roman" w:hAnsi="Times New Roman" w:cs="Times New Roman"/>
                <w:sz w:val="24"/>
                <w:szCs w:val="24"/>
                <w:lang w:eastAsia="ru-RU"/>
              </w:rPr>
              <w:t xml:space="preserve">, как метод сбора участников будущей совместной игры при помощи специальной </w:t>
            </w:r>
            <w:proofErr w:type="spellStart"/>
            <w:r w:rsidRPr="000D20BA">
              <w:rPr>
                <w:rFonts w:ascii="Times New Roman" w:eastAsia="Times New Roman" w:hAnsi="Times New Roman" w:cs="Times New Roman"/>
                <w:sz w:val="24"/>
                <w:szCs w:val="24"/>
                <w:lang w:eastAsia="ru-RU"/>
              </w:rPr>
              <w:t>речевки</w:t>
            </w:r>
            <w:proofErr w:type="spellEnd"/>
            <w:r w:rsidRPr="000D20BA">
              <w:rPr>
                <w:rFonts w:ascii="Times New Roman" w:eastAsia="Times New Roman" w:hAnsi="Times New Roman" w:cs="Times New Roman"/>
                <w:sz w:val="24"/>
                <w:szCs w:val="24"/>
                <w:lang w:eastAsia="ru-RU"/>
              </w:rPr>
              <w:t>, имеет давнюю традицию. </w:t>
            </w:r>
            <w:proofErr w:type="spellStart"/>
            <w:r w:rsidRPr="000D20BA">
              <w:rPr>
                <w:rFonts w:ascii="Times New Roman" w:eastAsia="Times New Roman" w:hAnsi="Times New Roman" w:cs="Times New Roman"/>
                <w:i/>
                <w:iCs/>
                <w:sz w:val="24"/>
                <w:szCs w:val="24"/>
                <w:lang w:eastAsia="ru-RU"/>
              </w:rPr>
              <w:t>Зазывалки</w:t>
            </w:r>
            <w:proofErr w:type="spellEnd"/>
            <w:r w:rsidRPr="000D20BA">
              <w:rPr>
                <w:rFonts w:ascii="Times New Roman" w:eastAsia="Times New Roman" w:hAnsi="Times New Roman" w:cs="Times New Roman"/>
                <w:sz w:val="24"/>
                <w:szCs w:val="24"/>
                <w:lang w:eastAsia="ru-RU"/>
              </w:rPr>
              <w:t> использовались как зачин, призывающий потенциальных участников к игре:</w:t>
            </w:r>
          </w:p>
          <w:p w:rsidR="003A322D" w:rsidRPr="000D20BA" w:rsidRDefault="003A322D" w:rsidP="00376AC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0D20BA">
              <w:rPr>
                <w:rFonts w:ascii="Times New Roman" w:eastAsia="Times New Roman" w:hAnsi="Times New Roman" w:cs="Times New Roman"/>
                <w:i/>
                <w:iCs/>
                <w:sz w:val="24"/>
                <w:szCs w:val="24"/>
                <w:lang w:eastAsia="ru-RU"/>
              </w:rPr>
              <w:t>Чижик-пыжик воробушек,</w:t>
            </w:r>
            <w:r w:rsidRPr="000D20BA">
              <w:rPr>
                <w:rFonts w:ascii="Times New Roman" w:eastAsia="Times New Roman" w:hAnsi="Times New Roman" w:cs="Times New Roman"/>
                <w:sz w:val="24"/>
                <w:szCs w:val="24"/>
                <w:lang w:eastAsia="ru-RU"/>
              </w:rPr>
              <w:br/>
            </w:r>
            <w:r w:rsidRPr="000D20BA">
              <w:rPr>
                <w:rFonts w:ascii="Times New Roman" w:eastAsia="Times New Roman" w:hAnsi="Times New Roman" w:cs="Times New Roman"/>
                <w:i/>
                <w:iCs/>
                <w:sz w:val="24"/>
                <w:szCs w:val="24"/>
                <w:lang w:eastAsia="ru-RU"/>
              </w:rPr>
              <w:t xml:space="preserve">По </w:t>
            </w:r>
            <w:proofErr w:type="spellStart"/>
            <w:r w:rsidRPr="000D20BA">
              <w:rPr>
                <w:rFonts w:ascii="Times New Roman" w:eastAsia="Times New Roman" w:hAnsi="Times New Roman" w:cs="Times New Roman"/>
                <w:i/>
                <w:iCs/>
                <w:sz w:val="24"/>
                <w:szCs w:val="24"/>
                <w:lang w:eastAsia="ru-RU"/>
              </w:rPr>
              <w:t>улоньке</w:t>
            </w:r>
            <w:proofErr w:type="spellEnd"/>
            <w:r w:rsidRPr="000D20BA">
              <w:rPr>
                <w:rFonts w:ascii="Times New Roman" w:eastAsia="Times New Roman" w:hAnsi="Times New Roman" w:cs="Times New Roman"/>
                <w:i/>
                <w:iCs/>
                <w:sz w:val="24"/>
                <w:szCs w:val="24"/>
                <w:lang w:eastAsia="ru-RU"/>
              </w:rPr>
              <w:t xml:space="preserve"> скачет,</w:t>
            </w:r>
            <w:r w:rsidRPr="000D20BA">
              <w:rPr>
                <w:rFonts w:ascii="Times New Roman" w:eastAsia="Times New Roman" w:hAnsi="Times New Roman" w:cs="Times New Roman"/>
                <w:sz w:val="24"/>
                <w:szCs w:val="24"/>
                <w:lang w:eastAsia="ru-RU"/>
              </w:rPr>
              <w:br/>
            </w:r>
            <w:r w:rsidRPr="000D20BA">
              <w:rPr>
                <w:rFonts w:ascii="Times New Roman" w:eastAsia="Times New Roman" w:hAnsi="Times New Roman" w:cs="Times New Roman"/>
                <w:i/>
                <w:iCs/>
                <w:sz w:val="24"/>
                <w:szCs w:val="24"/>
                <w:lang w:eastAsia="ru-RU"/>
              </w:rPr>
              <w:t>Девиц собирает</w:t>
            </w:r>
            <w:r w:rsidRPr="000D20BA">
              <w:rPr>
                <w:rFonts w:ascii="Times New Roman" w:eastAsia="Times New Roman" w:hAnsi="Times New Roman" w:cs="Times New Roman"/>
                <w:sz w:val="24"/>
                <w:szCs w:val="24"/>
                <w:lang w:eastAsia="ru-RU"/>
              </w:rPr>
              <w:br/>
            </w:r>
            <w:r w:rsidRPr="000D20BA">
              <w:rPr>
                <w:rFonts w:ascii="Times New Roman" w:eastAsia="Times New Roman" w:hAnsi="Times New Roman" w:cs="Times New Roman"/>
                <w:i/>
                <w:iCs/>
                <w:sz w:val="24"/>
                <w:szCs w:val="24"/>
                <w:lang w:eastAsia="ru-RU"/>
              </w:rPr>
              <w:t>Поиграть-поплясать</w:t>
            </w:r>
            <w:r w:rsidRPr="000D20BA">
              <w:rPr>
                <w:rFonts w:ascii="Times New Roman" w:eastAsia="Times New Roman" w:hAnsi="Times New Roman" w:cs="Times New Roman"/>
                <w:sz w:val="24"/>
                <w:szCs w:val="24"/>
                <w:lang w:eastAsia="ru-RU"/>
              </w:rPr>
              <w:br/>
            </w:r>
            <w:r w:rsidRPr="000D20BA">
              <w:rPr>
                <w:rFonts w:ascii="Times New Roman" w:eastAsia="Times New Roman" w:hAnsi="Times New Roman" w:cs="Times New Roman"/>
                <w:i/>
                <w:iCs/>
                <w:sz w:val="24"/>
                <w:szCs w:val="24"/>
                <w:lang w:eastAsia="ru-RU"/>
              </w:rPr>
              <w:t>Себя показать?.</w:t>
            </w:r>
          </w:p>
          <w:p w:rsidR="003A322D" w:rsidRPr="000D20BA" w:rsidRDefault="003A322D" w:rsidP="0063783D">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0D20BA">
              <w:rPr>
                <w:rFonts w:ascii="Times New Roman" w:eastAsia="Times New Roman" w:hAnsi="Times New Roman" w:cs="Times New Roman"/>
                <w:sz w:val="24"/>
                <w:szCs w:val="24"/>
                <w:lang w:eastAsia="ru-RU"/>
              </w:rPr>
              <w:t>Призыв к игре сопровождался подпрыгиванием на месте или по кругу, а произносивший их должен был вытянуть вперед руку с отогнутым большим пальцем. Желающие играть должны были схватить зазывалу за палец кулаком и в свою очередь отогнуть свой большой палец. Все это время зазывала произносил приговор с указанием названия игры. Когда набиралось достаточное количество игроков, зазывала заканчивал набор:</w:t>
            </w:r>
          </w:p>
          <w:p w:rsidR="003A322D" w:rsidRPr="000D20BA" w:rsidRDefault="003A322D" w:rsidP="00376AC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0D20BA">
              <w:rPr>
                <w:rFonts w:ascii="Times New Roman" w:eastAsia="Times New Roman" w:hAnsi="Times New Roman" w:cs="Times New Roman"/>
                <w:i/>
                <w:iCs/>
                <w:sz w:val="24"/>
                <w:szCs w:val="24"/>
                <w:lang w:eastAsia="ru-RU"/>
              </w:rPr>
              <w:t>Тай-тай, налетай!</w:t>
            </w:r>
            <w:r w:rsidRPr="000D20BA">
              <w:rPr>
                <w:rFonts w:ascii="Times New Roman" w:eastAsia="Times New Roman" w:hAnsi="Times New Roman" w:cs="Times New Roman"/>
                <w:sz w:val="24"/>
                <w:szCs w:val="24"/>
                <w:lang w:eastAsia="ru-RU"/>
              </w:rPr>
              <w:br/>
            </w:r>
            <w:r w:rsidRPr="000D20BA">
              <w:rPr>
                <w:rFonts w:ascii="Times New Roman" w:eastAsia="Times New Roman" w:hAnsi="Times New Roman" w:cs="Times New Roman"/>
                <w:i/>
                <w:iCs/>
                <w:sz w:val="24"/>
                <w:szCs w:val="24"/>
                <w:lang w:eastAsia="ru-RU"/>
              </w:rPr>
              <w:t>Никого не принимай!</w:t>
            </w:r>
          </w:p>
          <w:p w:rsidR="003A322D" w:rsidRPr="000D20BA" w:rsidRDefault="003A322D" w:rsidP="00376AC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D20BA">
              <w:rPr>
                <w:rFonts w:ascii="Times New Roman" w:eastAsia="Times New Roman" w:hAnsi="Times New Roman" w:cs="Times New Roman"/>
                <w:sz w:val="24"/>
                <w:szCs w:val="24"/>
                <w:lang w:eastAsia="ru-RU"/>
              </w:rPr>
              <w:t>Так как в большинстве игр требуется </w:t>
            </w:r>
            <w:hyperlink r:id="rId8" w:history="1">
              <w:r w:rsidRPr="000D20BA">
                <w:rPr>
                  <w:rFonts w:ascii="Times New Roman" w:eastAsia="Times New Roman" w:hAnsi="Times New Roman" w:cs="Times New Roman"/>
                  <w:i/>
                  <w:iCs/>
                  <w:sz w:val="24"/>
                  <w:szCs w:val="24"/>
                  <w:u w:val="single"/>
                  <w:lang w:eastAsia="ru-RU"/>
                </w:rPr>
                <w:t>водящий</w:t>
              </w:r>
            </w:hyperlink>
            <w:r w:rsidRPr="000D20BA">
              <w:rPr>
                <w:rFonts w:ascii="Times New Roman" w:eastAsia="Times New Roman" w:hAnsi="Times New Roman" w:cs="Times New Roman"/>
                <w:sz w:val="24"/>
                <w:szCs w:val="24"/>
                <w:lang w:eastAsia="ru-RU"/>
              </w:rPr>
              <w:t>, нередко </w:t>
            </w:r>
            <w:proofErr w:type="spellStart"/>
            <w:r w:rsidRPr="000D20BA">
              <w:rPr>
                <w:rFonts w:ascii="Times New Roman" w:eastAsia="Times New Roman" w:hAnsi="Times New Roman" w:cs="Times New Roman"/>
                <w:i/>
                <w:iCs/>
                <w:sz w:val="24"/>
                <w:szCs w:val="24"/>
                <w:lang w:eastAsia="ru-RU"/>
              </w:rPr>
              <w:t>зазывалка</w:t>
            </w:r>
            <w:proofErr w:type="spellEnd"/>
            <w:r w:rsidRPr="000D20BA">
              <w:rPr>
                <w:rFonts w:ascii="Times New Roman" w:eastAsia="Times New Roman" w:hAnsi="Times New Roman" w:cs="Times New Roman"/>
                <w:sz w:val="24"/>
                <w:szCs w:val="24"/>
                <w:lang w:eastAsia="ru-RU"/>
              </w:rPr>
              <w:t> использовалась заодно и для его определения:</w:t>
            </w:r>
            <w:r w:rsidRPr="000D20BA">
              <w:rPr>
                <w:rFonts w:ascii="Times New Roman" w:eastAsia="Times New Roman" w:hAnsi="Times New Roman" w:cs="Times New Roman"/>
                <w:sz w:val="24"/>
                <w:szCs w:val="24"/>
                <w:lang w:eastAsia="ru-RU"/>
              </w:rPr>
              <w:br/>
            </w:r>
            <w:r w:rsidRPr="000D20BA">
              <w:rPr>
                <w:rFonts w:ascii="Times New Roman" w:eastAsia="Times New Roman" w:hAnsi="Times New Roman" w:cs="Times New Roman"/>
                <w:i/>
                <w:iCs/>
                <w:sz w:val="24"/>
                <w:szCs w:val="24"/>
                <w:lang w:eastAsia="ru-RU"/>
              </w:rPr>
              <w:t>Последнему ? водить!</w:t>
            </w:r>
          </w:p>
          <w:p w:rsidR="003A322D" w:rsidRPr="000D20BA" w:rsidRDefault="003A322D" w:rsidP="0063783D">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0D20BA">
              <w:rPr>
                <w:rFonts w:ascii="Times New Roman" w:eastAsia="Times New Roman" w:hAnsi="Times New Roman" w:cs="Times New Roman"/>
                <w:sz w:val="24"/>
                <w:szCs w:val="24"/>
                <w:lang w:eastAsia="ru-RU"/>
              </w:rPr>
              <w:t>В тех случаях, когда </w:t>
            </w:r>
            <w:proofErr w:type="spellStart"/>
            <w:r w:rsidRPr="000D20BA">
              <w:rPr>
                <w:rFonts w:ascii="Times New Roman" w:eastAsia="Times New Roman" w:hAnsi="Times New Roman" w:cs="Times New Roman"/>
                <w:i/>
                <w:iCs/>
                <w:sz w:val="24"/>
                <w:szCs w:val="24"/>
                <w:lang w:eastAsia="ru-RU"/>
              </w:rPr>
              <w:t>зазывалка</w:t>
            </w:r>
            <w:proofErr w:type="spellEnd"/>
            <w:r w:rsidRPr="000D20BA">
              <w:rPr>
                <w:rFonts w:ascii="Times New Roman" w:eastAsia="Times New Roman" w:hAnsi="Times New Roman" w:cs="Times New Roman"/>
                <w:sz w:val="24"/>
                <w:szCs w:val="24"/>
                <w:lang w:eastAsia="ru-RU"/>
              </w:rPr>
              <w:t> не определяла </w:t>
            </w:r>
            <w:r w:rsidRPr="000D20BA">
              <w:rPr>
                <w:rFonts w:ascii="Times New Roman" w:eastAsia="Times New Roman" w:hAnsi="Times New Roman" w:cs="Times New Roman"/>
                <w:i/>
                <w:iCs/>
                <w:sz w:val="24"/>
                <w:szCs w:val="24"/>
                <w:lang w:eastAsia="ru-RU"/>
              </w:rPr>
              <w:t>водящего</w:t>
            </w:r>
            <w:r w:rsidRPr="000D20BA">
              <w:rPr>
                <w:rFonts w:ascii="Times New Roman" w:eastAsia="Times New Roman" w:hAnsi="Times New Roman" w:cs="Times New Roman"/>
                <w:sz w:val="24"/>
                <w:szCs w:val="24"/>
                <w:lang w:eastAsia="ru-RU"/>
              </w:rPr>
              <w:t> или такового не было в самой игре (например, в командных играх), использовали </w:t>
            </w:r>
            <w:r w:rsidRPr="000D20BA">
              <w:rPr>
                <w:rFonts w:ascii="Times New Roman" w:eastAsia="Times New Roman" w:hAnsi="Times New Roman" w:cs="Times New Roman"/>
                <w:i/>
                <w:iCs/>
                <w:sz w:val="24"/>
                <w:szCs w:val="24"/>
                <w:lang w:eastAsia="ru-RU"/>
              </w:rPr>
              <w:t>жребий</w:t>
            </w:r>
            <w:r w:rsidRPr="000D20BA">
              <w:rPr>
                <w:rFonts w:ascii="Times New Roman" w:eastAsia="Times New Roman" w:hAnsi="Times New Roman" w:cs="Times New Roman"/>
                <w:sz w:val="24"/>
                <w:szCs w:val="24"/>
                <w:lang w:eastAsia="ru-RU"/>
              </w:rPr>
              <w:t> или </w:t>
            </w:r>
            <w:hyperlink r:id="rId9" w:history="1">
              <w:r w:rsidRPr="000D20BA">
                <w:rPr>
                  <w:rFonts w:ascii="Times New Roman" w:eastAsia="Times New Roman" w:hAnsi="Times New Roman" w:cs="Times New Roman"/>
                  <w:i/>
                  <w:iCs/>
                  <w:sz w:val="24"/>
                  <w:szCs w:val="24"/>
                  <w:lang w:eastAsia="ru-RU"/>
                </w:rPr>
                <w:t>считалку</w:t>
              </w:r>
            </w:hyperlink>
            <w:r w:rsidRPr="000D20BA">
              <w:rPr>
                <w:rFonts w:ascii="Times New Roman" w:eastAsia="Times New Roman" w:hAnsi="Times New Roman" w:cs="Times New Roman"/>
                <w:sz w:val="24"/>
                <w:szCs w:val="24"/>
                <w:lang w:eastAsia="ru-RU"/>
              </w:rPr>
              <w:t>.</w:t>
            </w:r>
          </w:p>
        </w:tc>
      </w:tr>
      <w:tr w:rsidR="003A322D" w:rsidRPr="00631225" w:rsidTr="006C51B7">
        <w:tc>
          <w:tcPr>
            <w:tcW w:w="9571" w:type="dxa"/>
            <w:shd w:val="clear" w:color="auto" w:fill="auto"/>
          </w:tcPr>
          <w:p w:rsidR="003A322D" w:rsidRPr="000D20BA" w:rsidRDefault="003A322D" w:rsidP="0063783D">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0D20BA">
              <w:rPr>
                <w:rFonts w:ascii="Times New Roman" w:hAnsi="Times New Roman" w:cs="Times New Roman"/>
                <w:b/>
                <w:sz w:val="24"/>
                <w:szCs w:val="24"/>
              </w:rPr>
              <w:t>Тема 7 «</w:t>
            </w:r>
            <w:r w:rsidRPr="000D20BA">
              <w:rPr>
                <w:rFonts w:ascii="Times New Roman" w:eastAsia="Times New Roman" w:hAnsi="Times New Roman" w:cs="Times New Roman"/>
                <w:b/>
                <w:bCs/>
                <w:sz w:val="24"/>
                <w:szCs w:val="24"/>
                <w:lang w:eastAsia="ru-RU"/>
              </w:rPr>
              <w:t>Жребий»</w:t>
            </w:r>
            <w:r w:rsidR="0063783D">
              <w:rPr>
                <w:rFonts w:ascii="Times New Roman" w:eastAsia="Times New Roman" w:hAnsi="Times New Roman" w:cs="Times New Roman"/>
                <w:sz w:val="24"/>
                <w:szCs w:val="24"/>
                <w:lang w:eastAsia="ru-RU"/>
              </w:rPr>
              <w:t xml:space="preserve">. </w:t>
            </w:r>
            <w:r w:rsidRPr="000D20BA">
              <w:rPr>
                <w:rFonts w:ascii="Times New Roman" w:eastAsia="Times New Roman" w:hAnsi="Times New Roman" w:cs="Times New Roman"/>
                <w:sz w:val="24"/>
                <w:szCs w:val="24"/>
                <w:lang w:eastAsia="ru-RU"/>
              </w:rPr>
              <w:t>Жребий в игровой традиции выполняет функцию высшей справедливости. Его решению при распределении игровых ролей все обязаны подчиняться беспрекословно. Обычно жеребьевка предназначена для тех игр, в которых предусмотрено две команды. Из числа самых ловких игроков выбираются две </w:t>
            </w:r>
            <w:r w:rsidRPr="000D20BA">
              <w:rPr>
                <w:rFonts w:ascii="Times New Roman" w:eastAsia="Times New Roman" w:hAnsi="Times New Roman" w:cs="Times New Roman"/>
                <w:i/>
                <w:iCs/>
                <w:sz w:val="24"/>
                <w:szCs w:val="24"/>
                <w:lang w:eastAsia="ru-RU"/>
              </w:rPr>
              <w:t>матки (капитана)</w:t>
            </w:r>
            <w:r w:rsidRPr="000D20BA">
              <w:rPr>
                <w:rFonts w:ascii="Times New Roman" w:eastAsia="Times New Roman" w:hAnsi="Times New Roman" w:cs="Times New Roman"/>
                <w:sz w:val="24"/>
                <w:szCs w:val="24"/>
                <w:lang w:eastAsia="ru-RU"/>
              </w:rPr>
              <w:t xml:space="preserve">, затем ребята, примерно равные по силам и возрасту, отходят парами в </w:t>
            </w:r>
            <w:r w:rsidRPr="000D20BA">
              <w:rPr>
                <w:rFonts w:ascii="Times New Roman" w:eastAsia="Times New Roman" w:hAnsi="Times New Roman" w:cs="Times New Roman"/>
                <w:sz w:val="24"/>
                <w:szCs w:val="24"/>
                <w:lang w:eastAsia="ru-RU"/>
              </w:rPr>
              <w:lastRenderedPageBreak/>
              <w:t>сторону, сговариваются и, договорившись, подходят к </w:t>
            </w:r>
            <w:r w:rsidRPr="000D20BA">
              <w:rPr>
                <w:rFonts w:ascii="Times New Roman" w:eastAsia="Times New Roman" w:hAnsi="Times New Roman" w:cs="Times New Roman"/>
                <w:i/>
                <w:iCs/>
                <w:sz w:val="24"/>
                <w:szCs w:val="24"/>
                <w:lang w:eastAsia="ru-RU"/>
              </w:rPr>
              <w:t>маткам</w:t>
            </w:r>
            <w:r w:rsidRPr="000D20BA">
              <w:rPr>
                <w:rFonts w:ascii="Times New Roman" w:eastAsia="Times New Roman" w:hAnsi="Times New Roman" w:cs="Times New Roman"/>
                <w:sz w:val="24"/>
                <w:szCs w:val="24"/>
                <w:lang w:eastAsia="ru-RU"/>
              </w:rPr>
              <w:t>:</w:t>
            </w:r>
          </w:p>
          <w:p w:rsidR="003A322D" w:rsidRPr="000D20BA" w:rsidRDefault="003A322D" w:rsidP="00376AC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sidRPr="000D20BA">
              <w:rPr>
                <w:rFonts w:ascii="Times New Roman" w:eastAsia="Times New Roman" w:hAnsi="Times New Roman" w:cs="Times New Roman"/>
                <w:i/>
                <w:iCs/>
                <w:sz w:val="24"/>
                <w:szCs w:val="24"/>
                <w:lang w:eastAsia="ru-RU"/>
              </w:rPr>
              <w:t>Мати</w:t>
            </w:r>
            <w:proofErr w:type="spellEnd"/>
            <w:r w:rsidRPr="000D20BA">
              <w:rPr>
                <w:rFonts w:ascii="Times New Roman" w:eastAsia="Times New Roman" w:hAnsi="Times New Roman" w:cs="Times New Roman"/>
                <w:i/>
                <w:iCs/>
                <w:sz w:val="24"/>
                <w:szCs w:val="24"/>
                <w:lang w:eastAsia="ru-RU"/>
              </w:rPr>
              <w:t xml:space="preserve">, </w:t>
            </w:r>
            <w:proofErr w:type="spellStart"/>
            <w:r w:rsidRPr="000D20BA">
              <w:rPr>
                <w:rFonts w:ascii="Times New Roman" w:eastAsia="Times New Roman" w:hAnsi="Times New Roman" w:cs="Times New Roman"/>
                <w:i/>
                <w:iCs/>
                <w:sz w:val="24"/>
                <w:szCs w:val="24"/>
                <w:lang w:eastAsia="ru-RU"/>
              </w:rPr>
              <w:t>мати</w:t>
            </w:r>
            <w:proofErr w:type="spellEnd"/>
            <w:r w:rsidRPr="000D20BA">
              <w:rPr>
                <w:rFonts w:ascii="Times New Roman" w:eastAsia="Times New Roman" w:hAnsi="Times New Roman" w:cs="Times New Roman"/>
                <w:i/>
                <w:iCs/>
                <w:sz w:val="24"/>
                <w:szCs w:val="24"/>
                <w:lang w:eastAsia="ru-RU"/>
              </w:rPr>
              <w:t>,</w:t>
            </w:r>
            <w:r w:rsidRPr="000D20BA">
              <w:rPr>
                <w:rFonts w:ascii="Times New Roman" w:eastAsia="Times New Roman" w:hAnsi="Times New Roman" w:cs="Times New Roman"/>
                <w:sz w:val="24"/>
                <w:szCs w:val="24"/>
                <w:lang w:eastAsia="ru-RU"/>
              </w:rPr>
              <w:br/>
            </w:r>
            <w:r w:rsidRPr="000D20BA">
              <w:rPr>
                <w:rFonts w:ascii="Times New Roman" w:eastAsia="Times New Roman" w:hAnsi="Times New Roman" w:cs="Times New Roman"/>
                <w:i/>
                <w:iCs/>
                <w:sz w:val="24"/>
                <w:szCs w:val="24"/>
                <w:lang w:eastAsia="ru-RU"/>
              </w:rPr>
              <w:t xml:space="preserve">Что вам </w:t>
            </w:r>
            <w:proofErr w:type="spellStart"/>
            <w:r w:rsidRPr="000D20BA">
              <w:rPr>
                <w:rFonts w:ascii="Times New Roman" w:eastAsia="Times New Roman" w:hAnsi="Times New Roman" w:cs="Times New Roman"/>
                <w:i/>
                <w:iCs/>
                <w:sz w:val="24"/>
                <w:szCs w:val="24"/>
                <w:lang w:eastAsia="ru-RU"/>
              </w:rPr>
              <w:t>дати</w:t>
            </w:r>
            <w:proofErr w:type="spellEnd"/>
            <w:r w:rsidRPr="000D20BA">
              <w:rPr>
                <w:rFonts w:ascii="Times New Roman" w:eastAsia="Times New Roman" w:hAnsi="Times New Roman" w:cs="Times New Roman"/>
                <w:i/>
                <w:iCs/>
                <w:sz w:val="24"/>
                <w:szCs w:val="24"/>
                <w:lang w:eastAsia="ru-RU"/>
              </w:rPr>
              <w:t>?</w:t>
            </w:r>
          </w:p>
          <w:p w:rsidR="003A322D" w:rsidRPr="000D20BA" w:rsidRDefault="003A322D" w:rsidP="00376AC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D20BA">
              <w:rPr>
                <w:rFonts w:ascii="Times New Roman" w:eastAsia="Times New Roman" w:hAnsi="Times New Roman" w:cs="Times New Roman"/>
                <w:sz w:val="24"/>
                <w:szCs w:val="24"/>
                <w:lang w:eastAsia="ru-RU"/>
              </w:rPr>
              <w:t>и спрашивают, кто из них кого выбирает:</w:t>
            </w:r>
          </w:p>
          <w:p w:rsidR="003A322D" w:rsidRPr="000D20BA" w:rsidRDefault="003A322D" w:rsidP="00376AC6">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0D20BA">
              <w:rPr>
                <w:rFonts w:ascii="Times New Roman" w:eastAsia="Times New Roman" w:hAnsi="Times New Roman" w:cs="Times New Roman"/>
                <w:i/>
                <w:iCs/>
                <w:sz w:val="24"/>
                <w:szCs w:val="24"/>
                <w:lang w:eastAsia="ru-RU"/>
              </w:rPr>
              <w:t>Какого коня ? сивого</w:t>
            </w:r>
            <w:r w:rsidRPr="000D20BA">
              <w:rPr>
                <w:rFonts w:ascii="Times New Roman" w:eastAsia="Times New Roman" w:hAnsi="Times New Roman" w:cs="Times New Roman"/>
                <w:sz w:val="24"/>
                <w:szCs w:val="24"/>
                <w:lang w:eastAsia="ru-RU"/>
              </w:rPr>
              <w:br/>
            </w:r>
            <w:r w:rsidRPr="000D20BA">
              <w:rPr>
                <w:rFonts w:ascii="Times New Roman" w:eastAsia="Times New Roman" w:hAnsi="Times New Roman" w:cs="Times New Roman"/>
                <w:i/>
                <w:iCs/>
                <w:sz w:val="24"/>
                <w:szCs w:val="24"/>
                <w:lang w:eastAsia="ru-RU"/>
              </w:rPr>
              <w:t>Или златогривого?</w:t>
            </w:r>
          </w:p>
          <w:p w:rsidR="003A322D" w:rsidRPr="000D20BA" w:rsidRDefault="003A322D" w:rsidP="00376AC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D20BA">
              <w:rPr>
                <w:rFonts w:ascii="Times New Roman" w:eastAsia="Times New Roman" w:hAnsi="Times New Roman" w:cs="Times New Roman"/>
                <w:sz w:val="24"/>
                <w:szCs w:val="24"/>
                <w:lang w:eastAsia="ru-RU"/>
              </w:rPr>
              <w:t>Или:</w:t>
            </w:r>
            <w:r w:rsidRPr="000D20BA">
              <w:rPr>
                <w:rFonts w:ascii="Times New Roman" w:eastAsia="Times New Roman" w:hAnsi="Times New Roman" w:cs="Times New Roman"/>
                <w:sz w:val="24"/>
                <w:szCs w:val="24"/>
                <w:lang w:eastAsia="ru-RU"/>
              </w:rPr>
              <w:br/>
            </w:r>
            <w:r w:rsidRPr="000D20BA">
              <w:rPr>
                <w:rFonts w:ascii="Times New Roman" w:eastAsia="Times New Roman" w:hAnsi="Times New Roman" w:cs="Times New Roman"/>
                <w:i/>
                <w:iCs/>
                <w:sz w:val="24"/>
                <w:szCs w:val="24"/>
                <w:lang w:eastAsia="ru-RU"/>
              </w:rPr>
              <w:t>За печкой заблудился</w:t>
            </w:r>
            <w:r w:rsidRPr="000D20BA">
              <w:rPr>
                <w:rFonts w:ascii="Times New Roman" w:eastAsia="Times New Roman" w:hAnsi="Times New Roman" w:cs="Times New Roman"/>
                <w:sz w:val="24"/>
                <w:szCs w:val="24"/>
                <w:lang w:eastAsia="ru-RU"/>
              </w:rPr>
              <w:br/>
            </w:r>
            <w:r w:rsidRPr="000D20BA">
              <w:rPr>
                <w:rFonts w:ascii="Times New Roman" w:eastAsia="Times New Roman" w:hAnsi="Times New Roman" w:cs="Times New Roman"/>
                <w:i/>
                <w:iCs/>
                <w:sz w:val="24"/>
                <w:szCs w:val="24"/>
                <w:lang w:eastAsia="ru-RU"/>
              </w:rPr>
              <w:t>Или в стакане утопился?</w:t>
            </w:r>
            <w:r w:rsidRPr="000D20BA">
              <w:rPr>
                <w:rFonts w:ascii="Times New Roman" w:eastAsia="Times New Roman" w:hAnsi="Times New Roman" w:cs="Times New Roman"/>
                <w:sz w:val="24"/>
                <w:szCs w:val="24"/>
                <w:lang w:eastAsia="ru-RU"/>
              </w:rPr>
              <w:t xml:space="preserve"> И т.д.</w:t>
            </w:r>
          </w:p>
        </w:tc>
      </w:tr>
      <w:tr w:rsidR="003A322D" w:rsidRPr="00631225" w:rsidTr="006C51B7">
        <w:tc>
          <w:tcPr>
            <w:tcW w:w="9571" w:type="dxa"/>
            <w:shd w:val="clear" w:color="auto" w:fill="auto"/>
          </w:tcPr>
          <w:p w:rsidR="003A322D" w:rsidRPr="000D20BA" w:rsidRDefault="003A322D" w:rsidP="00376AC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0D20BA">
              <w:rPr>
                <w:rFonts w:ascii="Times New Roman" w:hAnsi="Times New Roman" w:cs="Times New Roman"/>
                <w:b/>
                <w:sz w:val="24"/>
                <w:szCs w:val="24"/>
              </w:rPr>
              <w:lastRenderedPageBreak/>
              <w:t>Тема 8 «</w:t>
            </w:r>
            <w:r w:rsidRPr="000D20BA">
              <w:rPr>
                <w:rFonts w:ascii="Times New Roman" w:eastAsia="Times New Roman" w:hAnsi="Times New Roman" w:cs="Times New Roman"/>
                <w:b/>
                <w:bCs/>
                <w:sz w:val="24"/>
                <w:szCs w:val="24"/>
                <w:lang w:eastAsia="ru-RU"/>
              </w:rPr>
              <w:t>Волки во рву»</w:t>
            </w:r>
            <w:r w:rsidRPr="000D20BA">
              <w:rPr>
                <w:rFonts w:ascii="Times New Roman" w:eastAsia="Times New Roman" w:hAnsi="Times New Roman" w:cs="Times New Roman"/>
                <w:sz w:val="24"/>
                <w:szCs w:val="24"/>
                <w:lang w:eastAsia="ru-RU"/>
              </w:rPr>
              <w:br/>
              <w:t>На земле чертиться коридор, шириной около метра обозначающий </w:t>
            </w:r>
            <w:r w:rsidRPr="000D20BA">
              <w:rPr>
                <w:rFonts w:ascii="Times New Roman" w:eastAsia="Times New Roman" w:hAnsi="Times New Roman" w:cs="Times New Roman"/>
                <w:i/>
                <w:iCs/>
                <w:sz w:val="24"/>
                <w:szCs w:val="24"/>
                <w:lang w:eastAsia="ru-RU"/>
              </w:rPr>
              <w:t>ров</w:t>
            </w:r>
            <w:r w:rsidRPr="000D20BA">
              <w:rPr>
                <w:rFonts w:ascii="Times New Roman" w:eastAsia="Times New Roman" w:hAnsi="Times New Roman" w:cs="Times New Roman"/>
                <w:sz w:val="24"/>
                <w:szCs w:val="24"/>
                <w:lang w:eastAsia="ru-RU"/>
              </w:rPr>
              <w:t xml:space="preserve">. Его можно было делать различным по ширине и зигзагообразным. </w:t>
            </w:r>
            <w:proofErr w:type="gramStart"/>
            <w:r w:rsidRPr="000D20BA">
              <w:rPr>
                <w:rFonts w:ascii="Times New Roman" w:eastAsia="Times New Roman" w:hAnsi="Times New Roman" w:cs="Times New Roman"/>
                <w:sz w:val="24"/>
                <w:szCs w:val="24"/>
                <w:lang w:eastAsia="ru-RU"/>
              </w:rPr>
              <w:t>Во </w:t>
            </w:r>
            <w:r w:rsidRPr="000D20BA">
              <w:rPr>
                <w:rFonts w:ascii="Times New Roman" w:eastAsia="Times New Roman" w:hAnsi="Times New Roman" w:cs="Times New Roman"/>
                <w:i/>
                <w:iCs/>
                <w:sz w:val="24"/>
                <w:szCs w:val="24"/>
                <w:lang w:eastAsia="ru-RU"/>
              </w:rPr>
              <w:t>рву</w:t>
            </w:r>
            <w:proofErr w:type="gramEnd"/>
            <w:r w:rsidRPr="000D20BA">
              <w:rPr>
                <w:rFonts w:ascii="Times New Roman" w:eastAsia="Times New Roman" w:hAnsi="Times New Roman" w:cs="Times New Roman"/>
                <w:sz w:val="24"/>
                <w:szCs w:val="24"/>
                <w:lang w:eastAsia="ru-RU"/>
              </w:rPr>
              <w:t> располагаются водящие, </w:t>
            </w:r>
            <w:r w:rsidRPr="000D20BA">
              <w:rPr>
                <w:rFonts w:ascii="Times New Roman" w:eastAsia="Times New Roman" w:hAnsi="Times New Roman" w:cs="Times New Roman"/>
                <w:i/>
                <w:iCs/>
                <w:sz w:val="24"/>
                <w:szCs w:val="24"/>
                <w:lang w:eastAsia="ru-RU"/>
              </w:rPr>
              <w:t>волки</w:t>
            </w:r>
            <w:r w:rsidRPr="000D20BA">
              <w:rPr>
                <w:rFonts w:ascii="Times New Roman" w:eastAsia="Times New Roman" w:hAnsi="Times New Roman" w:cs="Times New Roman"/>
                <w:sz w:val="24"/>
                <w:szCs w:val="24"/>
                <w:lang w:eastAsia="ru-RU"/>
              </w:rPr>
              <w:t xml:space="preserve">. Их немного, два или </w:t>
            </w:r>
            <w:proofErr w:type="gramStart"/>
            <w:r w:rsidRPr="000D20BA">
              <w:rPr>
                <w:rFonts w:ascii="Times New Roman" w:eastAsia="Times New Roman" w:hAnsi="Times New Roman" w:cs="Times New Roman"/>
                <w:sz w:val="24"/>
                <w:szCs w:val="24"/>
                <w:lang w:eastAsia="ru-RU"/>
              </w:rPr>
              <w:t>три</w:t>
            </w:r>
            <w:proofErr w:type="gramEnd"/>
            <w:r w:rsidRPr="000D20BA">
              <w:rPr>
                <w:rFonts w:ascii="Times New Roman" w:eastAsia="Times New Roman" w:hAnsi="Times New Roman" w:cs="Times New Roman"/>
                <w:sz w:val="24"/>
                <w:szCs w:val="24"/>
                <w:lang w:eastAsia="ru-RU"/>
              </w:rPr>
              <w:t xml:space="preserve"> и они не имеют права покидать </w:t>
            </w:r>
            <w:r w:rsidRPr="000D20BA">
              <w:rPr>
                <w:rFonts w:ascii="Times New Roman" w:eastAsia="Times New Roman" w:hAnsi="Times New Roman" w:cs="Times New Roman"/>
                <w:i/>
                <w:iCs/>
                <w:sz w:val="24"/>
                <w:szCs w:val="24"/>
                <w:lang w:eastAsia="ru-RU"/>
              </w:rPr>
              <w:t>ров</w:t>
            </w:r>
            <w:r w:rsidRPr="000D20BA">
              <w:rPr>
                <w:rFonts w:ascii="Times New Roman" w:eastAsia="Times New Roman" w:hAnsi="Times New Roman" w:cs="Times New Roman"/>
                <w:sz w:val="24"/>
                <w:szCs w:val="24"/>
                <w:lang w:eastAsia="ru-RU"/>
              </w:rPr>
              <w:t xml:space="preserve">. Остальные </w:t>
            </w:r>
            <w:proofErr w:type="gramStart"/>
            <w:r w:rsidRPr="000D20BA">
              <w:rPr>
                <w:rFonts w:ascii="Times New Roman" w:eastAsia="Times New Roman" w:hAnsi="Times New Roman" w:cs="Times New Roman"/>
                <w:sz w:val="24"/>
                <w:szCs w:val="24"/>
                <w:lang w:eastAsia="ru-RU"/>
              </w:rPr>
              <w:t>играющие ?</w:t>
            </w:r>
            <w:proofErr w:type="gramEnd"/>
            <w:r w:rsidRPr="000D20BA">
              <w:rPr>
                <w:rFonts w:ascii="Times New Roman" w:eastAsia="Times New Roman" w:hAnsi="Times New Roman" w:cs="Times New Roman"/>
                <w:sz w:val="24"/>
                <w:szCs w:val="24"/>
                <w:lang w:eastAsia="ru-RU"/>
              </w:rPr>
              <w:t> </w:t>
            </w:r>
            <w:r w:rsidRPr="000D20BA">
              <w:rPr>
                <w:rFonts w:ascii="Times New Roman" w:eastAsia="Times New Roman" w:hAnsi="Times New Roman" w:cs="Times New Roman"/>
                <w:i/>
                <w:iCs/>
                <w:sz w:val="24"/>
                <w:szCs w:val="24"/>
                <w:lang w:eastAsia="ru-RU"/>
              </w:rPr>
              <w:t>зайцы</w:t>
            </w:r>
            <w:r w:rsidRPr="000D20BA">
              <w:rPr>
                <w:rFonts w:ascii="Times New Roman" w:eastAsia="Times New Roman" w:hAnsi="Times New Roman" w:cs="Times New Roman"/>
                <w:sz w:val="24"/>
                <w:szCs w:val="24"/>
                <w:lang w:eastAsia="ru-RU"/>
              </w:rPr>
              <w:t>. </w:t>
            </w:r>
            <w:r w:rsidRPr="000D20BA">
              <w:rPr>
                <w:rFonts w:ascii="Times New Roman" w:eastAsia="Times New Roman" w:hAnsi="Times New Roman" w:cs="Times New Roman"/>
                <w:i/>
                <w:iCs/>
                <w:sz w:val="24"/>
                <w:szCs w:val="24"/>
                <w:lang w:eastAsia="ru-RU"/>
              </w:rPr>
              <w:t>Зайцы</w:t>
            </w:r>
            <w:r w:rsidRPr="000D20BA">
              <w:rPr>
                <w:rFonts w:ascii="Times New Roman" w:eastAsia="Times New Roman" w:hAnsi="Times New Roman" w:cs="Times New Roman"/>
                <w:sz w:val="24"/>
                <w:szCs w:val="24"/>
                <w:lang w:eastAsia="ru-RU"/>
              </w:rPr>
              <w:t> стараются перепрыгнуть через </w:t>
            </w:r>
            <w:r w:rsidRPr="000D20BA">
              <w:rPr>
                <w:rFonts w:ascii="Times New Roman" w:eastAsia="Times New Roman" w:hAnsi="Times New Roman" w:cs="Times New Roman"/>
                <w:i/>
                <w:iCs/>
                <w:sz w:val="24"/>
                <w:szCs w:val="24"/>
                <w:lang w:eastAsia="ru-RU"/>
              </w:rPr>
              <w:t>ров</w:t>
            </w:r>
            <w:r w:rsidRPr="000D20BA">
              <w:rPr>
                <w:rFonts w:ascii="Times New Roman" w:eastAsia="Times New Roman" w:hAnsi="Times New Roman" w:cs="Times New Roman"/>
                <w:sz w:val="24"/>
                <w:szCs w:val="24"/>
                <w:lang w:eastAsia="ru-RU"/>
              </w:rPr>
              <w:t> и не оказаться осаленными </w:t>
            </w:r>
            <w:r w:rsidRPr="000D20BA">
              <w:rPr>
                <w:rFonts w:ascii="Times New Roman" w:eastAsia="Times New Roman" w:hAnsi="Times New Roman" w:cs="Times New Roman"/>
                <w:i/>
                <w:iCs/>
                <w:sz w:val="24"/>
                <w:szCs w:val="24"/>
                <w:lang w:eastAsia="ru-RU"/>
              </w:rPr>
              <w:t>волками</w:t>
            </w:r>
            <w:r w:rsidRPr="000D20BA">
              <w:rPr>
                <w:rFonts w:ascii="Times New Roman" w:eastAsia="Times New Roman" w:hAnsi="Times New Roman" w:cs="Times New Roman"/>
                <w:sz w:val="24"/>
                <w:szCs w:val="24"/>
                <w:lang w:eastAsia="ru-RU"/>
              </w:rPr>
              <w:t>. Если до </w:t>
            </w:r>
            <w:r w:rsidRPr="000D20BA">
              <w:rPr>
                <w:rFonts w:ascii="Times New Roman" w:eastAsia="Times New Roman" w:hAnsi="Times New Roman" w:cs="Times New Roman"/>
                <w:i/>
                <w:iCs/>
                <w:sz w:val="24"/>
                <w:szCs w:val="24"/>
                <w:lang w:eastAsia="ru-RU"/>
              </w:rPr>
              <w:t>зайца</w:t>
            </w:r>
            <w:r w:rsidRPr="000D20BA">
              <w:rPr>
                <w:rFonts w:ascii="Times New Roman" w:eastAsia="Times New Roman" w:hAnsi="Times New Roman" w:cs="Times New Roman"/>
                <w:sz w:val="24"/>
                <w:szCs w:val="24"/>
                <w:lang w:eastAsia="ru-RU"/>
              </w:rPr>
              <w:t> дотронулись, он выбывает из игры или сам становится </w:t>
            </w:r>
            <w:r w:rsidRPr="000D20BA">
              <w:rPr>
                <w:rFonts w:ascii="Times New Roman" w:eastAsia="Times New Roman" w:hAnsi="Times New Roman" w:cs="Times New Roman"/>
                <w:i/>
                <w:iCs/>
                <w:sz w:val="24"/>
                <w:szCs w:val="24"/>
                <w:lang w:eastAsia="ru-RU"/>
              </w:rPr>
              <w:t>волком</w:t>
            </w:r>
            <w:r w:rsidRPr="000D20BA">
              <w:rPr>
                <w:rFonts w:ascii="Times New Roman" w:eastAsia="Times New Roman" w:hAnsi="Times New Roman" w:cs="Times New Roman"/>
                <w:sz w:val="24"/>
                <w:szCs w:val="24"/>
                <w:lang w:eastAsia="ru-RU"/>
              </w:rPr>
              <w:t>.</w:t>
            </w:r>
            <w:r w:rsidRPr="000D20BA">
              <w:rPr>
                <w:rFonts w:ascii="Times New Roman" w:eastAsia="Times New Roman" w:hAnsi="Times New Roman" w:cs="Times New Roman"/>
                <w:sz w:val="24"/>
                <w:szCs w:val="24"/>
                <w:lang w:eastAsia="ru-RU"/>
              </w:rPr>
              <w:br/>
            </w:r>
            <w:r w:rsidRPr="000D20BA">
              <w:rPr>
                <w:rFonts w:ascii="Times New Roman" w:eastAsia="Times New Roman" w:hAnsi="Times New Roman" w:cs="Times New Roman"/>
                <w:i/>
                <w:iCs/>
                <w:sz w:val="24"/>
                <w:szCs w:val="24"/>
                <w:lang w:eastAsia="ru-RU"/>
              </w:rPr>
              <w:t>Зайцы</w:t>
            </w:r>
            <w:r w:rsidRPr="000D20BA">
              <w:rPr>
                <w:rFonts w:ascii="Times New Roman" w:eastAsia="Times New Roman" w:hAnsi="Times New Roman" w:cs="Times New Roman"/>
                <w:sz w:val="24"/>
                <w:szCs w:val="24"/>
                <w:lang w:eastAsia="ru-RU"/>
              </w:rPr>
              <w:t> </w:t>
            </w:r>
            <w:r w:rsidRPr="000D20BA">
              <w:rPr>
                <w:rFonts w:ascii="Times New Roman" w:eastAsia="Times New Roman" w:hAnsi="Times New Roman" w:cs="Times New Roman"/>
                <w:i/>
                <w:iCs/>
                <w:sz w:val="24"/>
                <w:szCs w:val="24"/>
                <w:lang w:eastAsia="ru-RU"/>
              </w:rPr>
              <w:t>ров</w:t>
            </w:r>
            <w:r w:rsidRPr="000D20BA">
              <w:rPr>
                <w:rFonts w:ascii="Times New Roman" w:eastAsia="Times New Roman" w:hAnsi="Times New Roman" w:cs="Times New Roman"/>
                <w:sz w:val="24"/>
                <w:szCs w:val="24"/>
                <w:lang w:eastAsia="ru-RU"/>
              </w:rPr>
              <w:t> не перебегают, а перепрыгивают. Если нога </w:t>
            </w:r>
            <w:r w:rsidRPr="000D20BA">
              <w:rPr>
                <w:rFonts w:ascii="Times New Roman" w:eastAsia="Times New Roman" w:hAnsi="Times New Roman" w:cs="Times New Roman"/>
                <w:i/>
                <w:iCs/>
                <w:sz w:val="24"/>
                <w:szCs w:val="24"/>
                <w:lang w:eastAsia="ru-RU"/>
              </w:rPr>
              <w:t>зайца</w:t>
            </w:r>
            <w:r w:rsidRPr="000D20BA">
              <w:rPr>
                <w:rFonts w:ascii="Times New Roman" w:eastAsia="Times New Roman" w:hAnsi="Times New Roman" w:cs="Times New Roman"/>
                <w:sz w:val="24"/>
                <w:szCs w:val="24"/>
                <w:lang w:eastAsia="ru-RU"/>
              </w:rPr>
              <w:t> коснулась территории </w:t>
            </w:r>
            <w:r w:rsidRPr="000D20BA">
              <w:rPr>
                <w:rFonts w:ascii="Times New Roman" w:eastAsia="Times New Roman" w:hAnsi="Times New Roman" w:cs="Times New Roman"/>
                <w:i/>
                <w:iCs/>
                <w:sz w:val="24"/>
                <w:szCs w:val="24"/>
                <w:lang w:eastAsia="ru-RU"/>
              </w:rPr>
              <w:t>рва</w:t>
            </w:r>
            <w:r w:rsidRPr="000D20BA">
              <w:rPr>
                <w:rFonts w:ascii="Times New Roman" w:eastAsia="Times New Roman" w:hAnsi="Times New Roman" w:cs="Times New Roman"/>
                <w:sz w:val="24"/>
                <w:szCs w:val="24"/>
                <w:lang w:eastAsia="ru-RU"/>
              </w:rPr>
              <w:t>, это значит, что он </w:t>
            </w:r>
            <w:r w:rsidRPr="000D20BA">
              <w:rPr>
                <w:rFonts w:ascii="Times New Roman" w:eastAsia="Times New Roman" w:hAnsi="Times New Roman" w:cs="Times New Roman"/>
                <w:i/>
                <w:iCs/>
                <w:sz w:val="24"/>
                <w:szCs w:val="24"/>
                <w:lang w:eastAsia="ru-RU"/>
              </w:rPr>
              <w:t>провалился в ров</w:t>
            </w:r>
            <w:r w:rsidRPr="000D20BA">
              <w:rPr>
                <w:rFonts w:ascii="Times New Roman" w:eastAsia="Times New Roman" w:hAnsi="Times New Roman" w:cs="Times New Roman"/>
                <w:sz w:val="24"/>
                <w:szCs w:val="24"/>
                <w:lang w:eastAsia="ru-RU"/>
              </w:rPr>
              <w:t> и в этом случае также выбывает из игры.</w:t>
            </w:r>
          </w:p>
        </w:tc>
      </w:tr>
      <w:tr w:rsidR="003A322D" w:rsidRPr="00631225" w:rsidTr="006C51B7">
        <w:tc>
          <w:tcPr>
            <w:tcW w:w="9571" w:type="dxa"/>
            <w:shd w:val="clear" w:color="auto" w:fill="auto"/>
          </w:tcPr>
          <w:p w:rsidR="003A322D" w:rsidRPr="00483F78" w:rsidRDefault="003A322D" w:rsidP="00376AC6">
            <w:pPr>
              <w:shd w:val="clear" w:color="auto" w:fill="FFFFFF"/>
              <w:spacing w:before="100" w:beforeAutospacing="1" w:after="100" w:afterAutospacing="1" w:line="240" w:lineRule="auto"/>
              <w:rPr>
                <w:rFonts w:ascii="Times New Roman" w:eastAsia="Times New Roman" w:hAnsi="Times New Roman" w:cs="Times New Roman"/>
                <w:color w:val="414141"/>
                <w:sz w:val="24"/>
                <w:szCs w:val="24"/>
                <w:lang w:eastAsia="ru-RU"/>
              </w:rPr>
            </w:pPr>
            <w:r>
              <w:rPr>
                <w:rFonts w:ascii="Times New Roman" w:hAnsi="Times New Roman" w:cs="Times New Roman"/>
                <w:b/>
                <w:sz w:val="24"/>
                <w:szCs w:val="24"/>
              </w:rPr>
              <w:t>Тема 9 «</w:t>
            </w:r>
            <w:r w:rsidRPr="00483F78">
              <w:rPr>
                <w:rFonts w:ascii="Times New Roman" w:eastAsia="Times New Roman" w:hAnsi="Times New Roman" w:cs="Times New Roman"/>
                <w:b/>
                <w:bCs/>
                <w:color w:val="414141"/>
                <w:sz w:val="24"/>
                <w:szCs w:val="24"/>
                <w:lang w:eastAsia="ru-RU"/>
              </w:rPr>
              <w:t>Волки и овцы</w:t>
            </w:r>
            <w:r>
              <w:rPr>
                <w:rFonts w:ascii="Times New Roman" w:eastAsia="Times New Roman" w:hAnsi="Times New Roman" w:cs="Times New Roman"/>
                <w:b/>
                <w:bCs/>
                <w:color w:val="414141"/>
                <w:sz w:val="24"/>
                <w:szCs w:val="24"/>
                <w:lang w:eastAsia="ru-RU"/>
              </w:rPr>
              <w:t>»</w:t>
            </w:r>
            <w:r w:rsidRPr="00483F78">
              <w:rPr>
                <w:rFonts w:ascii="Times New Roman" w:eastAsia="Times New Roman" w:hAnsi="Times New Roman" w:cs="Times New Roman"/>
                <w:color w:val="414141"/>
                <w:sz w:val="24"/>
                <w:szCs w:val="24"/>
                <w:lang w:eastAsia="ru-RU"/>
              </w:rPr>
              <w:br/>
            </w:r>
            <w:r w:rsidRPr="000D20BA">
              <w:rPr>
                <w:rFonts w:ascii="Times New Roman" w:eastAsia="Times New Roman" w:hAnsi="Times New Roman" w:cs="Times New Roman"/>
                <w:sz w:val="24"/>
                <w:szCs w:val="24"/>
                <w:lang w:eastAsia="ru-RU"/>
              </w:rPr>
              <w:t>На игровой поле отмежевываются площадки, имеющие 3 - 4 шага в ширину и называемые</w:t>
            </w:r>
            <w:r w:rsidR="0063783D">
              <w:rPr>
                <w:rFonts w:ascii="Times New Roman" w:eastAsia="Times New Roman" w:hAnsi="Times New Roman" w:cs="Times New Roman"/>
                <w:sz w:val="24"/>
                <w:szCs w:val="24"/>
                <w:lang w:eastAsia="ru-RU"/>
              </w:rPr>
              <w:t xml:space="preserve"> </w:t>
            </w:r>
            <w:r w:rsidRPr="000D20BA">
              <w:rPr>
                <w:rFonts w:ascii="Times New Roman" w:eastAsia="Times New Roman" w:hAnsi="Times New Roman" w:cs="Times New Roman"/>
                <w:i/>
                <w:iCs/>
                <w:sz w:val="24"/>
                <w:szCs w:val="24"/>
                <w:lang w:eastAsia="ru-RU"/>
              </w:rPr>
              <w:t>загонами</w:t>
            </w:r>
            <w:r w:rsidRPr="000D20BA">
              <w:rPr>
                <w:rFonts w:ascii="Times New Roman" w:eastAsia="Times New Roman" w:hAnsi="Times New Roman" w:cs="Times New Roman"/>
                <w:sz w:val="24"/>
                <w:szCs w:val="24"/>
                <w:lang w:eastAsia="ru-RU"/>
              </w:rPr>
              <w:t>.</w:t>
            </w:r>
            <w:r w:rsidRPr="000D20BA">
              <w:rPr>
                <w:rFonts w:ascii="Times New Roman" w:eastAsia="Times New Roman" w:hAnsi="Times New Roman" w:cs="Times New Roman"/>
                <w:sz w:val="24"/>
                <w:szCs w:val="24"/>
                <w:lang w:eastAsia="ru-RU"/>
              </w:rPr>
              <w:br/>
              <w:t>Играющие назначают одного из участников </w:t>
            </w:r>
            <w:r w:rsidRPr="000D20BA">
              <w:rPr>
                <w:rFonts w:ascii="Times New Roman" w:eastAsia="Times New Roman" w:hAnsi="Times New Roman" w:cs="Times New Roman"/>
                <w:i/>
                <w:iCs/>
                <w:sz w:val="24"/>
                <w:szCs w:val="24"/>
                <w:lang w:eastAsia="ru-RU"/>
              </w:rPr>
              <w:t>пастухом</w:t>
            </w:r>
            <w:r w:rsidRPr="000D20BA">
              <w:rPr>
                <w:rFonts w:ascii="Times New Roman" w:eastAsia="Times New Roman" w:hAnsi="Times New Roman" w:cs="Times New Roman"/>
                <w:sz w:val="24"/>
                <w:szCs w:val="24"/>
                <w:lang w:eastAsia="ru-RU"/>
              </w:rPr>
              <w:t>, другого - </w:t>
            </w:r>
            <w:r w:rsidRPr="000D20BA">
              <w:rPr>
                <w:rFonts w:ascii="Times New Roman" w:eastAsia="Times New Roman" w:hAnsi="Times New Roman" w:cs="Times New Roman"/>
                <w:i/>
                <w:iCs/>
                <w:sz w:val="24"/>
                <w:szCs w:val="24"/>
                <w:lang w:eastAsia="ru-RU"/>
              </w:rPr>
              <w:t>волком</w:t>
            </w:r>
            <w:r w:rsidRPr="000D20BA">
              <w:rPr>
                <w:rFonts w:ascii="Times New Roman" w:eastAsia="Times New Roman" w:hAnsi="Times New Roman" w:cs="Times New Roman"/>
                <w:sz w:val="24"/>
                <w:szCs w:val="24"/>
                <w:lang w:eastAsia="ru-RU"/>
              </w:rPr>
              <w:t>, а остальные остаются в роли </w:t>
            </w:r>
            <w:r w:rsidRPr="000D20BA">
              <w:rPr>
                <w:rFonts w:ascii="Times New Roman" w:eastAsia="Times New Roman" w:hAnsi="Times New Roman" w:cs="Times New Roman"/>
                <w:i/>
                <w:iCs/>
                <w:sz w:val="24"/>
                <w:szCs w:val="24"/>
                <w:lang w:eastAsia="ru-RU"/>
              </w:rPr>
              <w:t>овец</w:t>
            </w:r>
            <w:r w:rsidRPr="000D20BA">
              <w:rPr>
                <w:rFonts w:ascii="Times New Roman" w:eastAsia="Times New Roman" w:hAnsi="Times New Roman" w:cs="Times New Roman"/>
                <w:sz w:val="24"/>
                <w:szCs w:val="24"/>
                <w:lang w:eastAsia="ru-RU"/>
              </w:rPr>
              <w:t>.</w:t>
            </w:r>
            <w:r w:rsidRPr="000D20BA">
              <w:rPr>
                <w:rFonts w:ascii="Times New Roman" w:eastAsia="Times New Roman" w:hAnsi="Times New Roman" w:cs="Times New Roman"/>
                <w:sz w:val="24"/>
                <w:szCs w:val="24"/>
                <w:lang w:eastAsia="ru-RU"/>
              </w:rPr>
              <w:br/>
              <w:t>Пространство между </w:t>
            </w:r>
            <w:r w:rsidRPr="000D20BA">
              <w:rPr>
                <w:rFonts w:ascii="Times New Roman" w:eastAsia="Times New Roman" w:hAnsi="Times New Roman" w:cs="Times New Roman"/>
                <w:i/>
                <w:iCs/>
                <w:sz w:val="24"/>
                <w:szCs w:val="24"/>
                <w:lang w:eastAsia="ru-RU"/>
              </w:rPr>
              <w:t>загонами</w:t>
            </w:r>
            <w:r w:rsidRPr="000D20BA">
              <w:rPr>
                <w:rFonts w:ascii="Times New Roman" w:eastAsia="Times New Roman" w:hAnsi="Times New Roman" w:cs="Times New Roman"/>
                <w:sz w:val="24"/>
                <w:szCs w:val="24"/>
                <w:lang w:eastAsia="ru-RU"/>
              </w:rPr>
              <w:t>, называется </w:t>
            </w:r>
            <w:r w:rsidRPr="000D20BA">
              <w:rPr>
                <w:rFonts w:ascii="Times New Roman" w:eastAsia="Times New Roman" w:hAnsi="Times New Roman" w:cs="Times New Roman"/>
                <w:i/>
                <w:iCs/>
                <w:sz w:val="24"/>
                <w:szCs w:val="24"/>
                <w:lang w:eastAsia="ru-RU"/>
              </w:rPr>
              <w:t>полем</w:t>
            </w:r>
            <w:r w:rsidRPr="000D20BA">
              <w:rPr>
                <w:rFonts w:ascii="Times New Roman" w:eastAsia="Times New Roman" w:hAnsi="Times New Roman" w:cs="Times New Roman"/>
                <w:sz w:val="24"/>
                <w:szCs w:val="24"/>
                <w:lang w:eastAsia="ru-RU"/>
              </w:rPr>
              <w:t>. На одной из сторон его отделяют чертой небольшое пространство - </w:t>
            </w:r>
            <w:r w:rsidRPr="000D20BA">
              <w:rPr>
                <w:rFonts w:ascii="Times New Roman" w:eastAsia="Times New Roman" w:hAnsi="Times New Roman" w:cs="Times New Roman"/>
                <w:i/>
                <w:iCs/>
                <w:sz w:val="24"/>
                <w:szCs w:val="24"/>
                <w:lang w:eastAsia="ru-RU"/>
              </w:rPr>
              <w:t>логовище</w:t>
            </w:r>
            <w:r w:rsidRPr="000D20BA">
              <w:rPr>
                <w:rFonts w:ascii="Times New Roman" w:eastAsia="Times New Roman" w:hAnsi="Times New Roman" w:cs="Times New Roman"/>
                <w:sz w:val="24"/>
                <w:szCs w:val="24"/>
                <w:lang w:eastAsia="ru-RU"/>
              </w:rPr>
              <w:t> </w:t>
            </w:r>
            <w:r w:rsidRPr="000D20BA">
              <w:rPr>
                <w:rFonts w:ascii="Times New Roman" w:eastAsia="Times New Roman" w:hAnsi="Times New Roman" w:cs="Times New Roman"/>
                <w:i/>
                <w:iCs/>
                <w:sz w:val="24"/>
                <w:szCs w:val="24"/>
                <w:lang w:eastAsia="ru-RU"/>
              </w:rPr>
              <w:t>волка</w:t>
            </w:r>
            <w:r w:rsidRPr="000D20BA">
              <w:rPr>
                <w:rFonts w:ascii="Times New Roman" w:eastAsia="Times New Roman" w:hAnsi="Times New Roman" w:cs="Times New Roman"/>
                <w:sz w:val="24"/>
                <w:szCs w:val="24"/>
                <w:lang w:eastAsia="ru-RU"/>
              </w:rPr>
              <w:t>.</w:t>
            </w:r>
            <w:r w:rsidRPr="000D20BA">
              <w:rPr>
                <w:rFonts w:ascii="Times New Roman" w:eastAsia="Times New Roman" w:hAnsi="Times New Roman" w:cs="Times New Roman"/>
                <w:sz w:val="24"/>
                <w:szCs w:val="24"/>
                <w:lang w:eastAsia="ru-RU"/>
              </w:rPr>
              <w:br/>
              <w:t>После этого </w:t>
            </w:r>
            <w:r w:rsidRPr="000D20BA">
              <w:rPr>
                <w:rFonts w:ascii="Times New Roman" w:eastAsia="Times New Roman" w:hAnsi="Times New Roman" w:cs="Times New Roman"/>
                <w:i/>
                <w:iCs/>
                <w:sz w:val="24"/>
                <w:szCs w:val="24"/>
                <w:lang w:eastAsia="ru-RU"/>
              </w:rPr>
              <w:t>овцы</w:t>
            </w:r>
            <w:r w:rsidRPr="000D20BA">
              <w:rPr>
                <w:rFonts w:ascii="Times New Roman" w:eastAsia="Times New Roman" w:hAnsi="Times New Roman" w:cs="Times New Roman"/>
                <w:sz w:val="24"/>
                <w:szCs w:val="24"/>
                <w:lang w:eastAsia="ru-RU"/>
              </w:rPr>
              <w:t> размещаются в одном из </w:t>
            </w:r>
            <w:r w:rsidRPr="000D20BA">
              <w:rPr>
                <w:rFonts w:ascii="Times New Roman" w:eastAsia="Times New Roman" w:hAnsi="Times New Roman" w:cs="Times New Roman"/>
                <w:i/>
                <w:iCs/>
                <w:sz w:val="24"/>
                <w:szCs w:val="24"/>
                <w:lang w:eastAsia="ru-RU"/>
              </w:rPr>
              <w:t>загонов</w:t>
            </w:r>
            <w:r w:rsidRPr="000D20BA">
              <w:rPr>
                <w:rFonts w:ascii="Times New Roman" w:eastAsia="Times New Roman" w:hAnsi="Times New Roman" w:cs="Times New Roman"/>
                <w:sz w:val="24"/>
                <w:szCs w:val="24"/>
                <w:lang w:eastAsia="ru-RU"/>
              </w:rPr>
              <w:t>, а сам </w:t>
            </w:r>
            <w:r w:rsidRPr="000D20BA">
              <w:rPr>
                <w:rFonts w:ascii="Times New Roman" w:eastAsia="Times New Roman" w:hAnsi="Times New Roman" w:cs="Times New Roman"/>
                <w:i/>
                <w:iCs/>
                <w:sz w:val="24"/>
                <w:szCs w:val="24"/>
                <w:lang w:eastAsia="ru-RU"/>
              </w:rPr>
              <w:t>пастух</w:t>
            </w:r>
            <w:r w:rsidRPr="000D20BA">
              <w:rPr>
                <w:rFonts w:ascii="Times New Roman" w:eastAsia="Times New Roman" w:hAnsi="Times New Roman" w:cs="Times New Roman"/>
                <w:sz w:val="24"/>
                <w:szCs w:val="24"/>
                <w:lang w:eastAsia="ru-RU"/>
              </w:rPr>
              <w:t> становится в поле вблизи </w:t>
            </w:r>
            <w:r w:rsidRPr="000D20BA">
              <w:rPr>
                <w:rFonts w:ascii="Times New Roman" w:eastAsia="Times New Roman" w:hAnsi="Times New Roman" w:cs="Times New Roman"/>
                <w:i/>
                <w:iCs/>
                <w:sz w:val="24"/>
                <w:szCs w:val="24"/>
                <w:lang w:eastAsia="ru-RU"/>
              </w:rPr>
              <w:t>загона</w:t>
            </w:r>
            <w:r w:rsidRPr="000D20BA">
              <w:rPr>
                <w:rFonts w:ascii="Times New Roman" w:eastAsia="Times New Roman" w:hAnsi="Times New Roman" w:cs="Times New Roman"/>
                <w:sz w:val="24"/>
                <w:szCs w:val="24"/>
                <w:lang w:eastAsia="ru-RU"/>
              </w:rPr>
              <w:t>.</w:t>
            </w:r>
            <w:r w:rsidRPr="000D20BA">
              <w:rPr>
                <w:rFonts w:ascii="Times New Roman" w:eastAsia="Times New Roman" w:hAnsi="Times New Roman" w:cs="Times New Roman"/>
                <w:sz w:val="24"/>
                <w:szCs w:val="24"/>
                <w:lang w:eastAsia="ru-RU"/>
              </w:rPr>
              <w:br/>
            </w:r>
            <w:r w:rsidRPr="000D20BA">
              <w:rPr>
                <w:rFonts w:ascii="Times New Roman" w:eastAsia="Times New Roman" w:hAnsi="Times New Roman" w:cs="Times New Roman"/>
                <w:i/>
                <w:iCs/>
                <w:sz w:val="24"/>
                <w:szCs w:val="24"/>
                <w:lang w:eastAsia="ru-RU"/>
              </w:rPr>
              <w:t>Волк</w:t>
            </w:r>
            <w:r w:rsidRPr="000D20BA">
              <w:rPr>
                <w:rFonts w:ascii="Times New Roman" w:eastAsia="Times New Roman" w:hAnsi="Times New Roman" w:cs="Times New Roman"/>
                <w:sz w:val="24"/>
                <w:szCs w:val="24"/>
                <w:lang w:eastAsia="ru-RU"/>
              </w:rPr>
              <w:t>, предлагает </w:t>
            </w:r>
            <w:r w:rsidRPr="000D20BA">
              <w:rPr>
                <w:rFonts w:ascii="Times New Roman" w:eastAsia="Times New Roman" w:hAnsi="Times New Roman" w:cs="Times New Roman"/>
                <w:i/>
                <w:iCs/>
                <w:sz w:val="24"/>
                <w:szCs w:val="24"/>
                <w:lang w:eastAsia="ru-RU"/>
              </w:rPr>
              <w:t>пастуху</w:t>
            </w:r>
            <w:r w:rsidRPr="000D20BA">
              <w:rPr>
                <w:rFonts w:ascii="Times New Roman" w:eastAsia="Times New Roman" w:hAnsi="Times New Roman" w:cs="Times New Roman"/>
                <w:sz w:val="24"/>
                <w:szCs w:val="24"/>
                <w:lang w:eastAsia="ru-RU"/>
              </w:rPr>
              <w:t> погнать стадо </w:t>
            </w:r>
            <w:r w:rsidRPr="000D20BA">
              <w:rPr>
                <w:rFonts w:ascii="Times New Roman" w:eastAsia="Times New Roman" w:hAnsi="Times New Roman" w:cs="Times New Roman"/>
                <w:i/>
                <w:iCs/>
                <w:sz w:val="24"/>
                <w:szCs w:val="24"/>
                <w:lang w:eastAsia="ru-RU"/>
              </w:rPr>
              <w:t>овец</w:t>
            </w:r>
            <w:r w:rsidRPr="000D20BA">
              <w:rPr>
                <w:rFonts w:ascii="Times New Roman" w:eastAsia="Times New Roman" w:hAnsi="Times New Roman" w:cs="Times New Roman"/>
                <w:sz w:val="24"/>
                <w:szCs w:val="24"/>
                <w:lang w:eastAsia="ru-RU"/>
              </w:rPr>
              <w:t> в поле, а сам в это время старается схватить какую-нибудь из них и увлечь в свое </w:t>
            </w:r>
            <w:r w:rsidRPr="000D20BA">
              <w:rPr>
                <w:rFonts w:ascii="Times New Roman" w:eastAsia="Times New Roman" w:hAnsi="Times New Roman" w:cs="Times New Roman"/>
                <w:i/>
                <w:iCs/>
                <w:sz w:val="24"/>
                <w:szCs w:val="24"/>
                <w:lang w:eastAsia="ru-RU"/>
              </w:rPr>
              <w:t>логовище</w:t>
            </w:r>
            <w:r w:rsidRPr="000D20BA">
              <w:rPr>
                <w:rFonts w:ascii="Times New Roman" w:eastAsia="Times New Roman" w:hAnsi="Times New Roman" w:cs="Times New Roman"/>
                <w:sz w:val="24"/>
                <w:szCs w:val="24"/>
                <w:lang w:eastAsia="ru-RU"/>
              </w:rPr>
              <w:t>. </w:t>
            </w:r>
            <w:r w:rsidRPr="000D20BA">
              <w:rPr>
                <w:rFonts w:ascii="Times New Roman" w:eastAsia="Times New Roman" w:hAnsi="Times New Roman" w:cs="Times New Roman"/>
                <w:i/>
                <w:iCs/>
                <w:sz w:val="24"/>
                <w:szCs w:val="24"/>
                <w:lang w:eastAsia="ru-RU"/>
              </w:rPr>
              <w:t>Пастух</w:t>
            </w:r>
            <w:r w:rsidRPr="000D20BA">
              <w:rPr>
                <w:rFonts w:ascii="Times New Roman" w:eastAsia="Times New Roman" w:hAnsi="Times New Roman" w:cs="Times New Roman"/>
                <w:sz w:val="24"/>
                <w:szCs w:val="24"/>
                <w:lang w:eastAsia="ru-RU"/>
              </w:rPr>
              <w:t> старается оградить </w:t>
            </w:r>
            <w:r w:rsidRPr="000D20BA">
              <w:rPr>
                <w:rFonts w:ascii="Times New Roman" w:eastAsia="Times New Roman" w:hAnsi="Times New Roman" w:cs="Times New Roman"/>
                <w:i/>
                <w:iCs/>
                <w:sz w:val="24"/>
                <w:szCs w:val="24"/>
                <w:lang w:eastAsia="ru-RU"/>
              </w:rPr>
              <w:t>овец</w:t>
            </w:r>
            <w:r w:rsidRPr="000D20BA">
              <w:rPr>
                <w:rFonts w:ascii="Times New Roman" w:eastAsia="Times New Roman" w:hAnsi="Times New Roman" w:cs="Times New Roman"/>
                <w:sz w:val="24"/>
                <w:szCs w:val="24"/>
                <w:lang w:eastAsia="ru-RU"/>
              </w:rPr>
              <w:t>, направляющихся в противоположный </w:t>
            </w:r>
            <w:r w:rsidRPr="000D20BA">
              <w:rPr>
                <w:rFonts w:ascii="Times New Roman" w:eastAsia="Times New Roman" w:hAnsi="Times New Roman" w:cs="Times New Roman"/>
                <w:i/>
                <w:iCs/>
                <w:sz w:val="24"/>
                <w:szCs w:val="24"/>
                <w:lang w:eastAsia="ru-RU"/>
              </w:rPr>
              <w:t>загон</w:t>
            </w:r>
            <w:r w:rsidRPr="000D20BA">
              <w:rPr>
                <w:rFonts w:ascii="Times New Roman" w:eastAsia="Times New Roman" w:hAnsi="Times New Roman" w:cs="Times New Roman"/>
                <w:sz w:val="24"/>
                <w:szCs w:val="24"/>
                <w:lang w:eastAsia="ru-RU"/>
              </w:rPr>
              <w:t>, от </w:t>
            </w:r>
            <w:r w:rsidRPr="000D20BA">
              <w:rPr>
                <w:rFonts w:ascii="Times New Roman" w:eastAsia="Times New Roman" w:hAnsi="Times New Roman" w:cs="Times New Roman"/>
                <w:i/>
                <w:iCs/>
                <w:sz w:val="24"/>
                <w:szCs w:val="24"/>
                <w:lang w:eastAsia="ru-RU"/>
              </w:rPr>
              <w:t>волка</w:t>
            </w:r>
            <w:r w:rsidRPr="000D20BA">
              <w:rPr>
                <w:rFonts w:ascii="Times New Roman" w:eastAsia="Times New Roman" w:hAnsi="Times New Roman" w:cs="Times New Roman"/>
                <w:sz w:val="24"/>
                <w:szCs w:val="24"/>
                <w:lang w:eastAsia="ru-RU"/>
              </w:rPr>
              <w:t>. Пойманные </w:t>
            </w:r>
            <w:r w:rsidRPr="000D20BA">
              <w:rPr>
                <w:rFonts w:ascii="Times New Roman" w:eastAsia="Times New Roman" w:hAnsi="Times New Roman" w:cs="Times New Roman"/>
                <w:i/>
                <w:iCs/>
                <w:sz w:val="24"/>
                <w:szCs w:val="24"/>
                <w:lang w:eastAsia="ru-RU"/>
              </w:rPr>
              <w:t>волком</w:t>
            </w:r>
            <w:r w:rsidRPr="000D20BA">
              <w:rPr>
                <w:rFonts w:ascii="Times New Roman" w:eastAsia="Times New Roman" w:hAnsi="Times New Roman" w:cs="Times New Roman"/>
                <w:sz w:val="24"/>
                <w:szCs w:val="24"/>
                <w:lang w:eastAsia="ru-RU"/>
              </w:rPr>
              <w:t xml:space="preserve"> становятся его помощниками. Помощники не </w:t>
            </w:r>
            <w:proofErr w:type="gramStart"/>
            <w:r w:rsidRPr="000D20BA">
              <w:rPr>
                <w:rFonts w:ascii="Times New Roman" w:eastAsia="Times New Roman" w:hAnsi="Times New Roman" w:cs="Times New Roman"/>
                <w:sz w:val="24"/>
                <w:szCs w:val="24"/>
                <w:lang w:eastAsia="ru-RU"/>
              </w:rPr>
              <w:t>могут ?</w:t>
            </w:r>
            <w:proofErr w:type="gramEnd"/>
            <w:r w:rsidR="0063783D">
              <w:rPr>
                <w:rFonts w:ascii="Times New Roman" w:eastAsia="Times New Roman" w:hAnsi="Times New Roman" w:cs="Times New Roman"/>
                <w:sz w:val="24"/>
                <w:szCs w:val="24"/>
                <w:lang w:eastAsia="ru-RU"/>
              </w:rPr>
              <w:t xml:space="preserve"> </w:t>
            </w:r>
            <w:r w:rsidRPr="000D20BA">
              <w:rPr>
                <w:rFonts w:ascii="Times New Roman" w:eastAsia="Times New Roman" w:hAnsi="Times New Roman" w:cs="Times New Roman"/>
                <w:sz w:val="24"/>
                <w:szCs w:val="24"/>
                <w:lang w:eastAsia="ru-RU"/>
              </w:rPr>
              <w:t>ловить? </w:t>
            </w:r>
            <w:r w:rsidRPr="000D20BA">
              <w:rPr>
                <w:rFonts w:ascii="Times New Roman" w:eastAsia="Times New Roman" w:hAnsi="Times New Roman" w:cs="Times New Roman"/>
                <w:i/>
                <w:iCs/>
                <w:sz w:val="24"/>
                <w:szCs w:val="24"/>
                <w:lang w:eastAsia="ru-RU"/>
              </w:rPr>
              <w:t>овец</w:t>
            </w:r>
            <w:r w:rsidRPr="000D20BA">
              <w:rPr>
                <w:rFonts w:ascii="Times New Roman" w:eastAsia="Times New Roman" w:hAnsi="Times New Roman" w:cs="Times New Roman"/>
                <w:sz w:val="24"/>
                <w:szCs w:val="24"/>
                <w:lang w:eastAsia="ru-RU"/>
              </w:rPr>
              <w:t>, но могут их всячески задерживать, мешая вернуться в </w:t>
            </w:r>
            <w:r w:rsidRPr="000D20BA">
              <w:rPr>
                <w:rFonts w:ascii="Times New Roman" w:eastAsia="Times New Roman" w:hAnsi="Times New Roman" w:cs="Times New Roman"/>
                <w:i/>
                <w:iCs/>
                <w:sz w:val="24"/>
                <w:szCs w:val="24"/>
                <w:lang w:eastAsia="ru-RU"/>
              </w:rPr>
              <w:t>загон</w:t>
            </w:r>
            <w:r w:rsidRPr="000D20BA">
              <w:rPr>
                <w:rFonts w:ascii="Times New Roman" w:eastAsia="Times New Roman" w:hAnsi="Times New Roman" w:cs="Times New Roman"/>
                <w:sz w:val="24"/>
                <w:szCs w:val="24"/>
                <w:lang w:eastAsia="ru-RU"/>
              </w:rPr>
              <w:t>. После очередной поимки </w:t>
            </w:r>
            <w:r w:rsidRPr="000D20BA">
              <w:rPr>
                <w:rFonts w:ascii="Times New Roman" w:eastAsia="Times New Roman" w:hAnsi="Times New Roman" w:cs="Times New Roman"/>
                <w:i/>
                <w:iCs/>
                <w:sz w:val="24"/>
                <w:szCs w:val="24"/>
                <w:lang w:eastAsia="ru-RU"/>
              </w:rPr>
              <w:t>волк</w:t>
            </w:r>
            <w:r w:rsidRPr="000D20BA">
              <w:rPr>
                <w:rFonts w:ascii="Times New Roman" w:eastAsia="Times New Roman" w:hAnsi="Times New Roman" w:cs="Times New Roman"/>
                <w:sz w:val="24"/>
                <w:szCs w:val="24"/>
                <w:lang w:eastAsia="ru-RU"/>
              </w:rPr>
              <w:t> вновь обращается к </w:t>
            </w:r>
            <w:r w:rsidRPr="000D20BA">
              <w:rPr>
                <w:rFonts w:ascii="Times New Roman" w:eastAsia="Times New Roman" w:hAnsi="Times New Roman" w:cs="Times New Roman"/>
                <w:i/>
                <w:iCs/>
                <w:sz w:val="24"/>
                <w:szCs w:val="24"/>
                <w:lang w:eastAsia="ru-RU"/>
              </w:rPr>
              <w:t>пастуху</w:t>
            </w:r>
            <w:r w:rsidRPr="000D20BA">
              <w:rPr>
                <w:rFonts w:ascii="Times New Roman" w:eastAsia="Times New Roman" w:hAnsi="Times New Roman" w:cs="Times New Roman"/>
                <w:sz w:val="24"/>
                <w:szCs w:val="24"/>
                <w:lang w:eastAsia="ru-RU"/>
              </w:rPr>
              <w:t> со словами: ?</w:t>
            </w:r>
            <w:r w:rsidRPr="000D20BA">
              <w:rPr>
                <w:rFonts w:ascii="Times New Roman" w:eastAsia="Times New Roman" w:hAnsi="Times New Roman" w:cs="Times New Roman"/>
                <w:i/>
                <w:iCs/>
                <w:sz w:val="24"/>
                <w:szCs w:val="24"/>
                <w:lang w:eastAsia="ru-RU"/>
              </w:rPr>
              <w:t>гони стадо в поле</w:t>
            </w:r>
            <w:r w:rsidRPr="000D20BA">
              <w:rPr>
                <w:rFonts w:ascii="Times New Roman" w:eastAsia="Times New Roman" w:hAnsi="Times New Roman" w:cs="Times New Roman"/>
                <w:sz w:val="24"/>
                <w:szCs w:val="24"/>
                <w:lang w:eastAsia="ru-RU"/>
              </w:rPr>
              <w:t>?, и игра продолжается.</w:t>
            </w:r>
            <w:r w:rsidRPr="000D20BA">
              <w:rPr>
                <w:rFonts w:ascii="Times New Roman" w:eastAsia="Times New Roman" w:hAnsi="Times New Roman" w:cs="Times New Roman"/>
                <w:sz w:val="24"/>
                <w:szCs w:val="24"/>
                <w:lang w:eastAsia="ru-RU"/>
              </w:rPr>
              <w:br/>
              <w:t>Число помощников </w:t>
            </w:r>
            <w:r w:rsidRPr="000D20BA">
              <w:rPr>
                <w:rFonts w:ascii="Times New Roman" w:eastAsia="Times New Roman" w:hAnsi="Times New Roman" w:cs="Times New Roman"/>
                <w:i/>
                <w:iCs/>
                <w:sz w:val="24"/>
                <w:szCs w:val="24"/>
                <w:lang w:eastAsia="ru-RU"/>
              </w:rPr>
              <w:t>волка</w:t>
            </w:r>
            <w:r w:rsidRPr="000D20BA">
              <w:rPr>
                <w:rFonts w:ascii="Times New Roman" w:eastAsia="Times New Roman" w:hAnsi="Times New Roman" w:cs="Times New Roman"/>
                <w:sz w:val="24"/>
                <w:szCs w:val="24"/>
                <w:lang w:eastAsia="ru-RU"/>
              </w:rPr>
              <w:t> постепенно увеличивается, и он каждый раз вместе с ними продолжает выходить на охоту за </w:t>
            </w:r>
            <w:r w:rsidRPr="000D20BA">
              <w:rPr>
                <w:rFonts w:ascii="Times New Roman" w:eastAsia="Times New Roman" w:hAnsi="Times New Roman" w:cs="Times New Roman"/>
                <w:i/>
                <w:iCs/>
                <w:sz w:val="24"/>
                <w:szCs w:val="24"/>
                <w:lang w:eastAsia="ru-RU"/>
              </w:rPr>
              <w:t>овцами</w:t>
            </w:r>
            <w:r w:rsidRPr="000D20BA">
              <w:rPr>
                <w:rFonts w:ascii="Times New Roman" w:eastAsia="Times New Roman" w:hAnsi="Times New Roman" w:cs="Times New Roman"/>
                <w:sz w:val="24"/>
                <w:szCs w:val="24"/>
                <w:lang w:eastAsia="ru-RU"/>
              </w:rPr>
              <w:t>.</w:t>
            </w:r>
            <w:r w:rsidRPr="000D20BA">
              <w:rPr>
                <w:rFonts w:ascii="Times New Roman" w:eastAsia="Times New Roman" w:hAnsi="Times New Roman" w:cs="Times New Roman"/>
                <w:sz w:val="24"/>
                <w:szCs w:val="24"/>
                <w:lang w:eastAsia="ru-RU"/>
              </w:rPr>
              <w:br/>
            </w:r>
            <w:r w:rsidRPr="000D20BA">
              <w:rPr>
                <w:rFonts w:ascii="Times New Roman" w:eastAsia="Times New Roman" w:hAnsi="Times New Roman" w:cs="Times New Roman"/>
                <w:i/>
                <w:iCs/>
                <w:sz w:val="24"/>
                <w:szCs w:val="24"/>
                <w:lang w:eastAsia="ru-RU"/>
              </w:rPr>
              <w:t>Волк</w:t>
            </w:r>
            <w:r w:rsidRPr="000D20BA">
              <w:rPr>
                <w:rFonts w:ascii="Times New Roman" w:eastAsia="Times New Roman" w:hAnsi="Times New Roman" w:cs="Times New Roman"/>
                <w:sz w:val="24"/>
                <w:szCs w:val="24"/>
                <w:lang w:eastAsia="ru-RU"/>
              </w:rPr>
              <w:t> не должен оставлять </w:t>
            </w:r>
            <w:r w:rsidRPr="000D20BA">
              <w:rPr>
                <w:rFonts w:ascii="Times New Roman" w:eastAsia="Times New Roman" w:hAnsi="Times New Roman" w:cs="Times New Roman"/>
                <w:i/>
                <w:iCs/>
                <w:sz w:val="24"/>
                <w:szCs w:val="24"/>
                <w:lang w:eastAsia="ru-RU"/>
              </w:rPr>
              <w:t>логовища</w:t>
            </w:r>
            <w:r w:rsidRPr="000D20BA">
              <w:rPr>
                <w:rFonts w:ascii="Times New Roman" w:eastAsia="Times New Roman" w:hAnsi="Times New Roman" w:cs="Times New Roman"/>
                <w:sz w:val="24"/>
                <w:szCs w:val="24"/>
                <w:lang w:eastAsia="ru-RU"/>
              </w:rPr>
              <w:t> до тех пор, пока </w:t>
            </w:r>
            <w:r w:rsidRPr="000D20BA">
              <w:rPr>
                <w:rFonts w:ascii="Times New Roman" w:eastAsia="Times New Roman" w:hAnsi="Times New Roman" w:cs="Times New Roman"/>
                <w:i/>
                <w:iCs/>
                <w:sz w:val="24"/>
                <w:szCs w:val="24"/>
                <w:lang w:eastAsia="ru-RU"/>
              </w:rPr>
              <w:t>овцы</w:t>
            </w:r>
            <w:r w:rsidRPr="000D20BA">
              <w:rPr>
                <w:rFonts w:ascii="Times New Roman" w:eastAsia="Times New Roman" w:hAnsi="Times New Roman" w:cs="Times New Roman"/>
                <w:sz w:val="24"/>
                <w:szCs w:val="24"/>
                <w:lang w:eastAsia="ru-RU"/>
              </w:rPr>
              <w:t> не выйдут из своего </w:t>
            </w:r>
            <w:r w:rsidRPr="000D20BA">
              <w:rPr>
                <w:rFonts w:ascii="Times New Roman" w:eastAsia="Times New Roman" w:hAnsi="Times New Roman" w:cs="Times New Roman"/>
                <w:i/>
                <w:iCs/>
                <w:sz w:val="24"/>
                <w:szCs w:val="24"/>
                <w:lang w:eastAsia="ru-RU"/>
              </w:rPr>
              <w:t>загона</w:t>
            </w:r>
            <w:r w:rsidRPr="000D20BA">
              <w:rPr>
                <w:rFonts w:ascii="Times New Roman" w:eastAsia="Times New Roman" w:hAnsi="Times New Roman" w:cs="Times New Roman"/>
                <w:sz w:val="24"/>
                <w:szCs w:val="24"/>
                <w:lang w:eastAsia="ru-RU"/>
              </w:rPr>
              <w:t> и не двинутся по направлению к противоположному.</w:t>
            </w:r>
            <w:r w:rsidRPr="000D20BA">
              <w:rPr>
                <w:rFonts w:ascii="Times New Roman" w:eastAsia="Times New Roman" w:hAnsi="Times New Roman" w:cs="Times New Roman"/>
                <w:sz w:val="24"/>
                <w:szCs w:val="24"/>
                <w:lang w:eastAsia="ru-RU"/>
              </w:rPr>
              <w:br/>
            </w:r>
            <w:r w:rsidRPr="000D20BA">
              <w:rPr>
                <w:rFonts w:ascii="Times New Roman" w:eastAsia="Times New Roman" w:hAnsi="Times New Roman" w:cs="Times New Roman"/>
                <w:i/>
                <w:iCs/>
                <w:sz w:val="24"/>
                <w:szCs w:val="24"/>
                <w:lang w:eastAsia="ru-RU"/>
              </w:rPr>
              <w:t>Волк</w:t>
            </w:r>
            <w:r w:rsidRPr="000D20BA">
              <w:rPr>
                <w:rFonts w:ascii="Times New Roman" w:eastAsia="Times New Roman" w:hAnsi="Times New Roman" w:cs="Times New Roman"/>
                <w:sz w:val="24"/>
                <w:szCs w:val="24"/>
                <w:lang w:eastAsia="ru-RU"/>
              </w:rPr>
              <w:t> может ловить </w:t>
            </w:r>
            <w:r w:rsidRPr="000D20BA">
              <w:rPr>
                <w:rFonts w:ascii="Times New Roman" w:eastAsia="Times New Roman" w:hAnsi="Times New Roman" w:cs="Times New Roman"/>
                <w:i/>
                <w:iCs/>
                <w:sz w:val="24"/>
                <w:szCs w:val="24"/>
                <w:lang w:eastAsia="ru-RU"/>
              </w:rPr>
              <w:t>овец</w:t>
            </w:r>
            <w:r w:rsidRPr="000D20BA">
              <w:rPr>
                <w:rFonts w:ascii="Times New Roman" w:eastAsia="Times New Roman" w:hAnsi="Times New Roman" w:cs="Times New Roman"/>
                <w:sz w:val="24"/>
                <w:szCs w:val="24"/>
                <w:lang w:eastAsia="ru-RU"/>
              </w:rPr>
              <w:t> лишь в </w:t>
            </w:r>
            <w:r w:rsidRPr="000D20BA">
              <w:rPr>
                <w:rFonts w:ascii="Times New Roman" w:eastAsia="Times New Roman" w:hAnsi="Times New Roman" w:cs="Times New Roman"/>
                <w:i/>
                <w:iCs/>
                <w:sz w:val="24"/>
                <w:szCs w:val="24"/>
                <w:lang w:eastAsia="ru-RU"/>
              </w:rPr>
              <w:t>поле</w:t>
            </w:r>
            <w:r w:rsidRPr="000D20BA">
              <w:rPr>
                <w:rFonts w:ascii="Times New Roman" w:eastAsia="Times New Roman" w:hAnsi="Times New Roman" w:cs="Times New Roman"/>
                <w:sz w:val="24"/>
                <w:szCs w:val="24"/>
                <w:lang w:eastAsia="ru-RU"/>
              </w:rPr>
              <w:t>.</w:t>
            </w:r>
          </w:p>
        </w:tc>
      </w:tr>
      <w:tr w:rsidR="003A322D" w:rsidRPr="00631225" w:rsidTr="006C51B7">
        <w:tc>
          <w:tcPr>
            <w:tcW w:w="9571" w:type="dxa"/>
            <w:shd w:val="clear" w:color="auto" w:fill="auto"/>
          </w:tcPr>
          <w:p w:rsidR="003A322D" w:rsidRPr="00483F78" w:rsidRDefault="003A322D" w:rsidP="0063783D">
            <w:pPr>
              <w:shd w:val="clear" w:color="auto" w:fill="FFFFFF"/>
              <w:spacing w:before="100" w:beforeAutospacing="1" w:after="100" w:afterAutospacing="1" w:line="240" w:lineRule="auto"/>
              <w:jc w:val="both"/>
              <w:rPr>
                <w:rFonts w:ascii="Times New Roman" w:eastAsia="Times New Roman" w:hAnsi="Times New Roman" w:cs="Times New Roman"/>
                <w:color w:val="414141"/>
                <w:sz w:val="24"/>
                <w:szCs w:val="24"/>
                <w:lang w:eastAsia="ru-RU"/>
              </w:rPr>
            </w:pPr>
            <w:r>
              <w:rPr>
                <w:rFonts w:ascii="Times New Roman" w:hAnsi="Times New Roman" w:cs="Times New Roman"/>
                <w:b/>
                <w:sz w:val="24"/>
                <w:szCs w:val="24"/>
              </w:rPr>
              <w:t>Тема 10 «</w:t>
            </w:r>
            <w:r w:rsidRPr="00483F78">
              <w:rPr>
                <w:rFonts w:ascii="Times New Roman" w:eastAsia="Times New Roman" w:hAnsi="Times New Roman" w:cs="Times New Roman"/>
                <w:b/>
                <w:bCs/>
                <w:color w:val="414141"/>
                <w:sz w:val="24"/>
                <w:szCs w:val="24"/>
                <w:lang w:eastAsia="ru-RU"/>
              </w:rPr>
              <w:t>Медведь и вожак</w:t>
            </w:r>
            <w:r>
              <w:rPr>
                <w:rFonts w:ascii="Times New Roman" w:eastAsia="Times New Roman" w:hAnsi="Times New Roman" w:cs="Times New Roman"/>
                <w:b/>
                <w:bCs/>
                <w:color w:val="414141"/>
                <w:sz w:val="24"/>
                <w:szCs w:val="24"/>
                <w:lang w:eastAsia="ru-RU"/>
              </w:rPr>
              <w:t>»</w:t>
            </w:r>
            <w:r w:rsidRPr="00483F78">
              <w:rPr>
                <w:rFonts w:ascii="Times New Roman" w:eastAsia="Times New Roman" w:hAnsi="Times New Roman" w:cs="Times New Roman"/>
                <w:color w:val="414141"/>
                <w:sz w:val="24"/>
                <w:szCs w:val="24"/>
                <w:lang w:eastAsia="ru-RU"/>
              </w:rPr>
              <w:t> </w:t>
            </w:r>
            <w:r w:rsidRPr="00483F78">
              <w:rPr>
                <w:rFonts w:ascii="Times New Roman" w:eastAsia="Times New Roman" w:hAnsi="Times New Roman" w:cs="Times New Roman"/>
                <w:color w:val="414141"/>
                <w:sz w:val="24"/>
                <w:szCs w:val="24"/>
                <w:lang w:eastAsia="ru-RU"/>
              </w:rPr>
              <w:br/>
              <w:t>Для игры необходима веревка длиной в 1,5-2 метра.</w:t>
            </w:r>
            <w:r w:rsidRPr="00483F78">
              <w:rPr>
                <w:rFonts w:ascii="Times New Roman" w:eastAsia="Times New Roman" w:hAnsi="Times New Roman" w:cs="Times New Roman"/>
                <w:color w:val="414141"/>
                <w:sz w:val="24"/>
                <w:szCs w:val="24"/>
                <w:lang w:eastAsia="ru-RU"/>
              </w:rPr>
              <w:br/>
              <w:t>Одного из участников назначают </w:t>
            </w:r>
            <w:r w:rsidRPr="00483F78">
              <w:rPr>
                <w:rFonts w:ascii="Times New Roman" w:eastAsia="Times New Roman" w:hAnsi="Times New Roman" w:cs="Times New Roman"/>
                <w:i/>
                <w:iCs/>
                <w:color w:val="414141"/>
                <w:sz w:val="24"/>
                <w:szCs w:val="24"/>
                <w:lang w:eastAsia="ru-RU"/>
              </w:rPr>
              <w:t>медведем</w:t>
            </w:r>
            <w:r w:rsidRPr="00483F78">
              <w:rPr>
                <w:rFonts w:ascii="Times New Roman" w:eastAsia="Times New Roman" w:hAnsi="Times New Roman" w:cs="Times New Roman"/>
                <w:color w:val="414141"/>
                <w:sz w:val="24"/>
                <w:szCs w:val="24"/>
                <w:lang w:eastAsia="ru-RU"/>
              </w:rPr>
              <w:t>, другого </w:t>
            </w:r>
            <w:r w:rsidRPr="00483F78">
              <w:rPr>
                <w:rFonts w:ascii="Times New Roman" w:eastAsia="Times New Roman" w:hAnsi="Times New Roman" w:cs="Times New Roman"/>
                <w:i/>
                <w:iCs/>
                <w:color w:val="414141"/>
                <w:sz w:val="24"/>
                <w:szCs w:val="24"/>
                <w:lang w:eastAsia="ru-RU"/>
              </w:rPr>
              <w:t>вожаком</w:t>
            </w:r>
            <w:r w:rsidRPr="00483F78">
              <w:rPr>
                <w:rFonts w:ascii="Times New Roman" w:eastAsia="Times New Roman" w:hAnsi="Times New Roman" w:cs="Times New Roman"/>
                <w:color w:val="414141"/>
                <w:sz w:val="24"/>
                <w:szCs w:val="24"/>
                <w:lang w:eastAsia="ru-RU"/>
              </w:rPr>
              <w:t>. Они берут в руки противоположные концы веревки, а остальные играющие группируются в 4-6 шагах от них. По сигналу, данному </w:t>
            </w:r>
            <w:r w:rsidRPr="00483F78">
              <w:rPr>
                <w:rFonts w:ascii="Times New Roman" w:eastAsia="Times New Roman" w:hAnsi="Times New Roman" w:cs="Times New Roman"/>
                <w:i/>
                <w:iCs/>
                <w:color w:val="414141"/>
                <w:sz w:val="24"/>
                <w:szCs w:val="24"/>
                <w:lang w:eastAsia="ru-RU"/>
              </w:rPr>
              <w:t>вожаком</w:t>
            </w:r>
            <w:r w:rsidRPr="00483F78">
              <w:rPr>
                <w:rFonts w:ascii="Times New Roman" w:eastAsia="Times New Roman" w:hAnsi="Times New Roman" w:cs="Times New Roman"/>
                <w:color w:val="414141"/>
                <w:sz w:val="24"/>
                <w:szCs w:val="24"/>
                <w:lang w:eastAsia="ru-RU"/>
              </w:rPr>
              <w:t>, игра начинается, и все бросаются на </w:t>
            </w:r>
            <w:r w:rsidRPr="00483F78">
              <w:rPr>
                <w:rFonts w:ascii="Times New Roman" w:eastAsia="Times New Roman" w:hAnsi="Times New Roman" w:cs="Times New Roman"/>
                <w:i/>
                <w:iCs/>
                <w:color w:val="414141"/>
                <w:sz w:val="24"/>
                <w:szCs w:val="24"/>
                <w:lang w:eastAsia="ru-RU"/>
              </w:rPr>
              <w:t>медведя</w:t>
            </w:r>
            <w:r w:rsidRPr="00483F78">
              <w:rPr>
                <w:rFonts w:ascii="Times New Roman" w:eastAsia="Times New Roman" w:hAnsi="Times New Roman" w:cs="Times New Roman"/>
                <w:color w:val="414141"/>
                <w:sz w:val="24"/>
                <w:szCs w:val="24"/>
                <w:lang w:eastAsia="ru-RU"/>
              </w:rPr>
              <w:t>, стараясь запятнать его.</w:t>
            </w:r>
            <w:r w:rsidR="0063783D">
              <w:rPr>
                <w:rFonts w:ascii="Times New Roman" w:eastAsia="Times New Roman" w:hAnsi="Times New Roman" w:cs="Times New Roman"/>
                <w:color w:val="414141"/>
                <w:sz w:val="24"/>
                <w:szCs w:val="24"/>
                <w:lang w:eastAsia="ru-RU"/>
              </w:rPr>
              <w:t xml:space="preserve"> </w:t>
            </w:r>
            <w:r w:rsidRPr="00483F78">
              <w:rPr>
                <w:rFonts w:ascii="Times New Roman" w:eastAsia="Times New Roman" w:hAnsi="Times New Roman" w:cs="Times New Roman"/>
                <w:i/>
                <w:iCs/>
                <w:color w:val="414141"/>
                <w:sz w:val="24"/>
                <w:szCs w:val="24"/>
                <w:lang w:eastAsia="ru-RU"/>
              </w:rPr>
              <w:t>Вожак,</w:t>
            </w:r>
            <w:r w:rsidRPr="00483F78">
              <w:rPr>
                <w:rFonts w:ascii="Times New Roman" w:eastAsia="Times New Roman" w:hAnsi="Times New Roman" w:cs="Times New Roman"/>
                <w:color w:val="414141"/>
                <w:sz w:val="24"/>
                <w:szCs w:val="24"/>
                <w:lang w:eastAsia="ru-RU"/>
              </w:rPr>
              <w:t> охраняя последнего, в свою очередь пытается запятнать каждого приближающегося к медведю, прежде чем медведь получит 5-6 легких ударов.</w:t>
            </w:r>
            <w:r w:rsidRPr="00483F78">
              <w:rPr>
                <w:rFonts w:ascii="Times New Roman" w:eastAsia="Times New Roman" w:hAnsi="Times New Roman" w:cs="Times New Roman"/>
                <w:color w:val="414141"/>
                <w:sz w:val="24"/>
                <w:szCs w:val="24"/>
                <w:lang w:eastAsia="ru-RU"/>
              </w:rPr>
              <w:br/>
              <w:t>Если </w:t>
            </w:r>
            <w:r w:rsidRPr="00483F78">
              <w:rPr>
                <w:rFonts w:ascii="Times New Roman" w:eastAsia="Times New Roman" w:hAnsi="Times New Roman" w:cs="Times New Roman"/>
                <w:i/>
                <w:iCs/>
                <w:color w:val="414141"/>
                <w:sz w:val="24"/>
                <w:szCs w:val="24"/>
                <w:lang w:eastAsia="ru-RU"/>
              </w:rPr>
              <w:t>вожаку</w:t>
            </w:r>
            <w:r w:rsidRPr="00483F78">
              <w:rPr>
                <w:rFonts w:ascii="Times New Roman" w:eastAsia="Times New Roman" w:hAnsi="Times New Roman" w:cs="Times New Roman"/>
                <w:color w:val="414141"/>
                <w:sz w:val="24"/>
                <w:szCs w:val="24"/>
                <w:lang w:eastAsia="ru-RU"/>
              </w:rPr>
              <w:t> это удается, запятнанный им игрок становится </w:t>
            </w:r>
            <w:r w:rsidRPr="00483F78">
              <w:rPr>
                <w:rFonts w:ascii="Times New Roman" w:eastAsia="Times New Roman" w:hAnsi="Times New Roman" w:cs="Times New Roman"/>
                <w:i/>
                <w:iCs/>
                <w:color w:val="414141"/>
                <w:sz w:val="24"/>
                <w:szCs w:val="24"/>
                <w:lang w:eastAsia="ru-RU"/>
              </w:rPr>
              <w:t>медведем</w:t>
            </w:r>
            <w:r w:rsidRPr="00483F78">
              <w:rPr>
                <w:rFonts w:ascii="Times New Roman" w:eastAsia="Times New Roman" w:hAnsi="Times New Roman" w:cs="Times New Roman"/>
                <w:color w:val="414141"/>
                <w:sz w:val="24"/>
                <w:szCs w:val="24"/>
                <w:lang w:eastAsia="ru-RU"/>
              </w:rPr>
              <w:t>. А в том же случае, если</w:t>
            </w:r>
            <w:r w:rsidR="0063783D">
              <w:rPr>
                <w:rFonts w:ascii="Times New Roman" w:eastAsia="Times New Roman" w:hAnsi="Times New Roman" w:cs="Times New Roman"/>
                <w:color w:val="414141"/>
                <w:sz w:val="24"/>
                <w:szCs w:val="24"/>
                <w:lang w:eastAsia="ru-RU"/>
              </w:rPr>
              <w:t xml:space="preserve"> </w:t>
            </w:r>
            <w:r w:rsidRPr="00483F78">
              <w:rPr>
                <w:rFonts w:ascii="Times New Roman" w:eastAsia="Times New Roman" w:hAnsi="Times New Roman" w:cs="Times New Roman"/>
                <w:i/>
                <w:iCs/>
                <w:color w:val="414141"/>
                <w:sz w:val="24"/>
                <w:szCs w:val="24"/>
                <w:lang w:eastAsia="ru-RU"/>
              </w:rPr>
              <w:t>медведь</w:t>
            </w:r>
            <w:r w:rsidRPr="00483F78">
              <w:rPr>
                <w:rFonts w:ascii="Times New Roman" w:eastAsia="Times New Roman" w:hAnsi="Times New Roman" w:cs="Times New Roman"/>
                <w:color w:val="414141"/>
                <w:sz w:val="24"/>
                <w:szCs w:val="24"/>
                <w:lang w:eastAsia="ru-RU"/>
              </w:rPr>
              <w:t> получит вышеуказанное количество ударов, и </w:t>
            </w:r>
            <w:r w:rsidRPr="00483F78">
              <w:rPr>
                <w:rFonts w:ascii="Times New Roman" w:eastAsia="Times New Roman" w:hAnsi="Times New Roman" w:cs="Times New Roman"/>
                <w:i/>
                <w:iCs/>
                <w:color w:val="414141"/>
                <w:sz w:val="24"/>
                <w:szCs w:val="24"/>
                <w:lang w:eastAsia="ru-RU"/>
              </w:rPr>
              <w:t>вожак</w:t>
            </w:r>
            <w:r w:rsidRPr="00483F78">
              <w:rPr>
                <w:rFonts w:ascii="Times New Roman" w:eastAsia="Times New Roman" w:hAnsi="Times New Roman" w:cs="Times New Roman"/>
                <w:color w:val="414141"/>
                <w:sz w:val="24"/>
                <w:szCs w:val="24"/>
                <w:lang w:eastAsia="ru-RU"/>
              </w:rPr>
              <w:t> не успеет запятнать кого-либо, то он сам становится </w:t>
            </w:r>
            <w:r w:rsidRPr="00483F78">
              <w:rPr>
                <w:rFonts w:ascii="Times New Roman" w:eastAsia="Times New Roman" w:hAnsi="Times New Roman" w:cs="Times New Roman"/>
                <w:i/>
                <w:iCs/>
                <w:color w:val="414141"/>
                <w:sz w:val="24"/>
                <w:szCs w:val="24"/>
                <w:lang w:eastAsia="ru-RU"/>
              </w:rPr>
              <w:t>медведем</w:t>
            </w:r>
            <w:r w:rsidRPr="00483F78">
              <w:rPr>
                <w:rFonts w:ascii="Times New Roman" w:eastAsia="Times New Roman" w:hAnsi="Times New Roman" w:cs="Times New Roman"/>
                <w:color w:val="414141"/>
                <w:sz w:val="24"/>
                <w:szCs w:val="24"/>
                <w:lang w:eastAsia="ru-RU"/>
              </w:rPr>
              <w:t>, а нанесший последний удар ? </w:t>
            </w:r>
            <w:r w:rsidRPr="00483F78">
              <w:rPr>
                <w:rFonts w:ascii="Times New Roman" w:eastAsia="Times New Roman" w:hAnsi="Times New Roman" w:cs="Times New Roman"/>
                <w:i/>
                <w:iCs/>
                <w:color w:val="414141"/>
                <w:sz w:val="24"/>
                <w:szCs w:val="24"/>
                <w:lang w:eastAsia="ru-RU"/>
              </w:rPr>
              <w:t>вожаком</w:t>
            </w:r>
            <w:r>
              <w:rPr>
                <w:rFonts w:ascii="Times New Roman" w:eastAsia="Times New Roman" w:hAnsi="Times New Roman" w:cs="Times New Roman"/>
                <w:color w:val="414141"/>
                <w:sz w:val="24"/>
                <w:szCs w:val="24"/>
                <w:lang w:eastAsia="ru-RU"/>
              </w:rPr>
              <w:t>.</w:t>
            </w:r>
            <w:r w:rsidRPr="00483F78">
              <w:rPr>
                <w:rFonts w:ascii="Times New Roman" w:eastAsia="Times New Roman" w:hAnsi="Times New Roman" w:cs="Times New Roman"/>
                <w:color w:val="414141"/>
                <w:sz w:val="24"/>
                <w:szCs w:val="24"/>
                <w:lang w:eastAsia="ru-RU"/>
              </w:rPr>
              <w:br/>
              <w:t>Пятнающие </w:t>
            </w:r>
            <w:r w:rsidRPr="00483F78">
              <w:rPr>
                <w:rFonts w:ascii="Times New Roman" w:eastAsia="Times New Roman" w:hAnsi="Times New Roman" w:cs="Times New Roman"/>
                <w:i/>
                <w:iCs/>
                <w:color w:val="414141"/>
                <w:sz w:val="24"/>
                <w:szCs w:val="24"/>
                <w:lang w:eastAsia="ru-RU"/>
              </w:rPr>
              <w:t>медведя</w:t>
            </w:r>
            <w:r w:rsidRPr="00483F78">
              <w:rPr>
                <w:rFonts w:ascii="Times New Roman" w:eastAsia="Times New Roman" w:hAnsi="Times New Roman" w:cs="Times New Roman"/>
                <w:color w:val="414141"/>
                <w:sz w:val="24"/>
                <w:szCs w:val="24"/>
                <w:lang w:eastAsia="ru-RU"/>
              </w:rPr>
              <w:t> должны вслух заявить о нанесенном ударе, причем удары могут быть наносимы лишь поочередно, а не одновременно двумя или несколькими играющими.</w:t>
            </w:r>
            <w:r w:rsidRPr="00483F78">
              <w:rPr>
                <w:rFonts w:ascii="Times New Roman" w:eastAsia="Times New Roman" w:hAnsi="Times New Roman" w:cs="Times New Roman"/>
                <w:color w:val="414141"/>
                <w:sz w:val="24"/>
                <w:szCs w:val="24"/>
                <w:lang w:eastAsia="ru-RU"/>
              </w:rPr>
              <w:br/>
              <w:t xml:space="preserve">В начале и во время игры, при каждой смене центральных действующих </w:t>
            </w:r>
            <w:r w:rsidRPr="00483F78">
              <w:rPr>
                <w:rFonts w:ascii="Times New Roman" w:eastAsia="Times New Roman" w:hAnsi="Times New Roman" w:cs="Times New Roman"/>
                <w:color w:val="414141"/>
                <w:sz w:val="24"/>
                <w:szCs w:val="24"/>
                <w:lang w:eastAsia="ru-RU"/>
              </w:rPr>
              <w:lastRenderedPageBreak/>
              <w:t>лиц: </w:t>
            </w:r>
            <w:r w:rsidRPr="00483F78">
              <w:rPr>
                <w:rFonts w:ascii="Times New Roman" w:eastAsia="Times New Roman" w:hAnsi="Times New Roman" w:cs="Times New Roman"/>
                <w:i/>
                <w:iCs/>
                <w:color w:val="414141"/>
                <w:sz w:val="24"/>
                <w:szCs w:val="24"/>
                <w:lang w:eastAsia="ru-RU"/>
              </w:rPr>
              <w:t>вожака</w:t>
            </w:r>
            <w:r w:rsidRPr="00483F78">
              <w:rPr>
                <w:rFonts w:ascii="Times New Roman" w:eastAsia="Times New Roman" w:hAnsi="Times New Roman" w:cs="Times New Roman"/>
                <w:color w:val="414141"/>
                <w:sz w:val="24"/>
                <w:szCs w:val="24"/>
                <w:lang w:eastAsia="ru-RU"/>
              </w:rPr>
              <w:t> и </w:t>
            </w:r>
            <w:r w:rsidRPr="00483F78">
              <w:rPr>
                <w:rFonts w:ascii="Times New Roman" w:eastAsia="Times New Roman" w:hAnsi="Times New Roman" w:cs="Times New Roman"/>
                <w:i/>
                <w:iCs/>
                <w:color w:val="414141"/>
                <w:sz w:val="24"/>
                <w:szCs w:val="24"/>
                <w:lang w:eastAsia="ru-RU"/>
              </w:rPr>
              <w:t>медведя</w:t>
            </w:r>
            <w:r w:rsidRPr="00483F78">
              <w:rPr>
                <w:rFonts w:ascii="Times New Roman" w:eastAsia="Times New Roman" w:hAnsi="Times New Roman" w:cs="Times New Roman"/>
                <w:color w:val="414141"/>
                <w:sz w:val="24"/>
                <w:szCs w:val="24"/>
                <w:lang w:eastAsia="ru-RU"/>
              </w:rPr>
              <w:t> ? остальные участвующие не должны подходить к ним ближе, чем на 4-6 шагов, до тех пор, пока</w:t>
            </w:r>
            <w:r w:rsidR="0063783D">
              <w:rPr>
                <w:rFonts w:ascii="Times New Roman" w:eastAsia="Times New Roman" w:hAnsi="Times New Roman" w:cs="Times New Roman"/>
                <w:color w:val="414141"/>
                <w:sz w:val="24"/>
                <w:szCs w:val="24"/>
                <w:lang w:eastAsia="ru-RU"/>
              </w:rPr>
              <w:t xml:space="preserve"> </w:t>
            </w:r>
            <w:r w:rsidRPr="00483F78">
              <w:rPr>
                <w:rFonts w:ascii="Times New Roman" w:eastAsia="Times New Roman" w:hAnsi="Times New Roman" w:cs="Times New Roman"/>
                <w:i/>
                <w:iCs/>
                <w:color w:val="414141"/>
                <w:sz w:val="24"/>
                <w:szCs w:val="24"/>
                <w:lang w:eastAsia="ru-RU"/>
              </w:rPr>
              <w:t>вожак</w:t>
            </w:r>
            <w:r w:rsidRPr="00483F78">
              <w:rPr>
                <w:rFonts w:ascii="Times New Roman" w:eastAsia="Times New Roman" w:hAnsi="Times New Roman" w:cs="Times New Roman"/>
                <w:color w:val="414141"/>
                <w:sz w:val="24"/>
                <w:szCs w:val="24"/>
                <w:lang w:eastAsia="ru-RU"/>
              </w:rPr>
              <w:t> не даст сигнала. За нарушение последнего правила, в наказание полагается роль </w:t>
            </w:r>
            <w:r w:rsidRPr="00483F78">
              <w:rPr>
                <w:rFonts w:ascii="Times New Roman" w:eastAsia="Times New Roman" w:hAnsi="Times New Roman" w:cs="Times New Roman"/>
                <w:i/>
                <w:iCs/>
                <w:color w:val="414141"/>
                <w:sz w:val="24"/>
                <w:szCs w:val="24"/>
                <w:lang w:eastAsia="ru-RU"/>
              </w:rPr>
              <w:t>медведя</w:t>
            </w:r>
            <w:r>
              <w:rPr>
                <w:rFonts w:ascii="Times New Roman" w:eastAsia="Times New Roman" w:hAnsi="Times New Roman" w:cs="Times New Roman"/>
                <w:color w:val="414141"/>
                <w:sz w:val="24"/>
                <w:szCs w:val="24"/>
                <w:lang w:eastAsia="ru-RU"/>
              </w:rPr>
              <w:t>.</w:t>
            </w:r>
          </w:p>
        </w:tc>
      </w:tr>
      <w:tr w:rsidR="003A322D" w:rsidRPr="00631225" w:rsidTr="006C51B7">
        <w:tc>
          <w:tcPr>
            <w:tcW w:w="9571" w:type="dxa"/>
            <w:shd w:val="clear" w:color="auto" w:fill="auto"/>
          </w:tcPr>
          <w:p w:rsidR="003A322D" w:rsidRPr="00483F78" w:rsidRDefault="003A322D" w:rsidP="00376AC6">
            <w:pPr>
              <w:shd w:val="clear" w:color="auto" w:fill="FFFFFF"/>
              <w:spacing w:before="100" w:beforeAutospacing="1" w:after="100" w:afterAutospacing="1" w:line="240" w:lineRule="auto"/>
              <w:rPr>
                <w:rFonts w:ascii="Times New Roman" w:eastAsia="Times New Roman" w:hAnsi="Times New Roman" w:cs="Times New Roman"/>
                <w:color w:val="414141"/>
                <w:sz w:val="24"/>
                <w:szCs w:val="24"/>
                <w:lang w:eastAsia="ru-RU"/>
              </w:rPr>
            </w:pPr>
            <w:r>
              <w:rPr>
                <w:rFonts w:ascii="Times New Roman" w:hAnsi="Times New Roman" w:cs="Times New Roman"/>
                <w:b/>
                <w:sz w:val="24"/>
                <w:szCs w:val="24"/>
              </w:rPr>
              <w:lastRenderedPageBreak/>
              <w:t>Тема 11 «</w:t>
            </w:r>
            <w:r w:rsidRPr="00483F78">
              <w:rPr>
                <w:rFonts w:ascii="Times New Roman" w:eastAsia="Times New Roman" w:hAnsi="Times New Roman" w:cs="Times New Roman"/>
                <w:b/>
                <w:bCs/>
                <w:color w:val="414141"/>
                <w:sz w:val="24"/>
                <w:szCs w:val="24"/>
                <w:lang w:eastAsia="ru-RU"/>
              </w:rPr>
              <w:t>Водяной</w:t>
            </w:r>
            <w:r>
              <w:rPr>
                <w:rFonts w:ascii="Times New Roman" w:eastAsia="Times New Roman" w:hAnsi="Times New Roman" w:cs="Times New Roman"/>
                <w:b/>
                <w:bCs/>
                <w:color w:val="414141"/>
                <w:sz w:val="24"/>
                <w:szCs w:val="24"/>
                <w:lang w:eastAsia="ru-RU"/>
              </w:rPr>
              <w:t>»</w:t>
            </w:r>
            <w:r w:rsidRPr="00483F78">
              <w:rPr>
                <w:rFonts w:ascii="Times New Roman" w:eastAsia="Times New Roman" w:hAnsi="Times New Roman" w:cs="Times New Roman"/>
                <w:color w:val="414141"/>
                <w:sz w:val="24"/>
                <w:szCs w:val="24"/>
                <w:lang w:eastAsia="ru-RU"/>
              </w:rPr>
              <w:t> </w:t>
            </w:r>
            <w:r w:rsidRPr="00483F78">
              <w:rPr>
                <w:rFonts w:ascii="Times New Roman" w:eastAsia="Times New Roman" w:hAnsi="Times New Roman" w:cs="Times New Roman"/>
                <w:color w:val="414141"/>
                <w:sz w:val="24"/>
                <w:szCs w:val="24"/>
                <w:lang w:eastAsia="ru-RU"/>
              </w:rPr>
              <w:br/>
            </w:r>
            <w:hyperlink r:id="rId10" w:history="1">
              <w:r w:rsidRPr="00483F78">
                <w:rPr>
                  <w:rFonts w:ascii="Times New Roman" w:eastAsia="Times New Roman" w:hAnsi="Times New Roman" w:cs="Times New Roman"/>
                  <w:i/>
                  <w:iCs/>
                  <w:sz w:val="24"/>
                  <w:szCs w:val="24"/>
                  <w:u w:val="single"/>
                  <w:lang w:eastAsia="ru-RU"/>
                </w:rPr>
                <w:t>Водяной</w:t>
              </w:r>
            </w:hyperlink>
            <w:r w:rsidRPr="00483F78">
              <w:rPr>
                <w:rFonts w:ascii="Times New Roman" w:eastAsia="Times New Roman" w:hAnsi="Times New Roman" w:cs="Times New Roman"/>
                <w:i/>
                <w:iCs/>
                <w:sz w:val="24"/>
                <w:szCs w:val="24"/>
                <w:lang w:eastAsia="ru-RU"/>
              </w:rPr>
              <w:t> (</w:t>
            </w:r>
            <w:r w:rsidRPr="00483F78">
              <w:rPr>
                <w:rFonts w:ascii="Times New Roman" w:eastAsia="Times New Roman" w:hAnsi="Times New Roman" w:cs="Times New Roman"/>
                <w:i/>
                <w:iCs/>
                <w:color w:val="414141"/>
                <w:sz w:val="24"/>
                <w:szCs w:val="24"/>
                <w:lang w:eastAsia="ru-RU"/>
              </w:rPr>
              <w:t>водящий)</w:t>
            </w:r>
            <w:r w:rsidRPr="00483F78">
              <w:rPr>
                <w:rFonts w:ascii="Times New Roman" w:eastAsia="Times New Roman" w:hAnsi="Times New Roman" w:cs="Times New Roman"/>
                <w:color w:val="414141"/>
                <w:sz w:val="24"/>
                <w:szCs w:val="24"/>
                <w:lang w:eastAsia="ru-RU"/>
              </w:rPr>
              <w:t> сидит в кругу с закрытыми глазами. Играющие водят вокруг него хоровод со словами:</w:t>
            </w:r>
          </w:p>
          <w:p w:rsidR="003A322D" w:rsidRPr="00483F78" w:rsidRDefault="003A322D" w:rsidP="00376AC6">
            <w:pPr>
              <w:shd w:val="clear" w:color="auto" w:fill="FFFFFF"/>
              <w:spacing w:before="100" w:beforeAutospacing="1" w:after="100" w:afterAutospacing="1" w:line="240" w:lineRule="auto"/>
              <w:jc w:val="center"/>
              <w:rPr>
                <w:rFonts w:ascii="Times New Roman" w:eastAsia="Times New Roman" w:hAnsi="Times New Roman" w:cs="Times New Roman"/>
                <w:color w:val="414141"/>
                <w:sz w:val="24"/>
                <w:szCs w:val="24"/>
                <w:lang w:eastAsia="ru-RU"/>
              </w:rPr>
            </w:pPr>
            <w:r w:rsidRPr="00483F78">
              <w:rPr>
                <w:rFonts w:ascii="Times New Roman" w:eastAsia="Times New Roman" w:hAnsi="Times New Roman" w:cs="Times New Roman"/>
                <w:i/>
                <w:iCs/>
                <w:color w:val="414141"/>
                <w:sz w:val="24"/>
                <w:szCs w:val="24"/>
                <w:lang w:eastAsia="ru-RU"/>
              </w:rPr>
              <w:t>Дедушка водяной,</w:t>
            </w:r>
            <w:r w:rsidRPr="00483F78">
              <w:rPr>
                <w:rFonts w:ascii="Times New Roman" w:eastAsia="Times New Roman" w:hAnsi="Times New Roman" w:cs="Times New Roman"/>
                <w:i/>
                <w:iCs/>
                <w:color w:val="414141"/>
                <w:sz w:val="24"/>
                <w:szCs w:val="24"/>
                <w:lang w:eastAsia="ru-RU"/>
              </w:rPr>
              <w:br/>
              <w:t>Что сидишь ты под водой?</w:t>
            </w:r>
            <w:r w:rsidRPr="00483F78">
              <w:rPr>
                <w:rFonts w:ascii="Times New Roman" w:eastAsia="Times New Roman" w:hAnsi="Times New Roman" w:cs="Times New Roman"/>
                <w:i/>
                <w:iCs/>
                <w:color w:val="414141"/>
                <w:sz w:val="24"/>
                <w:szCs w:val="24"/>
                <w:lang w:eastAsia="ru-RU"/>
              </w:rPr>
              <w:br/>
              <w:t>Выгляни на чуточку,</w:t>
            </w:r>
            <w:r w:rsidRPr="00483F78">
              <w:rPr>
                <w:rFonts w:ascii="Times New Roman" w:eastAsia="Times New Roman" w:hAnsi="Times New Roman" w:cs="Times New Roman"/>
                <w:i/>
                <w:iCs/>
                <w:color w:val="414141"/>
                <w:sz w:val="24"/>
                <w:szCs w:val="24"/>
                <w:lang w:eastAsia="ru-RU"/>
              </w:rPr>
              <w:br/>
              <w:t>На одну минуточку.</w:t>
            </w:r>
          </w:p>
          <w:p w:rsidR="003A322D" w:rsidRPr="00483F78" w:rsidRDefault="003A322D" w:rsidP="0063783D">
            <w:pPr>
              <w:shd w:val="clear" w:color="auto" w:fill="FFFFFF"/>
              <w:spacing w:before="100" w:beforeAutospacing="1" w:after="100" w:afterAutospacing="1" w:line="240" w:lineRule="auto"/>
              <w:jc w:val="both"/>
              <w:rPr>
                <w:rFonts w:ascii="Times New Roman" w:eastAsia="Times New Roman" w:hAnsi="Times New Roman" w:cs="Times New Roman"/>
                <w:color w:val="414141"/>
                <w:sz w:val="24"/>
                <w:szCs w:val="24"/>
                <w:lang w:eastAsia="ru-RU"/>
              </w:rPr>
            </w:pPr>
            <w:r w:rsidRPr="00483F78">
              <w:rPr>
                <w:rFonts w:ascii="Times New Roman" w:eastAsia="Times New Roman" w:hAnsi="Times New Roman" w:cs="Times New Roman"/>
                <w:color w:val="414141"/>
                <w:sz w:val="24"/>
                <w:szCs w:val="24"/>
                <w:lang w:eastAsia="ru-RU"/>
              </w:rPr>
              <w:t>Круг останавливается и </w:t>
            </w:r>
            <w:r w:rsidRPr="00483F78">
              <w:rPr>
                <w:rFonts w:ascii="Times New Roman" w:eastAsia="Times New Roman" w:hAnsi="Times New Roman" w:cs="Times New Roman"/>
                <w:i/>
                <w:iCs/>
                <w:color w:val="414141"/>
                <w:sz w:val="24"/>
                <w:szCs w:val="24"/>
                <w:lang w:eastAsia="ru-RU"/>
              </w:rPr>
              <w:t>водяной</w:t>
            </w:r>
            <w:r w:rsidRPr="00483F78">
              <w:rPr>
                <w:rFonts w:ascii="Times New Roman" w:eastAsia="Times New Roman" w:hAnsi="Times New Roman" w:cs="Times New Roman"/>
                <w:color w:val="414141"/>
                <w:sz w:val="24"/>
                <w:szCs w:val="24"/>
                <w:lang w:eastAsia="ru-RU"/>
              </w:rPr>
              <w:t> встает и, не открывая глаз, подходит к одному из играющих.</w:t>
            </w:r>
            <w:r w:rsidRPr="00483F78">
              <w:rPr>
                <w:rFonts w:ascii="Times New Roman" w:eastAsia="Times New Roman" w:hAnsi="Times New Roman" w:cs="Times New Roman"/>
                <w:color w:val="414141"/>
                <w:sz w:val="24"/>
                <w:szCs w:val="24"/>
                <w:lang w:eastAsia="ru-RU"/>
              </w:rPr>
              <w:br/>
              <w:t>Задача </w:t>
            </w:r>
            <w:r w:rsidRPr="00483F78">
              <w:rPr>
                <w:rFonts w:ascii="Times New Roman" w:eastAsia="Times New Roman" w:hAnsi="Times New Roman" w:cs="Times New Roman"/>
                <w:i/>
                <w:iCs/>
                <w:color w:val="414141"/>
                <w:sz w:val="24"/>
                <w:szCs w:val="24"/>
                <w:lang w:eastAsia="ru-RU"/>
              </w:rPr>
              <w:t>водяного</w:t>
            </w:r>
            <w:r w:rsidRPr="00483F78">
              <w:rPr>
                <w:rFonts w:ascii="Times New Roman" w:eastAsia="Times New Roman" w:hAnsi="Times New Roman" w:cs="Times New Roman"/>
                <w:color w:val="414141"/>
                <w:sz w:val="24"/>
                <w:szCs w:val="24"/>
                <w:lang w:eastAsia="ru-RU"/>
              </w:rPr>
              <w:t> - определить, кто перед ним. Если </w:t>
            </w:r>
            <w:r w:rsidRPr="00483F78">
              <w:rPr>
                <w:rFonts w:ascii="Times New Roman" w:eastAsia="Times New Roman" w:hAnsi="Times New Roman" w:cs="Times New Roman"/>
                <w:i/>
                <w:iCs/>
                <w:color w:val="414141"/>
                <w:sz w:val="24"/>
                <w:szCs w:val="24"/>
                <w:lang w:eastAsia="ru-RU"/>
              </w:rPr>
              <w:t>водяной</w:t>
            </w:r>
            <w:r w:rsidRPr="00483F78">
              <w:rPr>
                <w:rFonts w:ascii="Times New Roman" w:eastAsia="Times New Roman" w:hAnsi="Times New Roman" w:cs="Times New Roman"/>
                <w:color w:val="414141"/>
                <w:sz w:val="24"/>
                <w:szCs w:val="24"/>
                <w:lang w:eastAsia="ru-RU"/>
              </w:rPr>
              <w:t> угадал, он меняется ролью и теперь тот, чьё имя бы</w:t>
            </w:r>
            <w:r>
              <w:rPr>
                <w:rFonts w:ascii="Times New Roman" w:eastAsia="Times New Roman" w:hAnsi="Times New Roman" w:cs="Times New Roman"/>
                <w:color w:val="414141"/>
                <w:sz w:val="24"/>
                <w:szCs w:val="24"/>
                <w:lang w:eastAsia="ru-RU"/>
              </w:rPr>
              <w:t>ло названо, становится водящим.</w:t>
            </w:r>
            <w:r w:rsidRPr="00483F78">
              <w:rPr>
                <w:rFonts w:ascii="Times New Roman" w:eastAsia="Times New Roman" w:hAnsi="Times New Roman" w:cs="Times New Roman"/>
                <w:color w:val="414141"/>
                <w:sz w:val="24"/>
                <w:szCs w:val="24"/>
                <w:lang w:eastAsia="ru-RU"/>
              </w:rPr>
              <w:br/>
            </w:r>
            <w:r w:rsidRPr="00483F78">
              <w:rPr>
                <w:rFonts w:ascii="Times New Roman" w:eastAsia="Times New Roman" w:hAnsi="Times New Roman" w:cs="Times New Roman"/>
                <w:i/>
                <w:iCs/>
                <w:color w:val="414141"/>
                <w:sz w:val="24"/>
                <w:szCs w:val="24"/>
                <w:lang w:eastAsia="ru-RU"/>
              </w:rPr>
              <w:t>Водяной</w:t>
            </w:r>
            <w:r w:rsidRPr="00483F78">
              <w:rPr>
                <w:rFonts w:ascii="Times New Roman" w:eastAsia="Times New Roman" w:hAnsi="Times New Roman" w:cs="Times New Roman"/>
                <w:color w:val="414141"/>
                <w:sz w:val="24"/>
                <w:szCs w:val="24"/>
                <w:lang w:eastAsia="ru-RU"/>
              </w:rPr>
              <w:t> может трогать стоящего перед ним игр</w:t>
            </w:r>
            <w:r>
              <w:rPr>
                <w:rFonts w:ascii="Times New Roman" w:eastAsia="Times New Roman" w:hAnsi="Times New Roman" w:cs="Times New Roman"/>
                <w:color w:val="414141"/>
                <w:sz w:val="24"/>
                <w:szCs w:val="24"/>
                <w:lang w:eastAsia="ru-RU"/>
              </w:rPr>
              <w:t>ока, но глаза открывать нельзя.</w:t>
            </w:r>
          </w:p>
        </w:tc>
      </w:tr>
      <w:tr w:rsidR="003A322D" w:rsidRPr="00631225" w:rsidTr="006C51B7">
        <w:tc>
          <w:tcPr>
            <w:tcW w:w="9571" w:type="dxa"/>
            <w:shd w:val="clear" w:color="auto" w:fill="auto"/>
          </w:tcPr>
          <w:p w:rsidR="003A322D" w:rsidRPr="00483F78" w:rsidRDefault="003A322D" w:rsidP="0063783D">
            <w:pPr>
              <w:shd w:val="clear" w:color="auto" w:fill="FFFFFF"/>
              <w:spacing w:before="100" w:beforeAutospacing="1" w:after="100" w:afterAutospacing="1" w:line="240" w:lineRule="auto"/>
              <w:jc w:val="both"/>
              <w:rPr>
                <w:rFonts w:ascii="Times New Roman" w:eastAsia="Times New Roman" w:hAnsi="Times New Roman" w:cs="Times New Roman"/>
                <w:color w:val="414141"/>
                <w:sz w:val="24"/>
                <w:szCs w:val="24"/>
                <w:lang w:eastAsia="ru-RU"/>
              </w:rPr>
            </w:pPr>
            <w:r>
              <w:rPr>
                <w:rFonts w:ascii="Times New Roman" w:hAnsi="Times New Roman" w:cs="Times New Roman"/>
                <w:b/>
                <w:sz w:val="24"/>
                <w:szCs w:val="24"/>
              </w:rPr>
              <w:t>Тема 12 «</w:t>
            </w:r>
            <w:r w:rsidRPr="00483F78">
              <w:rPr>
                <w:rFonts w:ascii="Times New Roman" w:eastAsia="Times New Roman" w:hAnsi="Times New Roman" w:cs="Times New Roman"/>
                <w:b/>
                <w:bCs/>
                <w:color w:val="414141"/>
                <w:sz w:val="24"/>
                <w:szCs w:val="24"/>
                <w:lang w:eastAsia="ru-RU"/>
              </w:rPr>
              <w:t>Невод</w:t>
            </w:r>
            <w:r>
              <w:rPr>
                <w:rFonts w:ascii="Times New Roman" w:eastAsia="Times New Roman" w:hAnsi="Times New Roman" w:cs="Times New Roman"/>
                <w:b/>
                <w:bCs/>
                <w:color w:val="414141"/>
                <w:sz w:val="24"/>
                <w:szCs w:val="24"/>
                <w:lang w:eastAsia="ru-RU"/>
              </w:rPr>
              <w:t>»</w:t>
            </w:r>
            <w:r w:rsidRPr="00483F78">
              <w:rPr>
                <w:rFonts w:ascii="Times New Roman" w:eastAsia="Times New Roman" w:hAnsi="Times New Roman" w:cs="Times New Roman"/>
                <w:color w:val="414141"/>
                <w:sz w:val="24"/>
                <w:szCs w:val="24"/>
                <w:lang w:eastAsia="ru-RU"/>
              </w:rPr>
              <w:br/>
              <w:t>Игра проходит на ограниченной площадке, пределы которой нельзя пересекать никому из играющих. Двое или трое игроков берутся за руки, образуя </w:t>
            </w:r>
            <w:r w:rsidRPr="00483F78">
              <w:rPr>
                <w:rFonts w:ascii="Times New Roman" w:eastAsia="Times New Roman" w:hAnsi="Times New Roman" w:cs="Times New Roman"/>
                <w:i/>
                <w:iCs/>
                <w:color w:val="414141"/>
                <w:sz w:val="24"/>
                <w:szCs w:val="24"/>
                <w:lang w:eastAsia="ru-RU"/>
              </w:rPr>
              <w:t>невод</w:t>
            </w:r>
            <w:r w:rsidRPr="00483F78">
              <w:rPr>
                <w:rFonts w:ascii="Times New Roman" w:eastAsia="Times New Roman" w:hAnsi="Times New Roman" w:cs="Times New Roman"/>
                <w:color w:val="414141"/>
                <w:sz w:val="24"/>
                <w:szCs w:val="24"/>
                <w:lang w:eastAsia="ru-RU"/>
              </w:rPr>
              <w:t xml:space="preserve">. Их </w:t>
            </w:r>
            <w:proofErr w:type="gramStart"/>
            <w:r w:rsidRPr="00483F78">
              <w:rPr>
                <w:rFonts w:ascii="Times New Roman" w:eastAsia="Times New Roman" w:hAnsi="Times New Roman" w:cs="Times New Roman"/>
                <w:color w:val="414141"/>
                <w:sz w:val="24"/>
                <w:szCs w:val="24"/>
                <w:lang w:eastAsia="ru-RU"/>
              </w:rPr>
              <w:t>задача ?</w:t>
            </w:r>
            <w:proofErr w:type="gramEnd"/>
            <w:r w:rsidRPr="00483F78">
              <w:rPr>
                <w:rFonts w:ascii="Times New Roman" w:eastAsia="Times New Roman" w:hAnsi="Times New Roman" w:cs="Times New Roman"/>
                <w:color w:val="414141"/>
                <w:sz w:val="24"/>
                <w:szCs w:val="24"/>
                <w:lang w:eastAsia="ru-RU"/>
              </w:rPr>
              <w:t xml:space="preserve"> поймать как можно больше </w:t>
            </w:r>
            <w:r w:rsidRPr="00483F78">
              <w:rPr>
                <w:rFonts w:ascii="Times New Roman" w:eastAsia="Times New Roman" w:hAnsi="Times New Roman" w:cs="Times New Roman"/>
                <w:i/>
                <w:iCs/>
                <w:color w:val="414141"/>
                <w:sz w:val="24"/>
                <w:szCs w:val="24"/>
                <w:lang w:eastAsia="ru-RU"/>
              </w:rPr>
              <w:t>плавающих рыб</w:t>
            </w:r>
            <w:r w:rsidRPr="00483F78">
              <w:rPr>
                <w:rFonts w:ascii="Times New Roman" w:eastAsia="Times New Roman" w:hAnsi="Times New Roman" w:cs="Times New Roman"/>
                <w:color w:val="414141"/>
                <w:sz w:val="24"/>
                <w:szCs w:val="24"/>
                <w:lang w:eastAsia="ru-RU"/>
              </w:rPr>
              <w:t>, т.е. остальных игроков. Задача </w:t>
            </w:r>
            <w:proofErr w:type="gramStart"/>
            <w:r w:rsidRPr="00483F78">
              <w:rPr>
                <w:rFonts w:ascii="Times New Roman" w:eastAsia="Times New Roman" w:hAnsi="Times New Roman" w:cs="Times New Roman"/>
                <w:i/>
                <w:iCs/>
                <w:color w:val="414141"/>
                <w:sz w:val="24"/>
                <w:szCs w:val="24"/>
                <w:lang w:eastAsia="ru-RU"/>
              </w:rPr>
              <w:t>рыб</w:t>
            </w:r>
            <w:r w:rsidRPr="00483F78">
              <w:rPr>
                <w:rFonts w:ascii="Times New Roman" w:eastAsia="Times New Roman" w:hAnsi="Times New Roman" w:cs="Times New Roman"/>
                <w:color w:val="414141"/>
                <w:sz w:val="24"/>
                <w:szCs w:val="24"/>
                <w:lang w:eastAsia="ru-RU"/>
              </w:rPr>
              <w:t> ?</w:t>
            </w:r>
            <w:proofErr w:type="gramEnd"/>
            <w:r w:rsidRPr="00483F78">
              <w:rPr>
                <w:rFonts w:ascii="Times New Roman" w:eastAsia="Times New Roman" w:hAnsi="Times New Roman" w:cs="Times New Roman"/>
                <w:color w:val="414141"/>
                <w:sz w:val="24"/>
                <w:szCs w:val="24"/>
                <w:lang w:eastAsia="ru-RU"/>
              </w:rPr>
              <w:t xml:space="preserve"> не попасться в </w:t>
            </w:r>
            <w:r w:rsidRPr="00483F78">
              <w:rPr>
                <w:rFonts w:ascii="Times New Roman" w:eastAsia="Times New Roman" w:hAnsi="Times New Roman" w:cs="Times New Roman"/>
                <w:i/>
                <w:iCs/>
                <w:color w:val="414141"/>
                <w:sz w:val="24"/>
                <w:szCs w:val="24"/>
                <w:lang w:eastAsia="ru-RU"/>
              </w:rPr>
              <w:t>невод</w:t>
            </w:r>
            <w:r w:rsidRPr="00483F78">
              <w:rPr>
                <w:rFonts w:ascii="Times New Roman" w:eastAsia="Times New Roman" w:hAnsi="Times New Roman" w:cs="Times New Roman"/>
                <w:color w:val="414141"/>
                <w:sz w:val="24"/>
                <w:szCs w:val="24"/>
                <w:lang w:eastAsia="ru-RU"/>
              </w:rPr>
              <w:t>. Если</w:t>
            </w:r>
            <w:r w:rsidR="0063783D">
              <w:rPr>
                <w:rFonts w:ascii="Times New Roman" w:eastAsia="Times New Roman" w:hAnsi="Times New Roman" w:cs="Times New Roman"/>
                <w:color w:val="414141"/>
                <w:sz w:val="24"/>
                <w:szCs w:val="24"/>
                <w:lang w:eastAsia="ru-RU"/>
              </w:rPr>
              <w:t xml:space="preserve"> </w:t>
            </w:r>
            <w:r w:rsidRPr="00483F78">
              <w:rPr>
                <w:rFonts w:ascii="Times New Roman" w:eastAsia="Times New Roman" w:hAnsi="Times New Roman" w:cs="Times New Roman"/>
                <w:i/>
                <w:iCs/>
                <w:color w:val="414141"/>
                <w:sz w:val="24"/>
                <w:szCs w:val="24"/>
                <w:lang w:eastAsia="ru-RU"/>
              </w:rPr>
              <w:t>рыбка</w:t>
            </w:r>
            <w:r w:rsidRPr="00483F78">
              <w:rPr>
                <w:rFonts w:ascii="Times New Roman" w:eastAsia="Times New Roman" w:hAnsi="Times New Roman" w:cs="Times New Roman"/>
                <w:color w:val="414141"/>
                <w:sz w:val="24"/>
                <w:szCs w:val="24"/>
                <w:lang w:eastAsia="ru-RU"/>
              </w:rPr>
              <w:t> оказалась в </w:t>
            </w:r>
            <w:r w:rsidRPr="00483F78">
              <w:rPr>
                <w:rFonts w:ascii="Times New Roman" w:eastAsia="Times New Roman" w:hAnsi="Times New Roman" w:cs="Times New Roman"/>
                <w:i/>
                <w:iCs/>
                <w:color w:val="414141"/>
                <w:sz w:val="24"/>
                <w:szCs w:val="24"/>
                <w:lang w:eastAsia="ru-RU"/>
              </w:rPr>
              <w:t>неводе</w:t>
            </w:r>
            <w:r w:rsidRPr="00483F78">
              <w:rPr>
                <w:rFonts w:ascii="Times New Roman" w:eastAsia="Times New Roman" w:hAnsi="Times New Roman" w:cs="Times New Roman"/>
                <w:color w:val="414141"/>
                <w:sz w:val="24"/>
                <w:szCs w:val="24"/>
                <w:lang w:eastAsia="ru-RU"/>
              </w:rPr>
              <w:t>, то она присоединяется к водящим и сама становится частью </w:t>
            </w:r>
            <w:r w:rsidRPr="00483F78">
              <w:rPr>
                <w:rFonts w:ascii="Times New Roman" w:eastAsia="Times New Roman" w:hAnsi="Times New Roman" w:cs="Times New Roman"/>
                <w:i/>
                <w:iCs/>
                <w:color w:val="414141"/>
                <w:sz w:val="24"/>
                <w:szCs w:val="24"/>
                <w:lang w:eastAsia="ru-RU"/>
              </w:rPr>
              <w:t>невода</w:t>
            </w:r>
            <w:r w:rsidRPr="00483F78">
              <w:rPr>
                <w:rFonts w:ascii="Times New Roman" w:eastAsia="Times New Roman" w:hAnsi="Times New Roman" w:cs="Times New Roman"/>
                <w:color w:val="414141"/>
                <w:sz w:val="24"/>
                <w:szCs w:val="24"/>
                <w:lang w:eastAsia="ru-RU"/>
              </w:rPr>
              <w:t>.</w:t>
            </w:r>
            <w:r w:rsidRPr="00483F78">
              <w:rPr>
                <w:rFonts w:ascii="Times New Roman" w:eastAsia="Times New Roman" w:hAnsi="Times New Roman" w:cs="Times New Roman"/>
                <w:color w:val="414141"/>
                <w:sz w:val="24"/>
                <w:szCs w:val="24"/>
                <w:lang w:eastAsia="ru-RU"/>
              </w:rPr>
              <w:br/>
              <w:t>Игра продолжается до того момента, пока не определится игрок, оказавшийся самой </w:t>
            </w:r>
            <w:r w:rsidRPr="00483F78">
              <w:rPr>
                <w:rFonts w:ascii="Times New Roman" w:eastAsia="Times New Roman" w:hAnsi="Times New Roman" w:cs="Times New Roman"/>
                <w:i/>
                <w:iCs/>
                <w:color w:val="414141"/>
                <w:sz w:val="24"/>
                <w:szCs w:val="24"/>
                <w:lang w:eastAsia="ru-RU"/>
              </w:rPr>
              <w:t>проворной рыбкой</w:t>
            </w:r>
            <w:r>
              <w:rPr>
                <w:rFonts w:ascii="Times New Roman" w:eastAsia="Times New Roman" w:hAnsi="Times New Roman" w:cs="Times New Roman"/>
                <w:color w:val="414141"/>
                <w:sz w:val="24"/>
                <w:szCs w:val="24"/>
                <w:lang w:eastAsia="ru-RU"/>
              </w:rPr>
              <w:t>.</w:t>
            </w:r>
            <w:r w:rsidRPr="00483F78">
              <w:rPr>
                <w:rFonts w:ascii="Times New Roman" w:eastAsia="Times New Roman" w:hAnsi="Times New Roman" w:cs="Times New Roman"/>
                <w:color w:val="414141"/>
                <w:sz w:val="24"/>
                <w:szCs w:val="24"/>
                <w:lang w:eastAsia="ru-RU"/>
              </w:rPr>
              <w:br/>
            </w:r>
            <w:r w:rsidRPr="00483F78">
              <w:rPr>
                <w:rFonts w:ascii="Times New Roman" w:eastAsia="Times New Roman" w:hAnsi="Times New Roman" w:cs="Times New Roman"/>
                <w:i/>
                <w:iCs/>
                <w:color w:val="414141"/>
                <w:sz w:val="24"/>
                <w:szCs w:val="24"/>
                <w:lang w:eastAsia="ru-RU"/>
              </w:rPr>
              <w:t>Рыбки</w:t>
            </w:r>
            <w:r w:rsidRPr="00483F78">
              <w:rPr>
                <w:rFonts w:ascii="Times New Roman" w:eastAsia="Times New Roman" w:hAnsi="Times New Roman" w:cs="Times New Roman"/>
                <w:color w:val="414141"/>
                <w:sz w:val="24"/>
                <w:szCs w:val="24"/>
                <w:lang w:eastAsia="ru-RU"/>
              </w:rPr>
              <w:t> не имеют права рвать </w:t>
            </w:r>
            <w:r w:rsidRPr="00483F78">
              <w:rPr>
                <w:rFonts w:ascii="Times New Roman" w:eastAsia="Times New Roman" w:hAnsi="Times New Roman" w:cs="Times New Roman"/>
                <w:i/>
                <w:iCs/>
                <w:color w:val="414141"/>
                <w:sz w:val="24"/>
                <w:szCs w:val="24"/>
                <w:lang w:eastAsia="ru-RU"/>
              </w:rPr>
              <w:t>невод</w:t>
            </w:r>
            <w:r w:rsidRPr="00483F78">
              <w:rPr>
                <w:rFonts w:ascii="Times New Roman" w:eastAsia="Times New Roman" w:hAnsi="Times New Roman" w:cs="Times New Roman"/>
                <w:color w:val="414141"/>
                <w:sz w:val="24"/>
                <w:szCs w:val="24"/>
                <w:lang w:eastAsia="ru-RU"/>
              </w:rPr>
              <w:t>, т.е. расцеплять руки у </w:t>
            </w:r>
            <w:r w:rsidRPr="00483F78">
              <w:rPr>
                <w:rFonts w:ascii="Times New Roman" w:eastAsia="Times New Roman" w:hAnsi="Times New Roman" w:cs="Times New Roman"/>
                <w:i/>
                <w:iCs/>
                <w:color w:val="414141"/>
                <w:sz w:val="24"/>
                <w:szCs w:val="24"/>
                <w:lang w:eastAsia="ru-RU"/>
              </w:rPr>
              <w:t>водящих</w:t>
            </w:r>
          </w:p>
        </w:tc>
      </w:tr>
      <w:tr w:rsidR="003A322D" w:rsidRPr="00631225" w:rsidTr="006C51B7">
        <w:tc>
          <w:tcPr>
            <w:tcW w:w="9571" w:type="dxa"/>
            <w:shd w:val="clear" w:color="auto" w:fill="auto"/>
          </w:tcPr>
          <w:p w:rsidR="003A322D" w:rsidRPr="00483F78" w:rsidRDefault="003A322D" w:rsidP="00376AC6">
            <w:pPr>
              <w:shd w:val="clear" w:color="auto" w:fill="FFFFFF"/>
              <w:spacing w:before="100" w:beforeAutospacing="1" w:after="100" w:afterAutospacing="1" w:line="240" w:lineRule="auto"/>
              <w:rPr>
                <w:rFonts w:ascii="Times New Roman" w:eastAsia="Times New Roman" w:hAnsi="Times New Roman" w:cs="Times New Roman"/>
                <w:color w:val="414141"/>
                <w:sz w:val="24"/>
                <w:szCs w:val="24"/>
                <w:lang w:eastAsia="ru-RU"/>
              </w:rPr>
            </w:pPr>
            <w:r>
              <w:rPr>
                <w:rFonts w:ascii="Times New Roman" w:hAnsi="Times New Roman" w:cs="Times New Roman"/>
                <w:b/>
                <w:sz w:val="24"/>
                <w:szCs w:val="24"/>
              </w:rPr>
              <w:t>Тема 13 «</w:t>
            </w:r>
            <w:r w:rsidRPr="00483F78">
              <w:rPr>
                <w:rFonts w:ascii="Times New Roman" w:eastAsia="Times New Roman" w:hAnsi="Times New Roman" w:cs="Times New Roman"/>
                <w:b/>
                <w:bCs/>
                <w:color w:val="414141"/>
                <w:sz w:val="24"/>
                <w:szCs w:val="24"/>
                <w:lang w:eastAsia="ru-RU"/>
              </w:rPr>
              <w:t>Чехарда</w:t>
            </w:r>
            <w:r>
              <w:rPr>
                <w:rFonts w:ascii="Times New Roman" w:eastAsia="Times New Roman" w:hAnsi="Times New Roman" w:cs="Times New Roman"/>
                <w:b/>
                <w:bCs/>
                <w:color w:val="414141"/>
                <w:sz w:val="24"/>
                <w:szCs w:val="24"/>
                <w:lang w:eastAsia="ru-RU"/>
              </w:rPr>
              <w:t>»</w:t>
            </w:r>
            <w:r w:rsidRPr="00483F78">
              <w:rPr>
                <w:rFonts w:ascii="Times New Roman" w:eastAsia="Times New Roman" w:hAnsi="Times New Roman" w:cs="Times New Roman"/>
                <w:color w:val="414141"/>
                <w:sz w:val="24"/>
                <w:szCs w:val="24"/>
                <w:lang w:eastAsia="ru-RU"/>
              </w:rPr>
              <w:br/>
              <w:t>Один из игроков выбирается на роль </w:t>
            </w:r>
            <w:r w:rsidRPr="00483F78">
              <w:rPr>
                <w:rFonts w:ascii="Times New Roman" w:eastAsia="Times New Roman" w:hAnsi="Times New Roman" w:cs="Times New Roman"/>
                <w:i/>
                <w:iCs/>
                <w:color w:val="414141"/>
                <w:sz w:val="24"/>
                <w:szCs w:val="24"/>
                <w:lang w:eastAsia="ru-RU"/>
              </w:rPr>
              <w:t>козла</w:t>
            </w:r>
            <w:r w:rsidRPr="00483F78">
              <w:rPr>
                <w:rFonts w:ascii="Times New Roman" w:eastAsia="Times New Roman" w:hAnsi="Times New Roman" w:cs="Times New Roman"/>
                <w:color w:val="414141"/>
                <w:sz w:val="24"/>
                <w:szCs w:val="24"/>
                <w:lang w:eastAsia="ru-RU"/>
              </w:rPr>
              <w:t>. Оставшиеся по очереди должны через него перепрыгивать. Кто не сумел перепрыгнуть через </w:t>
            </w:r>
            <w:r w:rsidRPr="00483F78">
              <w:rPr>
                <w:rFonts w:ascii="Times New Roman" w:eastAsia="Times New Roman" w:hAnsi="Times New Roman" w:cs="Times New Roman"/>
                <w:i/>
                <w:iCs/>
                <w:color w:val="414141"/>
                <w:sz w:val="24"/>
                <w:szCs w:val="24"/>
                <w:lang w:eastAsia="ru-RU"/>
              </w:rPr>
              <w:t>козла</w:t>
            </w:r>
            <w:r w:rsidRPr="00483F78">
              <w:rPr>
                <w:rFonts w:ascii="Times New Roman" w:eastAsia="Times New Roman" w:hAnsi="Times New Roman" w:cs="Times New Roman"/>
                <w:color w:val="414141"/>
                <w:sz w:val="24"/>
                <w:szCs w:val="24"/>
                <w:lang w:eastAsia="ru-RU"/>
              </w:rPr>
              <w:t>, или его свалил, или сам упал после прыжка, становится на место </w:t>
            </w:r>
            <w:r w:rsidRPr="00483F78">
              <w:rPr>
                <w:rFonts w:ascii="Times New Roman" w:eastAsia="Times New Roman" w:hAnsi="Times New Roman" w:cs="Times New Roman"/>
                <w:i/>
                <w:iCs/>
                <w:color w:val="414141"/>
                <w:sz w:val="24"/>
                <w:szCs w:val="24"/>
                <w:lang w:eastAsia="ru-RU"/>
              </w:rPr>
              <w:t>козла</w:t>
            </w:r>
            <w:r w:rsidRPr="00483F78">
              <w:rPr>
                <w:rFonts w:ascii="Times New Roman" w:eastAsia="Times New Roman" w:hAnsi="Times New Roman" w:cs="Times New Roman"/>
                <w:color w:val="414141"/>
                <w:sz w:val="24"/>
                <w:szCs w:val="24"/>
                <w:lang w:eastAsia="ru-RU"/>
              </w:rPr>
              <w:t>, а бывший </w:t>
            </w:r>
            <w:r w:rsidRPr="00483F78">
              <w:rPr>
                <w:rFonts w:ascii="Times New Roman" w:eastAsia="Times New Roman" w:hAnsi="Times New Roman" w:cs="Times New Roman"/>
                <w:i/>
                <w:iCs/>
                <w:color w:val="414141"/>
                <w:sz w:val="24"/>
                <w:szCs w:val="24"/>
                <w:lang w:eastAsia="ru-RU"/>
              </w:rPr>
              <w:t>козел</w:t>
            </w:r>
            <w:r w:rsidRPr="00483F78">
              <w:rPr>
                <w:rFonts w:ascii="Times New Roman" w:eastAsia="Times New Roman" w:hAnsi="Times New Roman" w:cs="Times New Roman"/>
                <w:color w:val="414141"/>
                <w:sz w:val="24"/>
                <w:szCs w:val="24"/>
                <w:lang w:eastAsia="ru-RU"/>
              </w:rPr>
              <w:t> идет прыгать. Для сложности вместо одного</w:t>
            </w:r>
            <w:r w:rsidR="0063783D">
              <w:rPr>
                <w:rFonts w:ascii="Times New Roman" w:eastAsia="Times New Roman" w:hAnsi="Times New Roman" w:cs="Times New Roman"/>
                <w:color w:val="414141"/>
                <w:sz w:val="24"/>
                <w:szCs w:val="24"/>
                <w:lang w:eastAsia="ru-RU"/>
              </w:rPr>
              <w:t xml:space="preserve"> </w:t>
            </w:r>
            <w:r w:rsidRPr="00483F78">
              <w:rPr>
                <w:rFonts w:ascii="Times New Roman" w:eastAsia="Times New Roman" w:hAnsi="Times New Roman" w:cs="Times New Roman"/>
                <w:i/>
                <w:iCs/>
                <w:color w:val="414141"/>
                <w:sz w:val="24"/>
                <w:szCs w:val="24"/>
                <w:lang w:eastAsia="ru-RU"/>
              </w:rPr>
              <w:t>козла</w:t>
            </w:r>
            <w:r w:rsidRPr="00483F78">
              <w:rPr>
                <w:rFonts w:ascii="Times New Roman" w:eastAsia="Times New Roman" w:hAnsi="Times New Roman" w:cs="Times New Roman"/>
                <w:color w:val="414141"/>
                <w:sz w:val="24"/>
                <w:szCs w:val="24"/>
                <w:lang w:eastAsia="ru-RU"/>
              </w:rPr>
              <w:t> можно выбирать нескольких, и прыгающий должен преодолеть без ошибок всю цепоч</w:t>
            </w:r>
            <w:r>
              <w:rPr>
                <w:rFonts w:ascii="Times New Roman" w:eastAsia="Times New Roman" w:hAnsi="Times New Roman" w:cs="Times New Roman"/>
                <w:color w:val="414141"/>
                <w:sz w:val="24"/>
                <w:szCs w:val="24"/>
                <w:lang w:eastAsia="ru-RU"/>
              </w:rPr>
              <w:t>ку.</w:t>
            </w:r>
            <w:r w:rsidRPr="00483F78">
              <w:rPr>
                <w:rFonts w:ascii="Times New Roman" w:eastAsia="Times New Roman" w:hAnsi="Times New Roman" w:cs="Times New Roman"/>
                <w:color w:val="414141"/>
                <w:sz w:val="24"/>
                <w:szCs w:val="24"/>
                <w:lang w:eastAsia="ru-RU"/>
              </w:rPr>
              <w:br/>
            </w:r>
            <w:r w:rsidRPr="00483F78">
              <w:rPr>
                <w:rFonts w:ascii="Times New Roman" w:eastAsia="Times New Roman" w:hAnsi="Times New Roman" w:cs="Times New Roman"/>
                <w:i/>
                <w:iCs/>
                <w:color w:val="414141"/>
                <w:sz w:val="24"/>
                <w:szCs w:val="24"/>
                <w:lang w:eastAsia="ru-RU"/>
              </w:rPr>
              <w:t>Козлу</w:t>
            </w:r>
            <w:r w:rsidRPr="00483F78">
              <w:rPr>
                <w:rFonts w:ascii="Times New Roman" w:eastAsia="Times New Roman" w:hAnsi="Times New Roman" w:cs="Times New Roman"/>
                <w:color w:val="414141"/>
                <w:sz w:val="24"/>
                <w:szCs w:val="24"/>
                <w:lang w:eastAsia="ru-RU"/>
              </w:rPr>
              <w:t xml:space="preserve"> запрещено умышленно прогибаться, </w:t>
            </w:r>
            <w:proofErr w:type="spellStart"/>
            <w:r w:rsidRPr="00483F78">
              <w:rPr>
                <w:rFonts w:ascii="Times New Roman" w:eastAsia="Times New Roman" w:hAnsi="Times New Roman" w:cs="Times New Roman"/>
                <w:color w:val="414141"/>
                <w:sz w:val="24"/>
                <w:szCs w:val="24"/>
                <w:lang w:eastAsia="ru-RU"/>
              </w:rPr>
              <w:t>уворачиваться</w:t>
            </w:r>
            <w:proofErr w:type="spellEnd"/>
            <w:r w:rsidRPr="00483F78">
              <w:rPr>
                <w:rFonts w:ascii="Times New Roman" w:eastAsia="Times New Roman" w:hAnsi="Times New Roman" w:cs="Times New Roman"/>
                <w:color w:val="414141"/>
                <w:sz w:val="24"/>
                <w:szCs w:val="24"/>
                <w:lang w:eastAsia="ru-RU"/>
              </w:rPr>
              <w:t xml:space="preserve"> или иным способом мешать пры</w:t>
            </w:r>
            <w:r>
              <w:rPr>
                <w:rFonts w:ascii="Times New Roman" w:eastAsia="Times New Roman" w:hAnsi="Times New Roman" w:cs="Times New Roman"/>
                <w:color w:val="414141"/>
                <w:sz w:val="24"/>
                <w:szCs w:val="24"/>
                <w:lang w:eastAsia="ru-RU"/>
              </w:rPr>
              <w:t>гающему.</w:t>
            </w:r>
          </w:p>
        </w:tc>
      </w:tr>
      <w:tr w:rsidR="003A322D" w:rsidRPr="00631225" w:rsidTr="006C51B7">
        <w:tc>
          <w:tcPr>
            <w:tcW w:w="9571" w:type="dxa"/>
            <w:shd w:val="clear" w:color="auto" w:fill="auto"/>
          </w:tcPr>
          <w:p w:rsidR="003A322D" w:rsidRPr="00483F78" w:rsidRDefault="003A322D" w:rsidP="00376AC6">
            <w:pPr>
              <w:shd w:val="clear" w:color="auto" w:fill="FFFFFF"/>
              <w:spacing w:before="100" w:beforeAutospacing="1" w:after="100" w:afterAutospacing="1" w:line="240" w:lineRule="auto"/>
              <w:rPr>
                <w:rFonts w:ascii="Times New Roman" w:eastAsia="Times New Roman" w:hAnsi="Times New Roman" w:cs="Times New Roman"/>
                <w:color w:val="414141"/>
                <w:sz w:val="24"/>
                <w:szCs w:val="24"/>
                <w:lang w:eastAsia="ru-RU"/>
              </w:rPr>
            </w:pPr>
            <w:r>
              <w:rPr>
                <w:rFonts w:ascii="Times New Roman" w:hAnsi="Times New Roman" w:cs="Times New Roman"/>
                <w:b/>
                <w:sz w:val="24"/>
                <w:szCs w:val="24"/>
              </w:rPr>
              <w:t>Тема 14 «</w:t>
            </w:r>
            <w:r w:rsidRPr="00483F78">
              <w:rPr>
                <w:rFonts w:ascii="Times New Roman" w:eastAsia="Times New Roman" w:hAnsi="Times New Roman" w:cs="Times New Roman"/>
                <w:b/>
                <w:bCs/>
                <w:color w:val="414141"/>
                <w:sz w:val="24"/>
                <w:szCs w:val="24"/>
                <w:lang w:eastAsia="ru-RU"/>
              </w:rPr>
              <w:t>Птицелов</w:t>
            </w:r>
            <w:r>
              <w:rPr>
                <w:rFonts w:ascii="Times New Roman" w:eastAsia="Times New Roman" w:hAnsi="Times New Roman" w:cs="Times New Roman"/>
                <w:b/>
                <w:bCs/>
                <w:color w:val="414141"/>
                <w:sz w:val="24"/>
                <w:szCs w:val="24"/>
                <w:lang w:eastAsia="ru-RU"/>
              </w:rPr>
              <w:t>»</w:t>
            </w:r>
            <w:r w:rsidRPr="00483F78">
              <w:rPr>
                <w:rFonts w:ascii="Times New Roman" w:eastAsia="Times New Roman" w:hAnsi="Times New Roman" w:cs="Times New Roman"/>
                <w:color w:val="414141"/>
                <w:sz w:val="24"/>
                <w:szCs w:val="24"/>
                <w:lang w:eastAsia="ru-RU"/>
              </w:rPr>
              <w:br/>
              <w:t>Играющие определяют одного игрока, который становится </w:t>
            </w:r>
            <w:r w:rsidRPr="00483F78">
              <w:rPr>
                <w:rFonts w:ascii="Times New Roman" w:eastAsia="Times New Roman" w:hAnsi="Times New Roman" w:cs="Times New Roman"/>
                <w:i/>
                <w:iCs/>
                <w:color w:val="414141"/>
                <w:sz w:val="24"/>
                <w:szCs w:val="24"/>
                <w:lang w:eastAsia="ru-RU"/>
              </w:rPr>
              <w:t>птицеловом</w:t>
            </w:r>
            <w:r w:rsidRPr="00483F78">
              <w:rPr>
                <w:rFonts w:ascii="Times New Roman" w:eastAsia="Times New Roman" w:hAnsi="Times New Roman" w:cs="Times New Roman"/>
                <w:color w:val="414141"/>
                <w:sz w:val="24"/>
                <w:szCs w:val="24"/>
                <w:lang w:eastAsia="ru-RU"/>
              </w:rPr>
              <w:t>. Оставшиеся выбирают себе названия птиц, крику которых они могут подражать и становятся </w:t>
            </w:r>
            <w:r w:rsidRPr="00483F78">
              <w:rPr>
                <w:rFonts w:ascii="Times New Roman" w:eastAsia="Times New Roman" w:hAnsi="Times New Roman" w:cs="Times New Roman"/>
                <w:i/>
                <w:iCs/>
                <w:color w:val="414141"/>
                <w:sz w:val="24"/>
                <w:szCs w:val="24"/>
                <w:lang w:eastAsia="ru-RU"/>
              </w:rPr>
              <w:t>птицами</w:t>
            </w:r>
            <w:r w:rsidRPr="00483F78">
              <w:rPr>
                <w:rFonts w:ascii="Times New Roman" w:eastAsia="Times New Roman" w:hAnsi="Times New Roman" w:cs="Times New Roman"/>
                <w:color w:val="414141"/>
                <w:sz w:val="24"/>
                <w:szCs w:val="24"/>
                <w:lang w:eastAsia="ru-RU"/>
              </w:rPr>
              <w:t>. </w:t>
            </w:r>
            <w:r w:rsidRPr="00483F78">
              <w:rPr>
                <w:rFonts w:ascii="Times New Roman" w:eastAsia="Times New Roman" w:hAnsi="Times New Roman" w:cs="Times New Roman"/>
                <w:i/>
                <w:iCs/>
                <w:color w:val="414141"/>
                <w:sz w:val="24"/>
                <w:szCs w:val="24"/>
                <w:lang w:eastAsia="ru-RU"/>
              </w:rPr>
              <w:t>Птицы</w:t>
            </w:r>
            <w:r w:rsidRPr="00483F78">
              <w:rPr>
                <w:rFonts w:ascii="Times New Roman" w:eastAsia="Times New Roman" w:hAnsi="Times New Roman" w:cs="Times New Roman"/>
                <w:color w:val="414141"/>
                <w:sz w:val="24"/>
                <w:szCs w:val="24"/>
                <w:lang w:eastAsia="ru-RU"/>
              </w:rPr>
              <w:t xml:space="preserve"> встают в круг, в центре </w:t>
            </w:r>
            <w:proofErr w:type="gramStart"/>
            <w:r w:rsidRPr="00483F78">
              <w:rPr>
                <w:rFonts w:ascii="Times New Roman" w:eastAsia="Times New Roman" w:hAnsi="Times New Roman" w:cs="Times New Roman"/>
                <w:color w:val="414141"/>
                <w:sz w:val="24"/>
                <w:szCs w:val="24"/>
                <w:lang w:eastAsia="ru-RU"/>
              </w:rPr>
              <w:t>которого ?</w:t>
            </w:r>
            <w:proofErr w:type="gramEnd"/>
            <w:r w:rsidRPr="00483F78">
              <w:rPr>
                <w:rFonts w:ascii="Times New Roman" w:eastAsia="Times New Roman" w:hAnsi="Times New Roman" w:cs="Times New Roman"/>
                <w:color w:val="414141"/>
                <w:sz w:val="24"/>
                <w:szCs w:val="24"/>
                <w:lang w:eastAsia="ru-RU"/>
              </w:rPr>
              <w:t> </w:t>
            </w:r>
            <w:r w:rsidRPr="00483F78">
              <w:rPr>
                <w:rFonts w:ascii="Times New Roman" w:eastAsia="Times New Roman" w:hAnsi="Times New Roman" w:cs="Times New Roman"/>
                <w:i/>
                <w:iCs/>
                <w:color w:val="414141"/>
                <w:sz w:val="24"/>
                <w:szCs w:val="24"/>
                <w:lang w:eastAsia="ru-RU"/>
              </w:rPr>
              <w:t>птицелов</w:t>
            </w:r>
            <w:r w:rsidRPr="00483F78">
              <w:rPr>
                <w:rFonts w:ascii="Times New Roman" w:eastAsia="Times New Roman" w:hAnsi="Times New Roman" w:cs="Times New Roman"/>
                <w:color w:val="414141"/>
                <w:sz w:val="24"/>
                <w:szCs w:val="24"/>
                <w:lang w:eastAsia="ru-RU"/>
              </w:rPr>
              <w:t> с завязанными глазами. </w:t>
            </w:r>
            <w:r w:rsidRPr="00483F78">
              <w:rPr>
                <w:rFonts w:ascii="Times New Roman" w:eastAsia="Times New Roman" w:hAnsi="Times New Roman" w:cs="Times New Roman"/>
                <w:i/>
                <w:iCs/>
                <w:color w:val="414141"/>
                <w:sz w:val="24"/>
                <w:szCs w:val="24"/>
                <w:lang w:eastAsia="ru-RU"/>
              </w:rPr>
              <w:t>Птицы</w:t>
            </w:r>
            <w:r w:rsidRPr="00483F78">
              <w:rPr>
                <w:rFonts w:ascii="Times New Roman" w:eastAsia="Times New Roman" w:hAnsi="Times New Roman" w:cs="Times New Roman"/>
                <w:color w:val="414141"/>
                <w:sz w:val="24"/>
                <w:szCs w:val="24"/>
                <w:lang w:eastAsia="ru-RU"/>
              </w:rPr>
              <w:t> ходят вокруг птицелова и произносят нараспев:</w:t>
            </w:r>
          </w:p>
          <w:p w:rsidR="003A322D" w:rsidRPr="00483F78" w:rsidRDefault="003A322D" w:rsidP="00376AC6">
            <w:pPr>
              <w:shd w:val="clear" w:color="auto" w:fill="FFFFFF"/>
              <w:spacing w:before="100" w:beforeAutospacing="1" w:after="100" w:afterAutospacing="1" w:line="240" w:lineRule="auto"/>
              <w:jc w:val="center"/>
              <w:rPr>
                <w:rFonts w:ascii="Times New Roman" w:eastAsia="Times New Roman" w:hAnsi="Times New Roman" w:cs="Times New Roman"/>
                <w:color w:val="414141"/>
                <w:sz w:val="24"/>
                <w:szCs w:val="24"/>
                <w:lang w:eastAsia="ru-RU"/>
              </w:rPr>
            </w:pPr>
            <w:r w:rsidRPr="00483F78">
              <w:rPr>
                <w:rFonts w:ascii="Times New Roman" w:eastAsia="Times New Roman" w:hAnsi="Times New Roman" w:cs="Times New Roman"/>
                <w:i/>
                <w:iCs/>
                <w:color w:val="414141"/>
                <w:sz w:val="24"/>
                <w:szCs w:val="24"/>
                <w:lang w:eastAsia="ru-RU"/>
              </w:rPr>
              <w:t>В лесу, во лесочке,</w:t>
            </w:r>
            <w:r w:rsidRPr="00483F78">
              <w:rPr>
                <w:rFonts w:ascii="Times New Roman" w:eastAsia="Times New Roman" w:hAnsi="Times New Roman" w:cs="Times New Roman"/>
                <w:color w:val="414141"/>
                <w:sz w:val="24"/>
                <w:szCs w:val="24"/>
                <w:lang w:eastAsia="ru-RU"/>
              </w:rPr>
              <w:t> </w:t>
            </w:r>
            <w:r w:rsidRPr="00483F78">
              <w:rPr>
                <w:rFonts w:ascii="Times New Roman" w:eastAsia="Times New Roman" w:hAnsi="Times New Roman" w:cs="Times New Roman"/>
                <w:color w:val="414141"/>
                <w:sz w:val="24"/>
                <w:szCs w:val="24"/>
                <w:lang w:eastAsia="ru-RU"/>
              </w:rPr>
              <w:br/>
            </w:r>
            <w:r w:rsidRPr="00483F78">
              <w:rPr>
                <w:rFonts w:ascii="Times New Roman" w:eastAsia="Times New Roman" w:hAnsi="Times New Roman" w:cs="Times New Roman"/>
                <w:i/>
                <w:iCs/>
                <w:color w:val="414141"/>
                <w:sz w:val="24"/>
                <w:szCs w:val="24"/>
                <w:lang w:eastAsia="ru-RU"/>
              </w:rPr>
              <w:t>На зеленом дубочке</w:t>
            </w:r>
            <w:r w:rsidRPr="00483F78">
              <w:rPr>
                <w:rFonts w:ascii="Times New Roman" w:eastAsia="Times New Roman" w:hAnsi="Times New Roman" w:cs="Times New Roman"/>
                <w:color w:val="414141"/>
                <w:sz w:val="24"/>
                <w:szCs w:val="24"/>
                <w:lang w:eastAsia="ru-RU"/>
              </w:rPr>
              <w:t>.</w:t>
            </w:r>
            <w:r w:rsidRPr="00483F78">
              <w:rPr>
                <w:rFonts w:ascii="Times New Roman" w:eastAsia="Times New Roman" w:hAnsi="Times New Roman" w:cs="Times New Roman"/>
                <w:color w:val="414141"/>
                <w:sz w:val="24"/>
                <w:szCs w:val="24"/>
                <w:lang w:eastAsia="ru-RU"/>
              </w:rPr>
              <w:br/>
            </w:r>
            <w:r w:rsidRPr="00483F78">
              <w:rPr>
                <w:rFonts w:ascii="Times New Roman" w:eastAsia="Times New Roman" w:hAnsi="Times New Roman" w:cs="Times New Roman"/>
                <w:i/>
                <w:iCs/>
                <w:color w:val="414141"/>
                <w:sz w:val="24"/>
                <w:szCs w:val="24"/>
                <w:lang w:eastAsia="ru-RU"/>
              </w:rPr>
              <w:t>Птички весело поют,</w:t>
            </w:r>
            <w:r w:rsidRPr="00483F78">
              <w:rPr>
                <w:rFonts w:ascii="Times New Roman" w:eastAsia="Times New Roman" w:hAnsi="Times New Roman" w:cs="Times New Roman"/>
                <w:color w:val="414141"/>
                <w:sz w:val="24"/>
                <w:szCs w:val="24"/>
                <w:lang w:eastAsia="ru-RU"/>
              </w:rPr>
              <w:t> </w:t>
            </w:r>
            <w:r w:rsidRPr="00483F78">
              <w:rPr>
                <w:rFonts w:ascii="Times New Roman" w:eastAsia="Times New Roman" w:hAnsi="Times New Roman" w:cs="Times New Roman"/>
                <w:color w:val="414141"/>
                <w:sz w:val="24"/>
                <w:szCs w:val="24"/>
                <w:lang w:eastAsia="ru-RU"/>
              </w:rPr>
              <w:br/>
            </w:r>
            <w:r w:rsidRPr="00483F78">
              <w:rPr>
                <w:rFonts w:ascii="Times New Roman" w:eastAsia="Times New Roman" w:hAnsi="Times New Roman" w:cs="Times New Roman"/>
                <w:i/>
                <w:iCs/>
                <w:color w:val="414141"/>
                <w:sz w:val="24"/>
                <w:szCs w:val="24"/>
                <w:lang w:eastAsia="ru-RU"/>
              </w:rPr>
              <w:t>Ай! Птицелов идет!</w:t>
            </w:r>
            <w:r w:rsidRPr="00483F78">
              <w:rPr>
                <w:rFonts w:ascii="Times New Roman" w:eastAsia="Times New Roman" w:hAnsi="Times New Roman" w:cs="Times New Roman"/>
                <w:color w:val="414141"/>
                <w:sz w:val="24"/>
                <w:szCs w:val="24"/>
                <w:lang w:eastAsia="ru-RU"/>
              </w:rPr>
              <w:t> </w:t>
            </w:r>
            <w:r w:rsidRPr="00483F78">
              <w:rPr>
                <w:rFonts w:ascii="Times New Roman" w:eastAsia="Times New Roman" w:hAnsi="Times New Roman" w:cs="Times New Roman"/>
                <w:color w:val="414141"/>
                <w:sz w:val="24"/>
                <w:szCs w:val="24"/>
                <w:lang w:eastAsia="ru-RU"/>
              </w:rPr>
              <w:br/>
            </w:r>
            <w:r w:rsidRPr="00483F78">
              <w:rPr>
                <w:rFonts w:ascii="Times New Roman" w:eastAsia="Times New Roman" w:hAnsi="Times New Roman" w:cs="Times New Roman"/>
                <w:i/>
                <w:iCs/>
                <w:color w:val="414141"/>
                <w:sz w:val="24"/>
                <w:szCs w:val="24"/>
                <w:lang w:eastAsia="ru-RU"/>
              </w:rPr>
              <w:t>Он в неволю нас возьмет,</w:t>
            </w:r>
            <w:r w:rsidRPr="00483F78">
              <w:rPr>
                <w:rFonts w:ascii="Times New Roman" w:eastAsia="Times New Roman" w:hAnsi="Times New Roman" w:cs="Times New Roman"/>
                <w:color w:val="414141"/>
                <w:sz w:val="24"/>
                <w:szCs w:val="24"/>
                <w:lang w:eastAsia="ru-RU"/>
              </w:rPr>
              <w:t> </w:t>
            </w:r>
            <w:r w:rsidRPr="00483F78">
              <w:rPr>
                <w:rFonts w:ascii="Times New Roman" w:eastAsia="Times New Roman" w:hAnsi="Times New Roman" w:cs="Times New Roman"/>
                <w:color w:val="414141"/>
                <w:sz w:val="24"/>
                <w:szCs w:val="24"/>
                <w:lang w:eastAsia="ru-RU"/>
              </w:rPr>
              <w:br/>
            </w:r>
            <w:r w:rsidRPr="00483F78">
              <w:rPr>
                <w:rFonts w:ascii="Times New Roman" w:eastAsia="Times New Roman" w:hAnsi="Times New Roman" w:cs="Times New Roman"/>
                <w:i/>
                <w:iCs/>
                <w:color w:val="414141"/>
                <w:sz w:val="24"/>
                <w:szCs w:val="24"/>
                <w:lang w:eastAsia="ru-RU"/>
              </w:rPr>
              <w:t>Птицы, улетайте!</w:t>
            </w:r>
          </w:p>
          <w:p w:rsidR="003A322D" w:rsidRPr="00483F78" w:rsidRDefault="003A322D" w:rsidP="00376AC6">
            <w:pPr>
              <w:shd w:val="clear" w:color="auto" w:fill="FFFFFF"/>
              <w:spacing w:before="100" w:beforeAutospacing="1" w:after="100" w:afterAutospacing="1" w:line="240" w:lineRule="auto"/>
              <w:rPr>
                <w:rFonts w:ascii="Times New Roman" w:eastAsia="Times New Roman" w:hAnsi="Times New Roman" w:cs="Times New Roman"/>
                <w:color w:val="414141"/>
                <w:sz w:val="24"/>
                <w:szCs w:val="24"/>
                <w:lang w:eastAsia="ru-RU"/>
              </w:rPr>
            </w:pPr>
            <w:r w:rsidRPr="00483F78">
              <w:rPr>
                <w:rFonts w:ascii="Times New Roman" w:eastAsia="Times New Roman" w:hAnsi="Times New Roman" w:cs="Times New Roman"/>
                <w:i/>
                <w:iCs/>
                <w:color w:val="414141"/>
                <w:sz w:val="24"/>
                <w:szCs w:val="24"/>
                <w:lang w:eastAsia="ru-RU"/>
              </w:rPr>
              <w:t>Птицелов</w:t>
            </w:r>
            <w:r w:rsidRPr="00483F78">
              <w:rPr>
                <w:rFonts w:ascii="Times New Roman" w:eastAsia="Times New Roman" w:hAnsi="Times New Roman" w:cs="Times New Roman"/>
                <w:color w:val="414141"/>
                <w:sz w:val="24"/>
                <w:szCs w:val="24"/>
                <w:lang w:eastAsia="ru-RU"/>
              </w:rPr>
              <w:t> хлопает в ладоши, играющие останавливаются на месте, и водящий начинает искать</w:t>
            </w:r>
            <w:r w:rsidR="0063783D">
              <w:rPr>
                <w:rFonts w:ascii="Times New Roman" w:eastAsia="Times New Roman" w:hAnsi="Times New Roman" w:cs="Times New Roman"/>
                <w:color w:val="414141"/>
                <w:sz w:val="24"/>
                <w:szCs w:val="24"/>
                <w:lang w:eastAsia="ru-RU"/>
              </w:rPr>
              <w:t xml:space="preserve"> </w:t>
            </w:r>
            <w:r w:rsidRPr="00483F78">
              <w:rPr>
                <w:rFonts w:ascii="Times New Roman" w:eastAsia="Times New Roman" w:hAnsi="Times New Roman" w:cs="Times New Roman"/>
                <w:i/>
                <w:iCs/>
                <w:color w:val="414141"/>
                <w:sz w:val="24"/>
                <w:szCs w:val="24"/>
                <w:lang w:eastAsia="ru-RU"/>
              </w:rPr>
              <w:t>птиц</w:t>
            </w:r>
            <w:r w:rsidRPr="00483F78">
              <w:rPr>
                <w:rFonts w:ascii="Times New Roman" w:eastAsia="Times New Roman" w:hAnsi="Times New Roman" w:cs="Times New Roman"/>
                <w:color w:val="414141"/>
                <w:sz w:val="24"/>
                <w:szCs w:val="24"/>
                <w:lang w:eastAsia="ru-RU"/>
              </w:rPr>
              <w:t>. Тот, кого он нашел, подражает крику </w:t>
            </w:r>
            <w:r w:rsidRPr="00483F78">
              <w:rPr>
                <w:rFonts w:ascii="Times New Roman" w:eastAsia="Times New Roman" w:hAnsi="Times New Roman" w:cs="Times New Roman"/>
                <w:i/>
                <w:iCs/>
                <w:color w:val="414141"/>
                <w:sz w:val="24"/>
                <w:szCs w:val="24"/>
                <w:lang w:eastAsia="ru-RU"/>
              </w:rPr>
              <w:t>птицы</w:t>
            </w:r>
            <w:r w:rsidRPr="00483F78">
              <w:rPr>
                <w:rFonts w:ascii="Times New Roman" w:eastAsia="Times New Roman" w:hAnsi="Times New Roman" w:cs="Times New Roman"/>
                <w:color w:val="414141"/>
                <w:sz w:val="24"/>
                <w:szCs w:val="24"/>
                <w:lang w:eastAsia="ru-RU"/>
              </w:rPr>
              <w:t>, которую он выбрал. </w:t>
            </w:r>
            <w:r w:rsidRPr="00483F78">
              <w:rPr>
                <w:rFonts w:ascii="Times New Roman" w:eastAsia="Times New Roman" w:hAnsi="Times New Roman" w:cs="Times New Roman"/>
                <w:i/>
                <w:iCs/>
                <w:color w:val="414141"/>
                <w:sz w:val="24"/>
                <w:szCs w:val="24"/>
                <w:lang w:eastAsia="ru-RU"/>
              </w:rPr>
              <w:t>Птицелов</w:t>
            </w:r>
            <w:r w:rsidRPr="00483F78">
              <w:rPr>
                <w:rFonts w:ascii="Times New Roman" w:eastAsia="Times New Roman" w:hAnsi="Times New Roman" w:cs="Times New Roman"/>
                <w:color w:val="414141"/>
                <w:sz w:val="24"/>
                <w:szCs w:val="24"/>
                <w:lang w:eastAsia="ru-RU"/>
              </w:rPr>
              <w:t> угадывает название </w:t>
            </w:r>
            <w:r w:rsidRPr="00483F78">
              <w:rPr>
                <w:rFonts w:ascii="Times New Roman" w:eastAsia="Times New Roman" w:hAnsi="Times New Roman" w:cs="Times New Roman"/>
                <w:i/>
                <w:iCs/>
                <w:color w:val="414141"/>
                <w:sz w:val="24"/>
                <w:szCs w:val="24"/>
                <w:lang w:eastAsia="ru-RU"/>
              </w:rPr>
              <w:t>птицы</w:t>
            </w:r>
            <w:r w:rsidRPr="00483F78">
              <w:rPr>
                <w:rFonts w:ascii="Times New Roman" w:eastAsia="Times New Roman" w:hAnsi="Times New Roman" w:cs="Times New Roman"/>
                <w:color w:val="414141"/>
                <w:sz w:val="24"/>
                <w:szCs w:val="24"/>
                <w:lang w:eastAsia="ru-RU"/>
              </w:rPr>
              <w:t> и имя пойманного. После чего этот игрок сам становится </w:t>
            </w:r>
            <w:r w:rsidRPr="00483F78">
              <w:rPr>
                <w:rFonts w:ascii="Times New Roman" w:eastAsia="Times New Roman" w:hAnsi="Times New Roman" w:cs="Times New Roman"/>
                <w:i/>
                <w:iCs/>
                <w:color w:val="414141"/>
                <w:sz w:val="24"/>
                <w:szCs w:val="24"/>
                <w:lang w:eastAsia="ru-RU"/>
              </w:rPr>
              <w:t>птицеловом</w:t>
            </w:r>
            <w:r w:rsidRPr="00483F78">
              <w:rPr>
                <w:rFonts w:ascii="Times New Roman" w:eastAsia="Times New Roman" w:hAnsi="Times New Roman" w:cs="Times New Roman"/>
                <w:color w:val="414141"/>
                <w:sz w:val="24"/>
                <w:szCs w:val="24"/>
                <w:lang w:eastAsia="ru-RU"/>
              </w:rPr>
              <w:t>. Если</w:t>
            </w:r>
            <w:r w:rsidR="0063783D">
              <w:rPr>
                <w:rFonts w:ascii="Times New Roman" w:eastAsia="Times New Roman" w:hAnsi="Times New Roman" w:cs="Times New Roman"/>
                <w:color w:val="414141"/>
                <w:sz w:val="24"/>
                <w:szCs w:val="24"/>
                <w:lang w:eastAsia="ru-RU"/>
              </w:rPr>
              <w:t xml:space="preserve"> </w:t>
            </w:r>
            <w:r w:rsidRPr="00483F78">
              <w:rPr>
                <w:rFonts w:ascii="Times New Roman" w:eastAsia="Times New Roman" w:hAnsi="Times New Roman" w:cs="Times New Roman"/>
                <w:i/>
                <w:iCs/>
                <w:color w:val="414141"/>
                <w:sz w:val="24"/>
                <w:szCs w:val="24"/>
                <w:lang w:eastAsia="ru-RU"/>
              </w:rPr>
              <w:t>птицелов</w:t>
            </w:r>
            <w:r w:rsidRPr="00483F78">
              <w:rPr>
                <w:rFonts w:ascii="Times New Roman" w:eastAsia="Times New Roman" w:hAnsi="Times New Roman" w:cs="Times New Roman"/>
                <w:color w:val="414141"/>
                <w:sz w:val="24"/>
                <w:szCs w:val="24"/>
                <w:lang w:eastAsia="ru-RU"/>
              </w:rPr>
              <w:t> ошибается ? иг</w:t>
            </w:r>
            <w:r>
              <w:rPr>
                <w:rFonts w:ascii="Times New Roman" w:eastAsia="Times New Roman" w:hAnsi="Times New Roman" w:cs="Times New Roman"/>
                <w:color w:val="414141"/>
                <w:sz w:val="24"/>
                <w:szCs w:val="24"/>
                <w:lang w:eastAsia="ru-RU"/>
              </w:rPr>
              <w:t>ра продолжается в тех же ролях.</w:t>
            </w:r>
            <w:r w:rsidRPr="00483F78">
              <w:rPr>
                <w:rFonts w:ascii="Times New Roman" w:eastAsia="Times New Roman" w:hAnsi="Times New Roman" w:cs="Times New Roman"/>
                <w:color w:val="414141"/>
                <w:sz w:val="24"/>
                <w:szCs w:val="24"/>
                <w:lang w:eastAsia="ru-RU"/>
              </w:rPr>
              <w:br/>
              <w:t>Играющие не должны прятаться за предметы, встречающиеся на пути. Игроки обязаны останавлива</w:t>
            </w:r>
            <w:r>
              <w:rPr>
                <w:rFonts w:ascii="Times New Roman" w:eastAsia="Times New Roman" w:hAnsi="Times New Roman" w:cs="Times New Roman"/>
                <w:color w:val="414141"/>
                <w:sz w:val="24"/>
                <w:szCs w:val="24"/>
                <w:lang w:eastAsia="ru-RU"/>
              </w:rPr>
              <w:t>ться на месте точно по сигналу.</w:t>
            </w:r>
          </w:p>
        </w:tc>
      </w:tr>
      <w:tr w:rsidR="003A322D" w:rsidRPr="00631225" w:rsidTr="006C51B7">
        <w:tc>
          <w:tcPr>
            <w:tcW w:w="9571" w:type="dxa"/>
            <w:shd w:val="clear" w:color="auto" w:fill="auto"/>
          </w:tcPr>
          <w:p w:rsidR="003A322D" w:rsidRPr="00483F78" w:rsidRDefault="003A322D" w:rsidP="00376AC6">
            <w:pPr>
              <w:shd w:val="clear" w:color="auto" w:fill="FFFFFF"/>
              <w:spacing w:before="100" w:beforeAutospacing="1" w:after="100" w:afterAutospacing="1" w:line="240" w:lineRule="auto"/>
              <w:rPr>
                <w:rFonts w:ascii="Times New Roman" w:eastAsia="Times New Roman" w:hAnsi="Times New Roman" w:cs="Times New Roman"/>
                <w:color w:val="414141"/>
                <w:sz w:val="24"/>
                <w:szCs w:val="24"/>
                <w:lang w:eastAsia="ru-RU"/>
              </w:rPr>
            </w:pPr>
            <w:r>
              <w:rPr>
                <w:rFonts w:ascii="Times New Roman" w:hAnsi="Times New Roman" w:cs="Times New Roman"/>
                <w:b/>
                <w:sz w:val="24"/>
                <w:szCs w:val="24"/>
              </w:rPr>
              <w:lastRenderedPageBreak/>
              <w:t>Тема 15  «</w:t>
            </w:r>
            <w:r w:rsidRPr="00483F78">
              <w:rPr>
                <w:rFonts w:ascii="Times New Roman" w:eastAsia="Times New Roman" w:hAnsi="Times New Roman" w:cs="Times New Roman"/>
                <w:b/>
                <w:bCs/>
                <w:color w:val="414141"/>
                <w:sz w:val="24"/>
                <w:szCs w:val="24"/>
                <w:lang w:eastAsia="ru-RU"/>
              </w:rPr>
              <w:t>Жмурки</w:t>
            </w:r>
            <w:r>
              <w:rPr>
                <w:rFonts w:ascii="Times New Roman" w:eastAsia="Times New Roman" w:hAnsi="Times New Roman" w:cs="Times New Roman"/>
                <w:b/>
                <w:bCs/>
                <w:color w:val="414141"/>
                <w:sz w:val="24"/>
                <w:szCs w:val="24"/>
                <w:lang w:eastAsia="ru-RU"/>
              </w:rPr>
              <w:t>»</w:t>
            </w:r>
            <w:r w:rsidRPr="00483F78">
              <w:rPr>
                <w:rFonts w:ascii="Times New Roman" w:eastAsia="Times New Roman" w:hAnsi="Times New Roman" w:cs="Times New Roman"/>
                <w:color w:val="414141"/>
                <w:sz w:val="24"/>
                <w:szCs w:val="24"/>
                <w:lang w:eastAsia="ru-RU"/>
              </w:rPr>
              <w:br/>
              <w:t>С помощью считалки выбирают водящего ? </w:t>
            </w:r>
            <w:proofErr w:type="spellStart"/>
            <w:r w:rsidRPr="00483F78">
              <w:rPr>
                <w:rFonts w:ascii="Times New Roman" w:eastAsia="Times New Roman" w:hAnsi="Times New Roman" w:cs="Times New Roman"/>
                <w:i/>
                <w:iCs/>
                <w:color w:val="414141"/>
                <w:sz w:val="24"/>
                <w:szCs w:val="24"/>
                <w:lang w:eastAsia="ru-RU"/>
              </w:rPr>
              <w:t>жмурку</w:t>
            </w:r>
            <w:proofErr w:type="spellEnd"/>
            <w:r w:rsidRPr="00483F78">
              <w:rPr>
                <w:rFonts w:ascii="Times New Roman" w:eastAsia="Times New Roman" w:hAnsi="Times New Roman" w:cs="Times New Roman"/>
                <w:color w:val="414141"/>
                <w:sz w:val="24"/>
                <w:szCs w:val="24"/>
                <w:lang w:eastAsia="ru-RU"/>
              </w:rPr>
              <w:t>. Ему завязывают глаза, отводят на середину игровой площадки, заставляют несколько раз повернуться вокруг себя и спрашивают:</w:t>
            </w:r>
          </w:p>
          <w:p w:rsidR="003A322D" w:rsidRPr="00B753D6" w:rsidRDefault="003A322D" w:rsidP="00376AC6">
            <w:pPr>
              <w:shd w:val="clear" w:color="auto" w:fill="FFFFFF"/>
              <w:spacing w:before="100" w:beforeAutospacing="1" w:after="100" w:afterAutospacing="1" w:line="240" w:lineRule="auto"/>
              <w:jc w:val="center"/>
              <w:rPr>
                <w:rFonts w:ascii="Times New Roman" w:eastAsia="Times New Roman" w:hAnsi="Times New Roman" w:cs="Times New Roman"/>
                <w:color w:val="414141"/>
                <w:sz w:val="24"/>
                <w:szCs w:val="24"/>
                <w:lang w:eastAsia="ru-RU"/>
              </w:rPr>
            </w:pPr>
            <w:r w:rsidRPr="00483F78">
              <w:rPr>
                <w:rFonts w:ascii="Times New Roman" w:eastAsia="Times New Roman" w:hAnsi="Times New Roman" w:cs="Times New Roman"/>
                <w:i/>
                <w:iCs/>
                <w:color w:val="414141"/>
                <w:sz w:val="24"/>
                <w:szCs w:val="24"/>
                <w:lang w:eastAsia="ru-RU"/>
              </w:rPr>
              <w:t>- Кот, кот, на чем стоишь?</w:t>
            </w:r>
            <w:r w:rsidRPr="00483F78">
              <w:rPr>
                <w:rFonts w:ascii="Times New Roman" w:eastAsia="Times New Roman" w:hAnsi="Times New Roman" w:cs="Times New Roman"/>
                <w:i/>
                <w:iCs/>
                <w:color w:val="414141"/>
                <w:sz w:val="24"/>
                <w:szCs w:val="24"/>
                <w:lang w:eastAsia="ru-RU"/>
              </w:rPr>
              <w:br/>
              <w:t>- На квашне.</w:t>
            </w:r>
            <w:r w:rsidRPr="00483F78">
              <w:rPr>
                <w:rFonts w:ascii="Times New Roman" w:eastAsia="Times New Roman" w:hAnsi="Times New Roman" w:cs="Times New Roman"/>
                <w:i/>
                <w:iCs/>
                <w:color w:val="414141"/>
                <w:sz w:val="24"/>
                <w:szCs w:val="24"/>
                <w:lang w:eastAsia="ru-RU"/>
              </w:rPr>
              <w:br/>
              <w:t>- Что в квашне?</w:t>
            </w:r>
            <w:r w:rsidRPr="00483F78">
              <w:rPr>
                <w:rFonts w:ascii="Times New Roman" w:eastAsia="Times New Roman" w:hAnsi="Times New Roman" w:cs="Times New Roman"/>
                <w:i/>
                <w:iCs/>
                <w:color w:val="414141"/>
                <w:sz w:val="24"/>
                <w:szCs w:val="24"/>
                <w:lang w:eastAsia="ru-RU"/>
              </w:rPr>
              <w:br/>
              <w:t>- Квас.</w:t>
            </w:r>
            <w:r w:rsidRPr="00483F78">
              <w:rPr>
                <w:rFonts w:ascii="Times New Roman" w:eastAsia="Times New Roman" w:hAnsi="Times New Roman" w:cs="Times New Roman"/>
                <w:i/>
                <w:iCs/>
                <w:color w:val="414141"/>
                <w:sz w:val="24"/>
                <w:szCs w:val="24"/>
                <w:lang w:eastAsia="ru-RU"/>
              </w:rPr>
              <w:br/>
              <w:t>- Лови мышей, а не нас!</w:t>
            </w:r>
            <w:r w:rsidRPr="00483F78">
              <w:rPr>
                <w:rFonts w:ascii="Times New Roman" w:eastAsia="Times New Roman" w:hAnsi="Times New Roman" w:cs="Times New Roman"/>
                <w:color w:val="414141"/>
                <w:sz w:val="24"/>
                <w:szCs w:val="24"/>
                <w:lang w:eastAsia="ru-RU"/>
              </w:rPr>
              <w:br/>
              <w:t>После этих слов участники игры разбегаются, а </w:t>
            </w:r>
            <w:proofErr w:type="spellStart"/>
            <w:r w:rsidRPr="00483F78">
              <w:rPr>
                <w:rFonts w:ascii="Times New Roman" w:eastAsia="Times New Roman" w:hAnsi="Times New Roman" w:cs="Times New Roman"/>
                <w:i/>
                <w:iCs/>
                <w:color w:val="414141"/>
                <w:sz w:val="24"/>
                <w:szCs w:val="24"/>
                <w:lang w:eastAsia="ru-RU"/>
              </w:rPr>
              <w:t>жмурка</w:t>
            </w:r>
            <w:proofErr w:type="spellEnd"/>
            <w:r w:rsidRPr="00483F78">
              <w:rPr>
                <w:rFonts w:ascii="Times New Roman" w:eastAsia="Times New Roman" w:hAnsi="Times New Roman" w:cs="Times New Roman"/>
                <w:color w:val="414141"/>
                <w:sz w:val="24"/>
                <w:szCs w:val="24"/>
                <w:lang w:eastAsia="ru-RU"/>
              </w:rPr>
              <w:t> их ловит. Пойманный меняется ролями с</w:t>
            </w:r>
            <w:r w:rsidRPr="00483F78">
              <w:rPr>
                <w:rFonts w:ascii="Times New Roman" w:eastAsia="Times New Roman" w:hAnsi="Times New Roman" w:cs="Times New Roman"/>
                <w:i/>
                <w:iCs/>
                <w:color w:val="414141"/>
                <w:sz w:val="24"/>
                <w:szCs w:val="24"/>
                <w:lang w:eastAsia="ru-RU"/>
              </w:rPr>
              <w:t>водящим</w:t>
            </w:r>
            <w:r>
              <w:rPr>
                <w:rFonts w:ascii="Times New Roman" w:eastAsia="Times New Roman" w:hAnsi="Times New Roman" w:cs="Times New Roman"/>
                <w:color w:val="414141"/>
                <w:sz w:val="24"/>
                <w:szCs w:val="24"/>
                <w:lang w:eastAsia="ru-RU"/>
              </w:rPr>
              <w:t>.</w:t>
            </w:r>
            <w:r w:rsidRPr="00483F78">
              <w:rPr>
                <w:rFonts w:ascii="Times New Roman" w:eastAsia="Times New Roman" w:hAnsi="Times New Roman" w:cs="Times New Roman"/>
                <w:color w:val="414141"/>
                <w:sz w:val="24"/>
                <w:szCs w:val="24"/>
                <w:lang w:eastAsia="ru-RU"/>
              </w:rPr>
              <w:br/>
            </w:r>
            <w:proofErr w:type="spellStart"/>
            <w:r w:rsidRPr="00483F78">
              <w:rPr>
                <w:rFonts w:ascii="Times New Roman" w:eastAsia="Times New Roman" w:hAnsi="Times New Roman" w:cs="Times New Roman"/>
                <w:i/>
                <w:iCs/>
                <w:color w:val="414141"/>
                <w:sz w:val="24"/>
                <w:szCs w:val="24"/>
                <w:lang w:eastAsia="ru-RU"/>
              </w:rPr>
              <w:t>Жмурке</w:t>
            </w:r>
            <w:proofErr w:type="spellEnd"/>
            <w:r w:rsidRPr="00483F78">
              <w:rPr>
                <w:rFonts w:ascii="Times New Roman" w:eastAsia="Times New Roman" w:hAnsi="Times New Roman" w:cs="Times New Roman"/>
                <w:color w:val="414141"/>
                <w:sz w:val="24"/>
                <w:szCs w:val="24"/>
                <w:lang w:eastAsia="ru-RU"/>
              </w:rPr>
              <w:t> запрещено сдвигать с глаз повязку, а убегающие не имеют права покидать площад</w:t>
            </w:r>
            <w:r>
              <w:rPr>
                <w:rFonts w:ascii="Times New Roman" w:eastAsia="Times New Roman" w:hAnsi="Times New Roman" w:cs="Times New Roman"/>
                <w:color w:val="414141"/>
                <w:sz w:val="24"/>
                <w:szCs w:val="24"/>
                <w:lang w:eastAsia="ru-RU"/>
              </w:rPr>
              <w:t>ку.</w:t>
            </w:r>
          </w:p>
        </w:tc>
      </w:tr>
      <w:tr w:rsidR="003A322D" w:rsidRPr="00631225" w:rsidTr="006C51B7">
        <w:tc>
          <w:tcPr>
            <w:tcW w:w="9571" w:type="dxa"/>
            <w:shd w:val="clear" w:color="auto" w:fill="auto"/>
          </w:tcPr>
          <w:p w:rsidR="003A322D" w:rsidRDefault="003A322D" w:rsidP="00376AC6">
            <w:pPr>
              <w:pStyle w:val="a3"/>
              <w:rPr>
                <w:rFonts w:ascii="Times New Roman" w:hAnsi="Times New Roman" w:cs="Times New Roman"/>
                <w:b/>
                <w:sz w:val="24"/>
                <w:szCs w:val="24"/>
              </w:rPr>
            </w:pPr>
            <w:r>
              <w:rPr>
                <w:rFonts w:ascii="Times New Roman" w:hAnsi="Times New Roman" w:cs="Times New Roman"/>
                <w:b/>
                <w:sz w:val="24"/>
                <w:szCs w:val="24"/>
              </w:rPr>
              <w:t xml:space="preserve">Тема 16 </w:t>
            </w:r>
            <w:r w:rsidR="006C51B7">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2B3CCC">
              <w:rPr>
                <w:rFonts w:ascii="Times New Roman" w:hAnsi="Times New Roman" w:cs="Times New Roman"/>
                <w:b/>
                <w:sz w:val="24"/>
                <w:szCs w:val="24"/>
              </w:rPr>
              <w:t>Профилактика травматизма</w:t>
            </w:r>
          </w:p>
          <w:p w:rsidR="003A322D" w:rsidRPr="00483F78" w:rsidRDefault="003A322D" w:rsidP="00376AC6">
            <w:pPr>
              <w:shd w:val="clear" w:color="auto" w:fill="FFFFFF"/>
              <w:spacing w:before="100" w:beforeAutospacing="1" w:after="100" w:afterAutospacing="1" w:line="240" w:lineRule="auto"/>
              <w:rPr>
                <w:rFonts w:ascii="Times New Roman" w:eastAsia="Times New Roman" w:hAnsi="Times New Roman" w:cs="Times New Roman"/>
                <w:color w:val="414141"/>
                <w:sz w:val="24"/>
                <w:szCs w:val="24"/>
                <w:lang w:eastAsia="ru-RU"/>
              </w:rPr>
            </w:pPr>
            <w:r w:rsidRPr="0051670C">
              <w:rPr>
                <w:rFonts w:ascii="Times New Roman" w:hAnsi="Times New Roman" w:cs="Times New Roman"/>
                <w:sz w:val="24"/>
                <w:szCs w:val="24"/>
              </w:rPr>
              <w:t>Инстр</w:t>
            </w:r>
            <w:r>
              <w:rPr>
                <w:rFonts w:ascii="Times New Roman" w:hAnsi="Times New Roman" w:cs="Times New Roman"/>
                <w:sz w:val="24"/>
                <w:szCs w:val="24"/>
              </w:rPr>
              <w:t xml:space="preserve">укция по ТБ. </w:t>
            </w:r>
            <w:r w:rsidRPr="00483F78">
              <w:rPr>
                <w:rFonts w:ascii="Times New Roman" w:eastAsia="Times New Roman" w:hAnsi="Times New Roman" w:cs="Times New Roman"/>
                <w:color w:val="414141"/>
                <w:sz w:val="24"/>
                <w:szCs w:val="24"/>
                <w:lang w:eastAsia="ru-RU"/>
              </w:rPr>
              <w:br/>
            </w:r>
          </w:p>
        </w:tc>
      </w:tr>
      <w:tr w:rsidR="003A322D" w:rsidRPr="00631225" w:rsidTr="006C51B7">
        <w:tc>
          <w:tcPr>
            <w:tcW w:w="9571" w:type="dxa"/>
            <w:shd w:val="clear" w:color="auto" w:fill="auto"/>
          </w:tcPr>
          <w:p w:rsidR="003A322D" w:rsidRPr="00483F78" w:rsidRDefault="003A322D" w:rsidP="00376AC6">
            <w:pPr>
              <w:pStyle w:val="af1"/>
              <w:snapToGrid w:val="0"/>
              <w:spacing w:line="240" w:lineRule="auto"/>
              <w:rPr>
                <w:rFonts w:ascii="Times New Roman" w:hAnsi="Times New Roman" w:cs="Times New Roman"/>
                <w:b/>
                <w:bCs/>
                <w:i/>
                <w:sz w:val="24"/>
                <w:szCs w:val="24"/>
              </w:rPr>
            </w:pPr>
            <w:r>
              <w:rPr>
                <w:rFonts w:ascii="Times New Roman" w:hAnsi="Times New Roman" w:cs="Times New Roman"/>
                <w:b/>
                <w:sz w:val="24"/>
                <w:szCs w:val="24"/>
              </w:rPr>
              <w:t>Тема 17 «</w:t>
            </w:r>
            <w:r w:rsidRPr="00483F78">
              <w:rPr>
                <w:rStyle w:val="af7"/>
                <w:rFonts w:ascii="Times New Roman" w:hAnsi="Times New Roman" w:cs="Times New Roman"/>
                <w:color w:val="414141"/>
                <w:sz w:val="24"/>
                <w:szCs w:val="24"/>
                <w:shd w:val="clear" w:color="auto" w:fill="FFFFFF"/>
              </w:rPr>
              <w:t>Дуга</w:t>
            </w:r>
            <w:r>
              <w:rPr>
                <w:rStyle w:val="af7"/>
                <w:rFonts w:ascii="Times New Roman" w:hAnsi="Times New Roman" w:cs="Times New Roman"/>
                <w:color w:val="414141"/>
                <w:sz w:val="24"/>
                <w:szCs w:val="24"/>
                <w:shd w:val="clear" w:color="auto" w:fill="FFFFFF"/>
              </w:rPr>
              <w:t>»</w:t>
            </w:r>
            <w:r w:rsidRPr="00483F78">
              <w:rPr>
                <w:rFonts w:ascii="Times New Roman" w:hAnsi="Times New Roman" w:cs="Times New Roman"/>
                <w:color w:val="414141"/>
                <w:sz w:val="24"/>
                <w:szCs w:val="24"/>
              </w:rPr>
              <w:br/>
            </w:r>
            <w:r w:rsidRPr="004A5D31">
              <w:rPr>
                <w:rFonts w:ascii="Times New Roman" w:hAnsi="Times New Roman" w:cs="Times New Roman"/>
                <w:sz w:val="24"/>
                <w:szCs w:val="24"/>
                <w:shd w:val="clear" w:color="auto" w:fill="FFFFFF"/>
              </w:rPr>
              <w:t>Для игры натягивается веревочка и игроки по очереди должны пройти под ней, прогнувшись. При этом нельзя падать и задевать саму веревку. С каждым коном веревка опускается все ниже и ниже и в конце побеждает самый гибкий и упорный.</w:t>
            </w:r>
          </w:p>
        </w:tc>
      </w:tr>
      <w:tr w:rsidR="003A322D" w:rsidRPr="00631225" w:rsidTr="006C51B7">
        <w:tc>
          <w:tcPr>
            <w:tcW w:w="9571" w:type="dxa"/>
            <w:shd w:val="clear" w:color="auto" w:fill="auto"/>
          </w:tcPr>
          <w:p w:rsidR="003A322D" w:rsidRDefault="003A322D" w:rsidP="00376AC6">
            <w:pPr>
              <w:pStyle w:val="a4"/>
              <w:jc w:val="both"/>
              <w:rPr>
                <w:b/>
                <w:color w:val="000000"/>
              </w:rPr>
            </w:pPr>
            <w:r>
              <w:rPr>
                <w:b/>
              </w:rPr>
              <w:t>Тема 18 «</w:t>
            </w:r>
            <w:r w:rsidRPr="00483F78">
              <w:rPr>
                <w:b/>
                <w:color w:val="000000"/>
              </w:rPr>
              <w:t>Кот и мышь</w:t>
            </w:r>
            <w:r>
              <w:rPr>
                <w:b/>
                <w:color w:val="000000"/>
              </w:rPr>
              <w:t>»</w:t>
            </w:r>
          </w:p>
          <w:p w:rsidR="003A322D" w:rsidRPr="009537A6" w:rsidRDefault="003A322D" w:rsidP="0063783D">
            <w:pPr>
              <w:pStyle w:val="a4"/>
              <w:jc w:val="both"/>
              <w:rPr>
                <w:b/>
                <w:color w:val="000000"/>
              </w:rPr>
            </w:pPr>
            <w:r w:rsidRPr="00483F78">
              <w:rPr>
                <w:color w:val="000000"/>
              </w:rPr>
              <w:t xml:space="preserve">Игроки (не более пяти пар) встают в два ряда лицом друг к другу, берутся за руки, образуя небольшой проход - нору. В одном ряду стоят коты, в другом - мыши. Игру начинает первая пара: кот ловит мышь, а та бегает вокруг играющих. В опасный момент мышь может спрятаться в коридоре, образованном сцепленными руками игроков. Как только кот поймал мышь, игроки встают в ряд. Начинает игру вторая пара. Игра продолжается, пока коты не переловят всех мышей. </w:t>
            </w:r>
          </w:p>
          <w:p w:rsidR="003A322D" w:rsidRPr="00483F78" w:rsidRDefault="003A322D" w:rsidP="0063783D">
            <w:pPr>
              <w:pStyle w:val="a4"/>
              <w:jc w:val="both"/>
              <w:rPr>
                <w:color w:val="000000"/>
              </w:rPr>
            </w:pPr>
            <w:r w:rsidRPr="00483F78">
              <w:rPr>
                <w:color w:val="000000"/>
              </w:rPr>
              <w:t>Правила игры. Коту нельзя забегать в нору. Кот и мыши не должны убегать да</w:t>
            </w:r>
            <w:r>
              <w:rPr>
                <w:color w:val="000000"/>
              </w:rPr>
              <w:t>леко от норы.</w:t>
            </w:r>
          </w:p>
        </w:tc>
      </w:tr>
      <w:tr w:rsidR="003A322D" w:rsidRPr="00631225" w:rsidTr="006C51B7">
        <w:tc>
          <w:tcPr>
            <w:tcW w:w="9571" w:type="dxa"/>
            <w:shd w:val="clear" w:color="auto" w:fill="auto"/>
          </w:tcPr>
          <w:p w:rsidR="003A322D" w:rsidRPr="006C51B7" w:rsidRDefault="003A322D" w:rsidP="006C51B7">
            <w:pPr>
              <w:pStyle w:val="1"/>
              <w:rPr>
                <w:i w:val="0"/>
                <w:color w:val="000000"/>
              </w:rPr>
            </w:pPr>
            <w:r w:rsidRPr="006C51B7">
              <w:rPr>
                <w:i w:val="0"/>
              </w:rPr>
              <w:lastRenderedPageBreak/>
              <w:t>Тема 19 «</w:t>
            </w:r>
            <w:r w:rsidRPr="006C51B7">
              <w:rPr>
                <w:i w:val="0"/>
                <w:color w:val="000000"/>
              </w:rPr>
              <w:t>Ляпка»</w:t>
            </w:r>
          </w:p>
          <w:p w:rsidR="003A322D" w:rsidRPr="006C51B7" w:rsidRDefault="003A322D" w:rsidP="0063783D">
            <w:pPr>
              <w:pStyle w:val="1"/>
              <w:jc w:val="both"/>
              <w:rPr>
                <w:b w:val="0"/>
                <w:i w:val="0"/>
                <w:color w:val="000000"/>
              </w:rPr>
            </w:pPr>
            <w:r w:rsidRPr="006C51B7">
              <w:rPr>
                <w:b w:val="0"/>
                <w:i w:val="0"/>
                <w:color w:val="000000"/>
              </w:rPr>
              <w:t xml:space="preserve">         Один из играющих - водящий, его называют </w:t>
            </w:r>
            <w:proofErr w:type="spellStart"/>
            <w:r w:rsidRPr="006C51B7">
              <w:rPr>
                <w:b w:val="0"/>
                <w:i w:val="0"/>
                <w:color w:val="000000"/>
              </w:rPr>
              <w:t>ляпкой</w:t>
            </w:r>
            <w:proofErr w:type="spellEnd"/>
            <w:r w:rsidRPr="006C51B7">
              <w:rPr>
                <w:b w:val="0"/>
                <w:i w:val="0"/>
                <w:color w:val="000000"/>
              </w:rPr>
              <w:t xml:space="preserve">. Водящий бегает за участниками игры, старается кого-то осалить, приговаривая: "На тебе </w:t>
            </w:r>
            <w:proofErr w:type="spellStart"/>
            <w:r w:rsidRPr="006C51B7">
              <w:rPr>
                <w:b w:val="0"/>
                <w:i w:val="0"/>
                <w:color w:val="000000"/>
              </w:rPr>
              <w:t>ляпку</w:t>
            </w:r>
            <w:proofErr w:type="spellEnd"/>
            <w:r w:rsidRPr="006C51B7">
              <w:rPr>
                <w:b w:val="0"/>
                <w:i w:val="0"/>
                <w:color w:val="000000"/>
              </w:rPr>
              <w:t xml:space="preserve">, отдай ее другому!" Новый водящий догоняет игроков и старается кому-то из них передать </w:t>
            </w:r>
            <w:proofErr w:type="spellStart"/>
            <w:r w:rsidRPr="006C51B7">
              <w:rPr>
                <w:b w:val="0"/>
                <w:i w:val="0"/>
                <w:color w:val="000000"/>
              </w:rPr>
              <w:t>ляпку</w:t>
            </w:r>
            <w:proofErr w:type="spellEnd"/>
            <w:r w:rsidRPr="006C51B7">
              <w:rPr>
                <w:b w:val="0"/>
                <w:i w:val="0"/>
                <w:color w:val="000000"/>
              </w:rPr>
              <w:t>. Так играют в Кировской области. А в Смоленской области в этой игре водящий ловит участников игры и у пойманного спрашивает: "У кого был?" - "У тетки</w:t>
            </w:r>
            <w:proofErr w:type="gramStart"/>
            <w:r w:rsidRPr="006C51B7">
              <w:rPr>
                <w:b w:val="0"/>
                <w:i w:val="0"/>
                <w:color w:val="000000"/>
              </w:rPr>
              <w:t>".-</w:t>
            </w:r>
            <w:proofErr w:type="gramEnd"/>
            <w:r w:rsidRPr="006C51B7">
              <w:rPr>
                <w:b w:val="0"/>
                <w:i w:val="0"/>
                <w:color w:val="000000"/>
              </w:rPr>
              <w:t xml:space="preserve"> "Что ел?" - "Клёцки</w:t>
            </w:r>
            <w:proofErr w:type="gramStart"/>
            <w:r w:rsidRPr="006C51B7">
              <w:rPr>
                <w:b w:val="0"/>
                <w:i w:val="0"/>
                <w:color w:val="000000"/>
              </w:rPr>
              <w:t>".-</w:t>
            </w:r>
            <w:proofErr w:type="gramEnd"/>
            <w:r w:rsidRPr="006C51B7">
              <w:rPr>
                <w:b w:val="0"/>
                <w:i w:val="0"/>
                <w:color w:val="000000"/>
              </w:rPr>
              <w:t xml:space="preserve"> "Кому отдал?" Пойманный называет по имени одного из участников игры, и названный становится водящим.</w:t>
            </w:r>
          </w:p>
          <w:p w:rsidR="003A322D" w:rsidRPr="006C51B7" w:rsidRDefault="003A322D" w:rsidP="0063783D">
            <w:pPr>
              <w:pStyle w:val="1"/>
              <w:jc w:val="both"/>
              <w:rPr>
                <w:b w:val="0"/>
                <w:i w:val="0"/>
                <w:color w:val="000000"/>
              </w:rPr>
            </w:pPr>
            <w:r w:rsidRPr="006C51B7">
              <w:rPr>
                <w:b w:val="0"/>
                <w:i w:val="0"/>
                <w:color w:val="000000"/>
              </w:rPr>
              <w:t>Правила игры. Водящий не должен преследовать одного и того же игрока. Участники игры внимательно наблюдают за сменой водящих.</w:t>
            </w:r>
          </w:p>
        </w:tc>
      </w:tr>
      <w:tr w:rsidR="003A322D" w:rsidRPr="00631225" w:rsidTr="006C51B7">
        <w:tc>
          <w:tcPr>
            <w:tcW w:w="9571" w:type="dxa"/>
            <w:shd w:val="clear" w:color="auto" w:fill="auto"/>
          </w:tcPr>
          <w:p w:rsidR="003A322D" w:rsidRPr="006C51B7" w:rsidRDefault="003A322D" w:rsidP="006C51B7">
            <w:pPr>
              <w:pStyle w:val="1"/>
              <w:rPr>
                <w:i w:val="0"/>
                <w:color w:val="000000"/>
              </w:rPr>
            </w:pPr>
            <w:r w:rsidRPr="006C51B7">
              <w:rPr>
                <w:i w:val="0"/>
              </w:rPr>
              <w:t>Тема 20 «</w:t>
            </w:r>
            <w:r w:rsidRPr="006C51B7">
              <w:rPr>
                <w:i w:val="0"/>
                <w:color w:val="000000"/>
              </w:rPr>
              <w:t>Заря»</w:t>
            </w:r>
          </w:p>
          <w:p w:rsidR="003A322D" w:rsidRPr="006C51B7" w:rsidRDefault="003A322D" w:rsidP="006C51B7">
            <w:pPr>
              <w:pStyle w:val="1"/>
              <w:rPr>
                <w:b w:val="0"/>
                <w:i w:val="0"/>
                <w:color w:val="000000"/>
              </w:rPr>
            </w:pPr>
            <w:r w:rsidRPr="006C51B7">
              <w:rPr>
                <w:b w:val="0"/>
                <w:i w:val="0"/>
                <w:color w:val="000000"/>
              </w:rPr>
              <w:t xml:space="preserve">         Дети встают в круг, руки держат за спиной, а один из играющих - заря - ходит сзади с лентой и говорит: </w:t>
            </w:r>
          </w:p>
          <w:p w:rsidR="003A322D" w:rsidRPr="006C51B7" w:rsidRDefault="003A322D" w:rsidP="006C51B7">
            <w:pPr>
              <w:pStyle w:val="1"/>
              <w:rPr>
                <w:b w:val="0"/>
                <w:i w:val="0"/>
                <w:color w:val="000000"/>
              </w:rPr>
            </w:pPr>
            <w:r w:rsidRPr="006C51B7">
              <w:rPr>
                <w:b w:val="0"/>
                <w:i w:val="0"/>
                <w:color w:val="000000"/>
              </w:rPr>
              <w:t>Заря-зарница,</w:t>
            </w:r>
          </w:p>
          <w:p w:rsidR="003A322D" w:rsidRPr="006C51B7" w:rsidRDefault="003A322D" w:rsidP="006C51B7">
            <w:pPr>
              <w:pStyle w:val="1"/>
              <w:rPr>
                <w:b w:val="0"/>
                <w:i w:val="0"/>
                <w:color w:val="000000"/>
              </w:rPr>
            </w:pPr>
            <w:r w:rsidRPr="006C51B7">
              <w:rPr>
                <w:b w:val="0"/>
                <w:i w:val="0"/>
                <w:color w:val="000000"/>
              </w:rPr>
              <w:t>Красная девица,</w:t>
            </w:r>
          </w:p>
          <w:p w:rsidR="003A322D" w:rsidRPr="006C51B7" w:rsidRDefault="003A322D" w:rsidP="006C51B7">
            <w:pPr>
              <w:pStyle w:val="1"/>
              <w:rPr>
                <w:b w:val="0"/>
                <w:i w:val="0"/>
                <w:color w:val="000000"/>
              </w:rPr>
            </w:pPr>
            <w:r w:rsidRPr="006C51B7">
              <w:rPr>
                <w:b w:val="0"/>
                <w:i w:val="0"/>
                <w:color w:val="000000"/>
              </w:rPr>
              <w:t>По полю ходила,</w:t>
            </w:r>
          </w:p>
          <w:p w:rsidR="003A322D" w:rsidRPr="006C51B7" w:rsidRDefault="003A322D" w:rsidP="006C51B7">
            <w:pPr>
              <w:pStyle w:val="1"/>
              <w:rPr>
                <w:b w:val="0"/>
                <w:i w:val="0"/>
                <w:color w:val="000000"/>
              </w:rPr>
            </w:pPr>
            <w:r w:rsidRPr="006C51B7">
              <w:rPr>
                <w:b w:val="0"/>
                <w:i w:val="0"/>
                <w:color w:val="000000"/>
              </w:rPr>
              <w:t>Ключи обронила,</w:t>
            </w:r>
          </w:p>
          <w:p w:rsidR="003A322D" w:rsidRPr="006C51B7" w:rsidRDefault="003A322D" w:rsidP="006C51B7">
            <w:pPr>
              <w:pStyle w:val="1"/>
              <w:rPr>
                <w:b w:val="0"/>
                <w:i w:val="0"/>
                <w:color w:val="000000"/>
              </w:rPr>
            </w:pPr>
            <w:r w:rsidRPr="006C51B7">
              <w:rPr>
                <w:b w:val="0"/>
                <w:i w:val="0"/>
                <w:color w:val="000000"/>
              </w:rPr>
              <w:t>Ключи золотые,</w:t>
            </w:r>
          </w:p>
          <w:p w:rsidR="003A322D" w:rsidRPr="006C51B7" w:rsidRDefault="003A322D" w:rsidP="006C51B7">
            <w:pPr>
              <w:pStyle w:val="1"/>
              <w:rPr>
                <w:b w:val="0"/>
                <w:i w:val="0"/>
                <w:color w:val="000000"/>
              </w:rPr>
            </w:pPr>
            <w:r w:rsidRPr="006C51B7">
              <w:rPr>
                <w:b w:val="0"/>
                <w:i w:val="0"/>
                <w:color w:val="000000"/>
              </w:rPr>
              <w:t>Ленты голубые,</w:t>
            </w:r>
          </w:p>
          <w:p w:rsidR="003A322D" w:rsidRPr="006C51B7" w:rsidRDefault="003A322D" w:rsidP="006C51B7">
            <w:pPr>
              <w:pStyle w:val="1"/>
              <w:rPr>
                <w:b w:val="0"/>
                <w:i w:val="0"/>
                <w:color w:val="000000"/>
              </w:rPr>
            </w:pPr>
            <w:r w:rsidRPr="006C51B7">
              <w:rPr>
                <w:b w:val="0"/>
                <w:i w:val="0"/>
                <w:color w:val="000000"/>
              </w:rPr>
              <w:t>Кольца обвитые -</w:t>
            </w:r>
          </w:p>
          <w:p w:rsidR="003A322D" w:rsidRPr="006C51B7" w:rsidRDefault="003A322D" w:rsidP="006C51B7">
            <w:pPr>
              <w:pStyle w:val="1"/>
              <w:rPr>
                <w:b w:val="0"/>
                <w:i w:val="0"/>
                <w:color w:val="000000"/>
              </w:rPr>
            </w:pPr>
            <w:r w:rsidRPr="006C51B7">
              <w:rPr>
                <w:b w:val="0"/>
                <w:i w:val="0"/>
                <w:color w:val="000000"/>
              </w:rPr>
              <w:t>За водой пошла.</w:t>
            </w:r>
          </w:p>
          <w:p w:rsidR="003A322D" w:rsidRPr="006C51B7" w:rsidRDefault="003A322D" w:rsidP="0063783D">
            <w:pPr>
              <w:pStyle w:val="1"/>
              <w:jc w:val="both"/>
              <w:rPr>
                <w:b w:val="0"/>
                <w:i w:val="0"/>
                <w:color w:val="000000"/>
              </w:rPr>
            </w:pPr>
            <w:r w:rsidRPr="006C51B7">
              <w:rPr>
                <w:b w:val="0"/>
                <w:i w:val="0"/>
                <w:color w:val="000000"/>
              </w:rPr>
              <w:t xml:space="preserve">С последними словами водящий осторожно кладет ленту на плечо одному из играющих, который, заметив это, быстро берет ленту, и они оба бегут в разные стороны по кругу. Тот, кто останется без места, становится зарей. Игра повторяется. </w:t>
            </w:r>
          </w:p>
          <w:p w:rsidR="003A322D" w:rsidRPr="006C51B7" w:rsidRDefault="003A322D" w:rsidP="0063783D">
            <w:pPr>
              <w:pStyle w:val="1"/>
              <w:jc w:val="both"/>
              <w:rPr>
                <w:b w:val="0"/>
                <w:i w:val="0"/>
                <w:color w:val="000000"/>
              </w:rPr>
            </w:pPr>
            <w:r w:rsidRPr="006C51B7">
              <w:rPr>
                <w:b w:val="0"/>
                <w:i w:val="0"/>
                <w:color w:val="000000"/>
              </w:rPr>
              <w:t xml:space="preserve">Правила игры. Бегущие не должны пересекать круг. Играющие не поворачиваются, пока водящий выбирает, кому положить на плечо платок. </w:t>
            </w:r>
          </w:p>
        </w:tc>
      </w:tr>
      <w:tr w:rsidR="003A322D" w:rsidRPr="00631225" w:rsidTr="006C51B7">
        <w:tc>
          <w:tcPr>
            <w:tcW w:w="9571" w:type="dxa"/>
            <w:shd w:val="clear" w:color="auto" w:fill="auto"/>
          </w:tcPr>
          <w:p w:rsidR="003A322D" w:rsidRPr="006C51B7" w:rsidRDefault="003A322D" w:rsidP="006C51B7">
            <w:pPr>
              <w:pStyle w:val="1"/>
              <w:rPr>
                <w:i w:val="0"/>
                <w:color w:val="000000"/>
              </w:rPr>
            </w:pPr>
            <w:r w:rsidRPr="006C51B7">
              <w:rPr>
                <w:i w:val="0"/>
              </w:rPr>
              <w:t>Тема 21 «</w:t>
            </w:r>
            <w:r w:rsidRPr="006C51B7">
              <w:rPr>
                <w:i w:val="0"/>
                <w:color w:val="000000"/>
              </w:rPr>
              <w:t>Гуси»</w:t>
            </w:r>
          </w:p>
          <w:p w:rsidR="003A322D" w:rsidRPr="006C51B7" w:rsidRDefault="003A322D" w:rsidP="006C51B7">
            <w:pPr>
              <w:pStyle w:val="1"/>
              <w:rPr>
                <w:b w:val="0"/>
                <w:i w:val="0"/>
                <w:color w:val="000000"/>
              </w:rPr>
            </w:pPr>
            <w:r w:rsidRPr="006C51B7">
              <w:rPr>
                <w:b w:val="0"/>
                <w:i w:val="0"/>
                <w:color w:val="000000"/>
              </w:rPr>
              <w:t xml:space="preserve">         На площадке чертят небольшой круг, в середине его сидит волк. Играющие, взявшись за руки, встают в большой круг. Между кругом, где сидит волк, и хороводом встают в небольшой круг </w:t>
            </w:r>
            <w:proofErr w:type="spellStart"/>
            <w:r w:rsidRPr="006C51B7">
              <w:rPr>
                <w:b w:val="0"/>
                <w:i w:val="0"/>
                <w:color w:val="000000"/>
              </w:rPr>
              <w:t>гусенята</w:t>
            </w:r>
            <w:proofErr w:type="spellEnd"/>
            <w:r w:rsidRPr="006C51B7">
              <w:rPr>
                <w:b w:val="0"/>
                <w:i w:val="0"/>
                <w:color w:val="000000"/>
              </w:rPr>
              <w:t xml:space="preserve">. Играющие в хороводе идут по кругу и спрашивают </w:t>
            </w:r>
            <w:proofErr w:type="spellStart"/>
            <w:r w:rsidRPr="006C51B7">
              <w:rPr>
                <w:b w:val="0"/>
                <w:i w:val="0"/>
                <w:color w:val="000000"/>
              </w:rPr>
              <w:t>гусенят</w:t>
            </w:r>
            <w:proofErr w:type="spellEnd"/>
            <w:r w:rsidRPr="006C51B7">
              <w:rPr>
                <w:b w:val="0"/>
                <w:i w:val="0"/>
                <w:color w:val="000000"/>
              </w:rPr>
              <w:t xml:space="preserve">, которые также ходят по кругу и отвечают на вопросы: </w:t>
            </w:r>
          </w:p>
          <w:p w:rsidR="003A322D" w:rsidRPr="006C51B7" w:rsidRDefault="003A322D" w:rsidP="006C51B7">
            <w:pPr>
              <w:pStyle w:val="1"/>
              <w:rPr>
                <w:b w:val="0"/>
                <w:i w:val="0"/>
                <w:color w:val="000000"/>
              </w:rPr>
            </w:pPr>
            <w:r w:rsidRPr="006C51B7">
              <w:rPr>
                <w:b w:val="0"/>
                <w:i w:val="0"/>
                <w:color w:val="000000"/>
              </w:rPr>
              <w:t>- Гуси, вы гуси!</w:t>
            </w:r>
          </w:p>
          <w:p w:rsidR="003A322D" w:rsidRPr="006C51B7" w:rsidRDefault="003A322D" w:rsidP="006C51B7">
            <w:pPr>
              <w:pStyle w:val="1"/>
              <w:rPr>
                <w:b w:val="0"/>
                <w:i w:val="0"/>
                <w:color w:val="000000"/>
              </w:rPr>
            </w:pPr>
            <w:r w:rsidRPr="006C51B7">
              <w:rPr>
                <w:b w:val="0"/>
                <w:i w:val="0"/>
                <w:color w:val="000000"/>
              </w:rPr>
              <w:t xml:space="preserve">- </w:t>
            </w:r>
            <w:proofErr w:type="gramStart"/>
            <w:r w:rsidRPr="006C51B7">
              <w:rPr>
                <w:b w:val="0"/>
                <w:i w:val="0"/>
                <w:color w:val="000000"/>
              </w:rPr>
              <w:t>Га-га</w:t>
            </w:r>
            <w:proofErr w:type="gramEnd"/>
            <w:r w:rsidRPr="006C51B7">
              <w:rPr>
                <w:b w:val="0"/>
                <w:i w:val="0"/>
                <w:color w:val="000000"/>
              </w:rPr>
              <w:t>-га, га-га-га!</w:t>
            </w:r>
          </w:p>
          <w:p w:rsidR="003A322D" w:rsidRPr="006C51B7" w:rsidRDefault="003A322D" w:rsidP="006C51B7">
            <w:pPr>
              <w:pStyle w:val="1"/>
              <w:rPr>
                <w:b w:val="0"/>
                <w:i w:val="0"/>
                <w:color w:val="000000"/>
              </w:rPr>
            </w:pPr>
            <w:r w:rsidRPr="006C51B7">
              <w:rPr>
                <w:b w:val="0"/>
                <w:i w:val="0"/>
                <w:color w:val="000000"/>
              </w:rPr>
              <w:t>- Вы, серые гуси!</w:t>
            </w:r>
          </w:p>
          <w:p w:rsidR="003A322D" w:rsidRPr="006C51B7" w:rsidRDefault="003A322D" w:rsidP="006C51B7">
            <w:pPr>
              <w:pStyle w:val="1"/>
              <w:rPr>
                <w:b w:val="0"/>
                <w:i w:val="0"/>
                <w:color w:val="000000"/>
              </w:rPr>
            </w:pPr>
            <w:r w:rsidRPr="006C51B7">
              <w:rPr>
                <w:b w:val="0"/>
                <w:i w:val="0"/>
                <w:color w:val="000000"/>
              </w:rPr>
              <w:t xml:space="preserve">- </w:t>
            </w:r>
            <w:proofErr w:type="gramStart"/>
            <w:r w:rsidRPr="006C51B7">
              <w:rPr>
                <w:b w:val="0"/>
                <w:i w:val="0"/>
                <w:color w:val="000000"/>
              </w:rPr>
              <w:t>Га-га</w:t>
            </w:r>
            <w:proofErr w:type="gramEnd"/>
            <w:r w:rsidRPr="006C51B7">
              <w:rPr>
                <w:b w:val="0"/>
                <w:i w:val="0"/>
                <w:color w:val="000000"/>
              </w:rPr>
              <w:t>-га, га-га-га!</w:t>
            </w:r>
          </w:p>
          <w:p w:rsidR="003A322D" w:rsidRPr="006C51B7" w:rsidRDefault="003A322D" w:rsidP="006C51B7">
            <w:pPr>
              <w:pStyle w:val="1"/>
              <w:rPr>
                <w:b w:val="0"/>
                <w:i w:val="0"/>
                <w:color w:val="000000"/>
              </w:rPr>
            </w:pPr>
            <w:r w:rsidRPr="006C51B7">
              <w:rPr>
                <w:b w:val="0"/>
                <w:i w:val="0"/>
                <w:color w:val="000000"/>
              </w:rPr>
              <w:t>- Где, гуси, бывали?</w:t>
            </w:r>
          </w:p>
          <w:p w:rsidR="003A322D" w:rsidRPr="006C51B7" w:rsidRDefault="003A322D" w:rsidP="006C51B7">
            <w:pPr>
              <w:pStyle w:val="1"/>
              <w:rPr>
                <w:b w:val="0"/>
                <w:i w:val="0"/>
                <w:color w:val="000000"/>
              </w:rPr>
            </w:pPr>
            <w:r w:rsidRPr="006C51B7">
              <w:rPr>
                <w:b w:val="0"/>
                <w:i w:val="0"/>
                <w:color w:val="000000"/>
              </w:rPr>
              <w:t xml:space="preserve">- </w:t>
            </w:r>
            <w:proofErr w:type="gramStart"/>
            <w:r w:rsidRPr="006C51B7">
              <w:rPr>
                <w:b w:val="0"/>
                <w:i w:val="0"/>
                <w:color w:val="000000"/>
              </w:rPr>
              <w:t>Га-га</w:t>
            </w:r>
            <w:proofErr w:type="gramEnd"/>
            <w:r w:rsidRPr="006C51B7">
              <w:rPr>
                <w:b w:val="0"/>
                <w:i w:val="0"/>
                <w:color w:val="000000"/>
              </w:rPr>
              <w:t>-га, га-га-га!</w:t>
            </w:r>
          </w:p>
          <w:p w:rsidR="003A322D" w:rsidRPr="006C51B7" w:rsidRDefault="003A322D" w:rsidP="006C51B7">
            <w:pPr>
              <w:pStyle w:val="1"/>
              <w:rPr>
                <w:b w:val="0"/>
                <w:i w:val="0"/>
                <w:color w:val="000000"/>
              </w:rPr>
            </w:pPr>
            <w:r w:rsidRPr="006C51B7">
              <w:rPr>
                <w:b w:val="0"/>
                <w:i w:val="0"/>
                <w:color w:val="000000"/>
              </w:rPr>
              <w:t>- Кого, гуси, видали?</w:t>
            </w:r>
          </w:p>
          <w:p w:rsidR="003A322D" w:rsidRPr="006C51B7" w:rsidRDefault="003A322D" w:rsidP="006C51B7">
            <w:pPr>
              <w:pStyle w:val="1"/>
              <w:rPr>
                <w:b w:val="0"/>
                <w:i w:val="0"/>
                <w:color w:val="000000"/>
              </w:rPr>
            </w:pPr>
            <w:r w:rsidRPr="006C51B7">
              <w:rPr>
                <w:b w:val="0"/>
                <w:i w:val="0"/>
                <w:color w:val="000000"/>
              </w:rPr>
              <w:t xml:space="preserve">- </w:t>
            </w:r>
            <w:proofErr w:type="gramStart"/>
            <w:r w:rsidRPr="006C51B7">
              <w:rPr>
                <w:b w:val="0"/>
                <w:i w:val="0"/>
                <w:color w:val="000000"/>
              </w:rPr>
              <w:t>Га-га</w:t>
            </w:r>
            <w:proofErr w:type="gramEnd"/>
            <w:r w:rsidRPr="006C51B7">
              <w:rPr>
                <w:b w:val="0"/>
                <w:i w:val="0"/>
                <w:color w:val="000000"/>
              </w:rPr>
              <w:t>-га, га-га-га!</w:t>
            </w:r>
          </w:p>
          <w:p w:rsidR="003A322D" w:rsidRPr="006C51B7" w:rsidRDefault="003A322D" w:rsidP="006C51B7">
            <w:pPr>
              <w:pStyle w:val="1"/>
              <w:rPr>
                <w:b w:val="0"/>
                <w:i w:val="0"/>
                <w:color w:val="000000"/>
              </w:rPr>
            </w:pPr>
            <w:r w:rsidRPr="006C51B7">
              <w:rPr>
                <w:b w:val="0"/>
                <w:i w:val="0"/>
                <w:color w:val="000000"/>
              </w:rPr>
              <w:t xml:space="preserve">С окончанием последних слов волк выбегает из круга и старается поймать гусенка. Гуси разбегаются и прячутся за стоящих в хороводе. Пойманного гусенка волк ведет в середину круга - в логово. Гуси встают в круг и отвечают:  </w:t>
            </w:r>
          </w:p>
          <w:p w:rsidR="003A322D" w:rsidRPr="006C51B7" w:rsidRDefault="003A322D" w:rsidP="006C51B7">
            <w:pPr>
              <w:pStyle w:val="1"/>
              <w:rPr>
                <w:b w:val="0"/>
                <w:i w:val="0"/>
                <w:color w:val="000000"/>
              </w:rPr>
            </w:pPr>
            <w:r w:rsidRPr="006C51B7">
              <w:rPr>
                <w:b w:val="0"/>
                <w:i w:val="0"/>
                <w:color w:val="000000"/>
              </w:rPr>
              <w:t>Мы видели волка,</w:t>
            </w:r>
          </w:p>
          <w:p w:rsidR="003A322D" w:rsidRPr="006C51B7" w:rsidRDefault="003A322D" w:rsidP="006C51B7">
            <w:pPr>
              <w:pStyle w:val="1"/>
              <w:rPr>
                <w:b w:val="0"/>
                <w:i w:val="0"/>
                <w:color w:val="000000"/>
              </w:rPr>
            </w:pPr>
            <w:r w:rsidRPr="006C51B7">
              <w:rPr>
                <w:b w:val="0"/>
                <w:i w:val="0"/>
                <w:color w:val="000000"/>
              </w:rPr>
              <w:t>Унес волк гусенка,</w:t>
            </w:r>
          </w:p>
          <w:p w:rsidR="003A322D" w:rsidRPr="006C51B7" w:rsidRDefault="003A322D" w:rsidP="006C51B7">
            <w:pPr>
              <w:pStyle w:val="1"/>
              <w:rPr>
                <w:b w:val="0"/>
                <w:i w:val="0"/>
                <w:color w:val="000000"/>
              </w:rPr>
            </w:pPr>
            <w:r w:rsidRPr="006C51B7">
              <w:rPr>
                <w:b w:val="0"/>
                <w:i w:val="0"/>
                <w:color w:val="000000"/>
              </w:rPr>
              <w:t>Самого лучшего.</w:t>
            </w:r>
          </w:p>
          <w:p w:rsidR="003A322D" w:rsidRPr="006C51B7" w:rsidRDefault="003A322D" w:rsidP="006C51B7">
            <w:pPr>
              <w:pStyle w:val="1"/>
              <w:rPr>
                <w:b w:val="0"/>
                <w:i w:val="0"/>
                <w:color w:val="000000"/>
              </w:rPr>
            </w:pPr>
            <w:r w:rsidRPr="006C51B7">
              <w:rPr>
                <w:b w:val="0"/>
                <w:i w:val="0"/>
                <w:color w:val="000000"/>
              </w:rPr>
              <w:t>Самого большого</w:t>
            </w:r>
          </w:p>
          <w:p w:rsidR="003A322D" w:rsidRPr="006C51B7" w:rsidRDefault="003A322D" w:rsidP="006C51B7">
            <w:pPr>
              <w:pStyle w:val="1"/>
              <w:rPr>
                <w:b w:val="0"/>
                <w:i w:val="0"/>
                <w:color w:val="000000"/>
              </w:rPr>
            </w:pPr>
            <w:r w:rsidRPr="006C51B7">
              <w:rPr>
                <w:b w:val="0"/>
                <w:i w:val="0"/>
                <w:color w:val="000000"/>
              </w:rPr>
              <w:t xml:space="preserve">Далее следует перекличка хоровода и гусей:  </w:t>
            </w:r>
          </w:p>
          <w:p w:rsidR="003A322D" w:rsidRPr="006C51B7" w:rsidRDefault="003A322D" w:rsidP="006C51B7">
            <w:pPr>
              <w:pStyle w:val="1"/>
              <w:rPr>
                <w:b w:val="0"/>
                <w:i w:val="0"/>
                <w:color w:val="000000"/>
              </w:rPr>
            </w:pPr>
            <w:r w:rsidRPr="006C51B7">
              <w:rPr>
                <w:b w:val="0"/>
                <w:i w:val="0"/>
                <w:color w:val="000000"/>
              </w:rPr>
              <w:t>- А, гуси, вы гуси!</w:t>
            </w:r>
          </w:p>
          <w:p w:rsidR="003A322D" w:rsidRPr="006C51B7" w:rsidRDefault="003A322D" w:rsidP="006C51B7">
            <w:pPr>
              <w:pStyle w:val="1"/>
              <w:rPr>
                <w:b w:val="0"/>
                <w:i w:val="0"/>
                <w:color w:val="000000"/>
              </w:rPr>
            </w:pPr>
            <w:r w:rsidRPr="006C51B7">
              <w:rPr>
                <w:b w:val="0"/>
                <w:i w:val="0"/>
                <w:color w:val="000000"/>
              </w:rPr>
              <w:t xml:space="preserve">- </w:t>
            </w:r>
            <w:proofErr w:type="gramStart"/>
            <w:r w:rsidRPr="006C51B7">
              <w:rPr>
                <w:b w:val="0"/>
                <w:i w:val="0"/>
                <w:color w:val="000000"/>
              </w:rPr>
              <w:t>Га-га</w:t>
            </w:r>
            <w:proofErr w:type="gramEnd"/>
            <w:r w:rsidRPr="006C51B7">
              <w:rPr>
                <w:b w:val="0"/>
                <w:i w:val="0"/>
                <w:color w:val="000000"/>
              </w:rPr>
              <w:t xml:space="preserve"> га, га </w:t>
            </w:r>
            <w:proofErr w:type="spellStart"/>
            <w:r w:rsidRPr="006C51B7">
              <w:rPr>
                <w:b w:val="0"/>
                <w:i w:val="0"/>
                <w:color w:val="000000"/>
              </w:rPr>
              <w:t>га</w:t>
            </w:r>
            <w:proofErr w:type="spellEnd"/>
            <w:r w:rsidRPr="006C51B7">
              <w:rPr>
                <w:b w:val="0"/>
                <w:i w:val="0"/>
                <w:color w:val="000000"/>
              </w:rPr>
              <w:t xml:space="preserve"> </w:t>
            </w:r>
            <w:proofErr w:type="spellStart"/>
            <w:r w:rsidRPr="006C51B7">
              <w:rPr>
                <w:b w:val="0"/>
                <w:i w:val="0"/>
                <w:color w:val="000000"/>
              </w:rPr>
              <w:t>га</w:t>
            </w:r>
            <w:proofErr w:type="spellEnd"/>
            <w:r w:rsidRPr="006C51B7">
              <w:rPr>
                <w:b w:val="0"/>
                <w:i w:val="0"/>
                <w:color w:val="000000"/>
              </w:rPr>
              <w:t>!</w:t>
            </w:r>
          </w:p>
          <w:p w:rsidR="003A322D" w:rsidRPr="006C51B7" w:rsidRDefault="003A322D" w:rsidP="006C51B7">
            <w:pPr>
              <w:pStyle w:val="1"/>
              <w:rPr>
                <w:b w:val="0"/>
                <w:i w:val="0"/>
                <w:color w:val="000000"/>
              </w:rPr>
            </w:pPr>
            <w:r w:rsidRPr="006C51B7">
              <w:rPr>
                <w:b w:val="0"/>
                <w:i w:val="0"/>
                <w:color w:val="000000"/>
              </w:rPr>
              <w:t>- Щиплите-ка волка,</w:t>
            </w:r>
          </w:p>
          <w:p w:rsidR="003A322D" w:rsidRPr="006C51B7" w:rsidRDefault="003A322D" w:rsidP="006C51B7">
            <w:pPr>
              <w:pStyle w:val="1"/>
              <w:rPr>
                <w:b w:val="0"/>
                <w:i w:val="0"/>
                <w:color w:val="000000"/>
              </w:rPr>
            </w:pPr>
            <w:r w:rsidRPr="006C51B7">
              <w:rPr>
                <w:b w:val="0"/>
                <w:i w:val="0"/>
                <w:color w:val="000000"/>
              </w:rPr>
              <w:t>Выручайте гусенка!</w:t>
            </w:r>
          </w:p>
          <w:p w:rsidR="003A322D" w:rsidRPr="006C51B7" w:rsidRDefault="003A322D" w:rsidP="006C51B7">
            <w:pPr>
              <w:pStyle w:val="1"/>
              <w:rPr>
                <w:b w:val="0"/>
                <w:i w:val="0"/>
                <w:color w:val="000000"/>
              </w:rPr>
            </w:pPr>
            <w:r w:rsidRPr="006C51B7">
              <w:rPr>
                <w:b w:val="0"/>
                <w:i w:val="0"/>
                <w:color w:val="000000"/>
              </w:rPr>
              <w:t xml:space="preserve">Гуси машут крыльями, с криком </w:t>
            </w:r>
            <w:proofErr w:type="gramStart"/>
            <w:r w:rsidRPr="006C51B7">
              <w:rPr>
                <w:b w:val="0"/>
                <w:i w:val="0"/>
                <w:color w:val="000000"/>
              </w:rPr>
              <w:t>га-га</w:t>
            </w:r>
            <w:proofErr w:type="gramEnd"/>
            <w:r w:rsidRPr="006C51B7">
              <w:rPr>
                <w:b w:val="0"/>
                <w:i w:val="0"/>
                <w:color w:val="000000"/>
              </w:rPr>
              <w:t xml:space="preserve"> бегают по кругу, донимают волка. Пойманные </w:t>
            </w:r>
            <w:proofErr w:type="spellStart"/>
            <w:r w:rsidRPr="006C51B7">
              <w:rPr>
                <w:b w:val="0"/>
                <w:i w:val="0"/>
                <w:color w:val="000000"/>
              </w:rPr>
              <w:t>гусенята</w:t>
            </w:r>
            <w:proofErr w:type="spellEnd"/>
            <w:r w:rsidRPr="006C51B7">
              <w:rPr>
                <w:b w:val="0"/>
                <w:i w:val="0"/>
                <w:color w:val="000000"/>
              </w:rPr>
              <w:t xml:space="preserve"> в это время стараются улететь из круга, а волк их не пускает. Игра заканчивается, когда все пойманные гуси уходят от волка. </w:t>
            </w:r>
          </w:p>
          <w:p w:rsidR="003A322D" w:rsidRPr="006C51B7" w:rsidRDefault="003A322D" w:rsidP="006C51B7">
            <w:pPr>
              <w:pStyle w:val="1"/>
              <w:rPr>
                <w:b w:val="0"/>
                <w:i w:val="0"/>
                <w:color w:val="000000"/>
              </w:rPr>
            </w:pPr>
            <w:r w:rsidRPr="006C51B7">
              <w:rPr>
                <w:b w:val="0"/>
                <w:i w:val="0"/>
                <w:color w:val="000000"/>
              </w:rPr>
              <w:lastRenderedPageBreak/>
              <w:t xml:space="preserve">Игра повторяется, но играющие в хороводе становятся гусями, а гуси встают в хоровод. Волка выбирают. </w:t>
            </w:r>
          </w:p>
          <w:p w:rsidR="003A322D" w:rsidRPr="00483F78" w:rsidRDefault="003A322D" w:rsidP="006C51B7">
            <w:pPr>
              <w:pStyle w:val="1"/>
              <w:rPr>
                <w:color w:val="000000"/>
              </w:rPr>
            </w:pPr>
            <w:r w:rsidRPr="006C51B7">
              <w:rPr>
                <w:b w:val="0"/>
                <w:i w:val="0"/>
                <w:color w:val="000000"/>
              </w:rPr>
              <w:t xml:space="preserve">Правила игры. Хоровод гусей и </w:t>
            </w:r>
            <w:proofErr w:type="spellStart"/>
            <w:r w:rsidRPr="006C51B7">
              <w:rPr>
                <w:b w:val="0"/>
                <w:i w:val="0"/>
                <w:color w:val="000000"/>
              </w:rPr>
              <w:t>гусенята</w:t>
            </w:r>
            <w:proofErr w:type="spellEnd"/>
            <w:r w:rsidRPr="006C51B7">
              <w:rPr>
                <w:b w:val="0"/>
                <w:i w:val="0"/>
                <w:color w:val="000000"/>
              </w:rPr>
              <w:t xml:space="preserve"> идут по кругу в разные стороны. Текст должны проговаривать все дружно. Пойманный гусенок может выйти из круга только тогда, когда кто-то из играющих коснулся рукой волка</w:t>
            </w:r>
          </w:p>
        </w:tc>
      </w:tr>
      <w:tr w:rsidR="003A322D" w:rsidRPr="00631225" w:rsidTr="006C51B7">
        <w:tc>
          <w:tcPr>
            <w:tcW w:w="9571" w:type="dxa"/>
            <w:shd w:val="clear" w:color="auto" w:fill="auto"/>
          </w:tcPr>
          <w:p w:rsidR="003A322D" w:rsidRPr="00483F78" w:rsidRDefault="003A322D" w:rsidP="0063783D">
            <w:pPr>
              <w:pStyle w:val="a4"/>
              <w:rPr>
                <w:b/>
                <w:color w:val="000000"/>
              </w:rPr>
            </w:pPr>
            <w:r>
              <w:rPr>
                <w:b/>
              </w:rPr>
              <w:lastRenderedPageBreak/>
              <w:t>Тема 22 «</w:t>
            </w:r>
            <w:r w:rsidRPr="00483F78">
              <w:rPr>
                <w:b/>
                <w:color w:val="000000"/>
              </w:rPr>
              <w:t>Удар по веревочке</w:t>
            </w:r>
            <w:r>
              <w:rPr>
                <w:b/>
                <w:color w:val="000000"/>
              </w:rPr>
              <w:t>»</w:t>
            </w:r>
          </w:p>
          <w:p w:rsidR="003A322D" w:rsidRPr="00483F78" w:rsidRDefault="003A322D" w:rsidP="0063783D">
            <w:pPr>
              <w:pStyle w:val="a4"/>
              <w:jc w:val="both"/>
              <w:rPr>
                <w:color w:val="000000"/>
              </w:rPr>
            </w:pPr>
            <w:r w:rsidRPr="00483F78">
              <w:rPr>
                <w:color w:val="000000"/>
              </w:rPr>
              <w:t>         Для игры необходима замкнутая в круг веревочка. Игроки берутся обеими руками за веревочку с внешней стороны. Выбирается один водящий, который должен находиться в центре к</w:t>
            </w:r>
            <w:r>
              <w:rPr>
                <w:color w:val="000000"/>
              </w:rPr>
              <w:t xml:space="preserve">руга, образованного веревочкой. </w:t>
            </w:r>
            <w:r w:rsidRPr="00483F78">
              <w:rPr>
                <w:color w:val="000000"/>
              </w:rPr>
              <w:t>Цель водящего – посалить, т.е. ударить по руке одного из играющих находящихся с внешней стороны круга. Те, кто находятся с внешней стороны круга, во время атаки водящего могут отпустить от веревочки только одну руку. Если играющий отпускает от веревочки две руки или по одной из них попадает водящий, то уже именно он становится в круг и игра продол</w:t>
            </w:r>
            <w:r>
              <w:rPr>
                <w:color w:val="000000"/>
              </w:rPr>
              <w:t>жается дальше.</w:t>
            </w:r>
          </w:p>
        </w:tc>
      </w:tr>
      <w:tr w:rsidR="003A322D" w:rsidRPr="00631225" w:rsidTr="006C51B7">
        <w:tc>
          <w:tcPr>
            <w:tcW w:w="9571" w:type="dxa"/>
            <w:shd w:val="clear" w:color="auto" w:fill="auto"/>
          </w:tcPr>
          <w:p w:rsidR="003A322D" w:rsidRPr="00483F78" w:rsidRDefault="003A322D" w:rsidP="00376AC6">
            <w:pPr>
              <w:pStyle w:val="a4"/>
              <w:jc w:val="both"/>
              <w:rPr>
                <w:b/>
                <w:color w:val="000000"/>
              </w:rPr>
            </w:pPr>
            <w:r>
              <w:rPr>
                <w:b/>
              </w:rPr>
              <w:t>Тема 23 «</w:t>
            </w:r>
            <w:r w:rsidRPr="00483F78">
              <w:rPr>
                <w:b/>
                <w:color w:val="000000"/>
              </w:rPr>
              <w:t>Зайки</w:t>
            </w:r>
            <w:r>
              <w:rPr>
                <w:b/>
                <w:color w:val="000000"/>
              </w:rPr>
              <w:t>»</w:t>
            </w:r>
          </w:p>
          <w:p w:rsidR="003A322D" w:rsidRPr="00483F78" w:rsidRDefault="003A322D" w:rsidP="00376AC6">
            <w:pPr>
              <w:pStyle w:val="a4"/>
              <w:jc w:val="both"/>
              <w:rPr>
                <w:color w:val="000000"/>
              </w:rPr>
            </w:pPr>
            <w:r w:rsidRPr="00483F78">
              <w:rPr>
                <w:color w:val="000000"/>
              </w:rPr>
              <w:t>         Игра проводиться на открытом пространстве. Из всех игроков выбирается один охотник, все остальные изображают зайцев, стараясь прыгать га двух ногах. Задача охотника поймать самого не проворного зайца, осалив его рукой. Но в игре существует одно немаловажное условие, охотник не имеет права ловить зайца, если тот находится на "дереве". В контексте данной игры деревом будет являться любая щепочка или же пенек. Это условие сильно усложняет охотнику жизнь, что часто во время игры приводи его в негодование. Однако, как только удается осалить одного из зайцев, он тут же становится охотником, принимая на себя незавидну</w:t>
            </w:r>
            <w:r>
              <w:rPr>
                <w:color w:val="000000"/>
              </w:rPr>
              <w:t xml:space="preserve">ю обязанность – ловить зайцев. </w:t>
            </w:r>
          </w:p>
        </w:tc>
      </w:tr>
      <w:tr w:rsidR="003A322D" w:rsidRPr="00631225" w:rsidTr="006C51B7">
        <w:tc>
          <w:tcPr>
            <w:tcW w:w="9571" w:type="dxa"/>
            <w:shd w:val="clear" w:color="auto" w:fill="auto"/>
          </w:tcPr>
          <w:p w:rsidR="003A322D" w:rsidRPr="006C51B7" w:rsidRDefault="003A322D" w:rsidP="006C51B7">
            <w:pPr>
              <w:pStyle w:val="1"/>
              <w:rPr>
                <w:rStyle w:val="af6"/>
              </w:rPr>
            </w:pPr>
            <w:r w:rsidRPr="006C51B7">
              <w:rPr>
                <w:rStyle w:val="af6"/>
              </w:rPr>
              <w:t>Тема 24 «Прыганье со связанными ногами»</w:t>
            </w:r>
          </w:p>
          <w:p w:rsidR="003A322D" w:rsidRPr="006C51B7" w:rsidRDefault="003A322D" w:rsidP="0063783D">
            <w:pPr>
              <w:pStyle w:val="1"/>
              <w:jc w:val="both"/>
              <w:rPr>
                <w:rStyle w:val="af6"/>
                <w:b w:val="0"/>
              </w:rPr>
            </w:pPr>
            <w:r w:rsidRPr="006C51B7">
              <w:rPr>
                <w:rStyle w:val="af6"/>
                <w:b w:val="0"/>
              </w:rPr>
              <w:t xml:space="preserve">         Всем участникам завязываются ноги плотной широкой веревкой или платком. После чего все становятся около исходной линии и по сигналу начинают прыгать в сторону финишной черты. Победителем является тот, кто быстрее всех преодолел расстояние. Расстояние не должно быть слишком большим, так как прыгать с завязанными ногами достаточно тяжело. </w:t>
            </w:r>
          </w:p>
        </w:tc>
      </w:tr>
      <w:tr w:rsidR="003A322D" w:rsidRPr="00631225" w:rsidTr="006C51B7">
        <w:tc>
          <w:tcPr>
            <w:tcW w:w="9571" w:type="dxa"/>
            <w:shd w:val="clear" w:color="auto" w:fill="auto"/>
          </w:tcPr>
          <w:p w:rsidR="003A322D" w:rsidRPr="006C51B7" w:rsidRDefault="003A322D" w:rsidP="006C51B7">
            <w:pPr>
              <w:pStyle w:val="1"/>
              <w:rPr>
                <w:rStyle w:val="af6"/>
              </w:rPr>
            </w:pPr>
            <w:r w:rsidRPr="006C51B7">
              <w:rPr>
                <w:rStyle w:val="af6"/>
              </w:rPr>
              <w:t xml:space="preserve">Тема </w:t>
            </w:r>
            <w:proofErr w:type="gramStart"/>
            <w:r w:rsidRPr="006C51B7">
              <w:rPr>
                <w:rStyle w:val="af6"/>
              </w:rPr>
              <w:t>25  «</w:t>
            </w:r>
            <w:proofErr w:type="gramEnd"/>
            <w:r w:rsidRPr="006C51B7">
              <w:rPr>
                <w:rStyle w:val="af6"/>
              </w:rPr>
              <w:t>У медведя во бору»</w:t>
            </w:r>
          </w:p>
          <w:p w:rsidR="003A322D" w:rsidRPr="006C51B7" w:rsidRDefault="003A322D" w:rsidP="006C51B7">
            <w:pPr>
              <w:pStyle w:val="1"/>
              <w:rPr>
                <w:rStyle w:val="af6"/>
                <w:b w:val="0"/>
              </w:rPr>
            </w:pPr>
            <w:r w:rsidRPr="006C51B7">
              <w:rPr>
                <w:rStyle w:val="af6"/>
                <w:b w:val="0"/>
              </w:rPr>
              <w:t>         Игра для самых маленьких. Из всех участников игры выбирают одного водящего, которого назначают "медведем". На площадки для игры очерчивают 2-ва круга. 1-ый круг – это берлога "медведя", 2-ой – это дом, для всех остальных участников игры.</w:t>
            </w:r>
          </w:p>
          <w:p w:rsidR="003A322D" w:rsidRPr="006C51B7" w:rsidRDefault="003A322D" w:rsidP="006C51B7">
            <w:pPr>
              <w:pStyle w:val="1"/>
              <w:rPr>
                <w:rStyle w:val="af6"/>
                <w:b w:val="0"/>
              </w:rPr>
            </w:pPr>
            <w:r w:rsidRPr="006C51B7">
              <w:rPr>
                <w:rStyle w:val="af6"/>
                <w:b w:val="0"/>
              </w:rPr>
              <w:t>Начинается игра, и дети выходят из дома со словами:</w:t>
            </w:r>
          </w:p>
          <w:p w:rsidR="003A322D" w:rsidRPr="006C51B7" w:rsidRDefault="003A322D" w:rsidP="006C51B7">
            <w:pPr>
              <w:pStyle w:val="1"/>
              <w:rPr>
                <w:rStyle w:val="af6"/>
                <w:b w:val="0"/>
              </w:rPr>
            </w:pPr>
            <w:r w:rsidRPr="006C51B7">
              <w:rPr>
                <w:rStyle w:val="af6"/>
                <w:b w:val="0"/>
              </w:rPr>
              <w:t>У медведя во бору</w:t>
            </w:r>
          </w:p>
          <w:p w:rsidR="003A322D" w:rsidRPr="006C51B7" w:rsidRDefault="003A322D" w:rsidP="006C51B7">
            <w:pPr>
              <w:pStyle w:val="1"/>
              <w:rPr>
                <w:rStyle w:val="af6"/>
                <w:b w:val="0"/>
              </w:rPr>
            </w:pPr>
            <w:r w:rsidRPr="006C51B7">
              <w:rPr>
                <w:rStyle w:val="af6"/>
                <w:b w:val="0"/>
              </w:rPr>
              <w:t>Грибы, ягоды беру.</w:t>
            </w:r>
          </w:p>
          <w:p w:rsidR="003A322D" w:rsidRPr="006C51B7" w:rsidRDefault="003A322D" w:rsidP="006C51B7">
            <w:pPr>
              <w:pStyle w:val="1"/>
              <w:rPr>
                <w:rStyle w:val="af6"/>
                <w:b w:val="0"/>
              </w:rPr>
            </w:pPr>
            <w:r w:rsidRPr="006C51B7">
              <w:rPr>
                <w:rStyle w:val="af6"/>
                <w:b w:val="0"/>
              </w:rPr>
              <w:t>А медведь не спит,</w:t>
            </w:r>
          </w:p>
          <w:p w:rsidR="003A322D" w:rsidRPr="006C51B7" w:rsidRDefault="003A322D" w:rsidP="006C51B7">
            <w:pPr>
              <w:pStyle w:val="1"/>
              <w:rPr>
                <w:rStyle w:val="af6"/>
                <w:b w:val="0"/>
              </w:rPr>
            </w:pPr>
            <w:r w:rsidRPr="006C51B7">
              <w:rPr>
                <w:rStyle w:val="af6"/>
                <w:b w:val="0"/>
              </w:rPr>
              <w:t>И на нас рычит.</w:t>
            </w:r>
          </w:p>
          <w:p w:rsidR="003A322D" w:rsidRPr="006C51B7" w:rsidRDefault="003A322D" w:rsidP="006C51B7">
            <w:pPr>
              <w:pStyle w:val="1"/>
              <w:rPr>
                <w:rStyle w:val="af6"/>
                <w:b w:val="0"/>
              </w:rPr>
            </w:pPr>
            <w:r w:rsidRPr="006C51B7">
              <w:rPr>
                <w:rStyle w:val="af6"/>
                <w:b w:val="0"/>
              </w:rPr>
              <w:t>После того, как дети произносят эти слова, "медведь" выбегает из берлоги и старается поймать кого-либо из деток. Если кто-то не успевает убежать в дом и "медведь" ловит его, то уже сам становится "медведем" и идет в берлогу.</w:t>
            </w:r>
          </w:p>
        </w:tc>
      </w:tr>
      <w:tr w:rsidR="003A322D" w:rsidRPr="00631225" w:rsidTr="006C51B7">
        <w:tc>
          <w:tcPr>
            <w:tcW w:w="9571" w:type="dxa"/>
            <w:shd w:val="clear" w:color="auto" w:fill="auto"/>
          </w:tcPr>
          <w:p w:rsidR="003A322D" w:rsidRPr="00483F78" w:rsidRDefault="003A322D" w:rsidP="00376AC6">
            <w:pPr>
              <w:pStyle w:val="a4"/>
              <w:jc w:val="both"/>
              <w:rPr>
                <w:b/>
                <w:color w:val="000000"/>
              </w:rPr>
            </w:pPr>
            <w:r>
              <w:rPr>
                <w:b/>
              </w:rPr>
              <w:t>Тема 26 «</w:t>
            </w:r>
            <w:r w:rsidRPr="00483F78">
              <w:rPr>
                <w:b/>
                <w:color w:val="000000"/>
              </w:rPr>
              <w:t>Гуси</w:t>
            </w:r>
            <w:r>
              <w:rPr>
                <w:b/>
                <w:color w:val="000000"/>
              </w:rPr>
              <w:t>»</w:t>
            </w:r>
          </w:p>
          <w:p w:rsidR="003A322D" w:rsidRPr="00483F78" w:rsidRDefault="003A322D" w:rsidP="0063783D">
            <w:pPr>
              <w:pStyle w:val="a4"/>
              <w:jc w:val="both"/>
              <w:rPr>
                <w:color w:val="000000"/>
              </w:rPr>
            </w:pPr>
            <w:r w:rsidRPr="00483F78">
              <w:rPr>
                <w:color w:val="000000"/>
              </w:rPr>
              <w:t>         Дети делятся на 2-ве команды. В центре площадки чертится круг. Игроки, по одному от команды, выходят в круг, поднимают левую ногу назад, берутся за нее рукой, а правую руку вытягивают вперед. По сигналу игроки начинают толкаться ладонями вытянутых рук. Побеждает игрок, которому удастся вытолкнуть соперника за пределы круга или же если соперник встанет на обе ноги. Побеждает команда, набравшая большее количество индивидуальных по</w:t>
            </w:r>
            <w:r>
              <w:rPr>
                <w:color w:val="000000"/>
              </w:rPr>
              <w:t>бед.</w:t>
            </w:r>
          </w:p>
        </w:tc>
      </w:tr>
      <w:tr w:rsidR="003A322D" w:rsidRPr="00631225" w:rsidTr="006C51B7">
        <w:tc>
          <w:tcPr>
            <w:tcW w:w="9571" w:type="dxa"/>
            <w:shd w:val="clear" w:color="auto" w:fill="auto"/>
          </w:tcPr>
          <w:p w:rsidR="003A322D" w:rsidRPr="00483F78" w:rsidRDefault="003A322D" w:rsidP="00376AC6">
            <w:pPr>
              <w:pStyle w:val="a4"/>
              <w:jc w:val="both"/>
              <w:rPr>
                <w:b/>
                <w:color w:val="000000"/>
              </w:rPr>
            </w:pPr>
            <w:r>
              <w:rPr>
                <w:b/>
              </w:rPr>
              <w:t>Тема 27 «</w:t>
            </w:r>
            <w:r w:rsidRPr="00483F78">
              <w:rPr>
                <w:b/>
                <w:color w:val="000000"/>
              </w:rPr>
              <w:t>Бой петухов</w:t>
            </w:r>
            <w:r>
              <w:rPr>
                <w:b/>
                <w:color w:val="000000"/>
              </w:rPr>
              <w:t>»</w:t>
            </w:r>
          </w:p>
          <w:p w:rsidR="003A322D" w:rsidRPr="00483F78" w:rsidRDefault="003A322D" w:rsidP="00376AC6">
            <w:pPr>
              <w:pStyle w:val="a4"/>
              <w:jc w:val="both"/>
              <w:rPr>
                <w:color w:val="000000"/>
              </w:rPr>
            </w:pPr>
            <w:r w:rsidRPr="00483F78">
              <w:rPr>
                <w:color w:val="000000"/>
              </w:rPr>
              <w:t xml:space="preserve">         Игра проводится практически по тем же правилам, что и игра Гуси. Основное отличие заключается в том, что игроки, прыгая на одной ноге, закладывают руки за спину </w:t>
            </w:r>
            <w:r w:rsidRPr="00483F78">
              <w:rPr>
                <w:color w:val="000000"/>
              </w:rPr>
              <w:lastRenderedPageBreak/>
              <w:t>и толкаются не ладошками, а плечо в плечо. Побеждает игрок, которому удастся вытолкнуть соперника за пределы круга или же если соперник встанет на обе ноги. Побеждает команда, набравшая большее количе</w:t>
            </w:r>
            <w:r>
              <w:rPr>
                <w:color w:val="000000"/>
              </w:rPr>
              <w:t>ство индивидуальных побед.</w:t>
            </w:r>
          </w:p>
        </w:tc>
      </w:tr>
      <w:tr w:rsidR="003A322D" w:rsidRPr="00631225" w:rsidTr="006C51B7">
        <w:tc>
          <w:tcPr>
            <w:tcW w:w="9571" w:type="dxa"/>
            <w:shd w:val="clear" w:color="auto" w:fill="auto"/>
          </w:tcPr>
          <w:p w:rsidR="003A322D" w:rsidRPr="00483F78" w:rsidRDefault="003A322D" w:rsidP="00376AC6">
            <w:pPr>
              <w:pStyle w:val="a4"/>
              <w:jc w:val="both"/>
              <w:rPr>
                <w:b/>
                <w:color w:val="000000"/>
              </w:rPr>
            </w:pPr>
            <w:r>
              <w:rPr>
                <w:b/>
              </w:rPr>
              <w:lastRenderedPageBreak/>
              <w:t>Тема 28 «</w:t>
            </w:r>
            <w:r w:rsidRPr="00483F78">
              <w:rPr>
                <w:b/>
                <w:color w:val="000000"/>
              </w:rPr>
              <w:t>Переездной конь</w:t>
            </w:r>
            <w:r>
              <w:rPr>
                <w:b/>
                <w:color w:val="000000"/>
              </w:rPr>
              <w:t>»</w:t>
            </w:r>
          </w:p>
          <w:p w:rsidR="003A322D" w:rsidRPr="00483F78" w:rsidRDefault="003A322D" w:rsidP="00376AC6">
            <w:pPr>
              <w:pStyle w:val="a4"/>
              <w:jc w:val="both"/>
              <w:rPr>
                <w:color w:val="000000"/>
              </w:rPr>
            </w:pPr>
            <w:r w:rsidRPr="00483F78">
              <w:rPr>
                <w:color w:val="000000"/>
              </w:rPr>
              <w:t>         В игре могут с успехом принимать участие, как взрослые, так и дети, особенно во время массовых праздников. Все участники делятся на две команды: одни – "кони", другие – "наездники". "Наездники" садятся на "коней" и образуют круг. Одному из "наездников" вручается мяч. "Наездники" передают мяч по кругу в ту или иную сторону, например, вправо. И нужно, чтобы мяч прошел несколько кругов, по договоренности до игры. После чего команды меняются местами, но, как правило, игра складывается иначе. Если во время переброски мяча он оказывается на земле, то команды моментально меняются местами: "кони" становятся "наездниками</w:t>
            </w:r>
            <w:r>
              <w:rPr>
                <w:color w:val="000000"/>
              </w:rPr>
              <w:t>", а "наездники" – "лошадками".</w:t>
            </w:r>
          </w:p>
        </w:tc>
      </w:tr>
      <w:tr w:rsidR="00022A05" w:rsidRPr="00631225" w:rsidTr="006C51B7">
        <w:tc>
          <w:tcPr>
            <w:tcW w:w="9571" w:type="dxa"/>
            <w:shd w:val="clear" w:color="auto" w:fill="auto"/>
          </w:tcPr>
          <w:p w:rsidR="00022A05" w:rsidRPr="006C51B7" w:rsidRDefault="00022A05" w:rsidP="00022A05">
            <w:pPr>
              <w:pStyle w:val="1"/>
              <w:rPr>
                <w:i w:val="0"/>
              </w:rPr>
            </w:pPr>
            <w:r w:rsidRPr="00483F78">
              <w:lastRenderedPageBreak/>
              <w:t>  </w:t>
            </w:r>
            <w:r w:rsidRPr="006C51B7">
              <w:rPr>
                <w:i w:val="0"/>
              </w:rPr>
              <w:t>Тема 29 «Зелёная репка»</w:t>
            </w:r>
          </w:p>
          <w:p w:rsidR="00022A05" w:rsidRPr="006C51B7" w:rsidRDefault="00022A05" w:rsidP="00022A05">
            <w:pPr>
              <w:pStyle w:val="1"/>
              <w:rPr>
                <w:b w:val="0"/>
                <w:i w:val="0"/>
              </w:rPr>
            </w:pPr>
            <w:r w:rsidRPr="006C51B7">
              <w:rPr>
                <w:b w:val="0"/>
                <w:i w:val="0"/>
              </w:rPr>
              <w:t xml:space="preserve">         Все играющие встают в круг, берутся за руки, поют песню: </w:t>
            </w:r>
          </w:p>
          <w:p w:rsidR="00022A05" w:rsidRPr="006C51B7" w:rsidRDefault="00022A05" w:rsidP="00022A05">
            <w:pPr>
              <w:pStyle w:val="1"/>
              <w:rPr>
                <w:b w:val="0"/>
                <w:i w:val="0"/>
              </w:rPr>
            </w:pPr>
            <w:r w:rsidRPr="006C51B7">
              <w:rPr>
                <w:b w:val="0"/>
                <w:i w:val="0"/>
              </w:rPr>
              <w:t xml:space="preserve">Зелёная репка, держись крепко, </w:t>
            </w:r>
          </w:p>
          <w:p w:rsidR="00022A05" w:rsidRPr="006C51B7" w:rsidRDefault="00022A05" w:rsidP="00022A05">
            <w:pPr>
              <w:pStyle w:val="1"/>
              <w:rPr>
                <w:b w:val="0"/>
                <w:i w:val="0"/>
              </w:rPr>
            </w:pPr>
            <w:r w:rsidRPr="006C51B7">
              <w:rPr>
                <w:b w:val="0"/>
                <w:i w:val="0"/>
              </w:rPr>
              <w:t xml:space="preserve">кто оборвётся, тот не вернётся. </w:t>
            </w:r>
          </w:p>
          <w:p w:rsidR="00022A05" w:rsidRPr="006C51B7" w:rsidRDefault="00022A05" w:rsidP="00022A05">
            <w:pPr>
              <w:pStyle w:val="1"/>
              <w:rPr>
                <w:b w:val="0"/>
                <w:i w:val="0"/>
              </w:rPr>
            </w:pPr>
            <w:r w:rsidRPr="006C51B7">
              <w:rPr>
                <w:b w:val="0"/>
                <w:i w:val="0"/>
              </w:rPr>
              <w:t xml:space="preserve">Раз, два, три. </w:t>
            </w:r>
          </w:p>
          <w:p w:rsidR="00022A05" w:rsidRDefault="00022A05" w:rsidP="00022A05">
            <w:pPr>
              <w:pStyle w:val="a4"/>
              <w:jc w:val="both"/>
              <w:rPr>
                <w:b/>
              </w:rPr>
            </w:pPr>
            <w:r w:rsidRPr="006C51B7">
              <w:t>На счёт «три» все проворачиваются вокруг себя кому как захочется, но руки стараются не расцеплять. Кто разорвёт руки, входит в круг, остальные повторяют песню. И так несколько раз.</w:t>
            </w:r>
          </w:p>
        </w:tc>
      </w:tr>
      <w:tr w:rsidR="003A322D" w:rsidRPr="00631225" w:rsidTr="006C51B7">
        <w:tc>
          <w:tcPr>
            <w:tcW w:w="9571" w:type="dxa"/>
            <w:shd w:val="clear" w:color="auto" w:fill="auto"/>
          </w:tcPr>
          <w:p w:rsidR="003A322D" w:rsidRPr="00483F78" w:rsidRDefault="003A322D" w:rsidP="006C51B7">
            <w:pPr>
              <w:pStyle w:val="1"/>
            </w:pPr>
            <w:r>
              <w:t xml:space="preserve"> </w:t>
            </w:r>
          </w:p>
        </w:tc>
      </w:tr>
      <w:tr w:rsidR="003A322D" w:rsidRPr="00631225" w:rsidTr="006C51B7">
        <w:tc>
          <w:tcPr>
            <w:tcW w:w="9571" w:type="dxa"/>
            <w:shd w:val="clear" w:color="auto" w:fill="auto"/>
          </w:tcPr>
          <w:p w:rsidR="003A322D" w:rsidRPr="006C51B7" w:rsidRDefault="003A322D" w:rsidP="006C51B7">
            <w:pPr>
              <w:pStyle w:val="1"/>
              <w:rPr>
                <w:i w:val="0"/>
                <w:color w:val="000000"/>
              </w:rPr>
            </w:pPr>
            <w:r w:rsidRPr="00483F78">
              <w:rPr>
                <w:color w:val="000000"/>
              </w:rPr>
              <w:t> </w:t>
            </w:r>
            <w:r w:rsidRPr="006C51B7">
              <w:rPr>
                <w:i w:val="0"/>
              </w:rPr>
              <w:t>Тема 30 «</w:t>
            </w:r>
            <w:r w:rsidRPr="006C51B7">
              <w:rPr>
                <w:i w:val="0"/>
                <w:color w:val="000000"/>
              </w:rPr>
              <w:t xml:space="preserve">Дударь» </w:t>
            </w:r>
          </w:p>
          <w:p w:rsidR="003A322D" w:rsidRPr="006C51B7" w:rsidRDefault="003A322D" w:rsidP="006C51B7">
            <w:pPr>
              <w:pStyle w:val="1"/>
              <w:rPr>
                <w:b w:val="0"/>
                <w:i w:val="0"/>
                <w:color w:val="000000"/>
              </w:rPr>
            </w:pPr>
            <w:r w:rsidRPr="006C51B7">
              <w:rPr>
                <w:b w:val="0"/>
                <w:i w:val="0"/>
                <w:color w:val="000000"/>
              </w:rPr>
              <w:t xml:space="preserve">         Выбирается Дударь, становится в круг. Вокруг него идёт хоровод и поёт песню: </w:t>
            </w:r>
          </w:p>
          <w:p w:rsidR="003A322D" w:rsidRPr="006C51B7" w:rsidRDefault="003A322D" w:rsidP="006C51B7">
            <w:pPr>
              <w:pStyle w:val="1"/>
              <w:rPr>
                <w:b w:val="0"/>
                <w:i w:val="0"/>
                <w:color w:val="000000"/>
              </w:rPr>
            </w:pPr>
            <w:r w:rsidRPr="006C51B7">
              <w:rPr>
                <w:b w:val="0"/>
                <w:i w:val="0"/>
                <w:color w:val="000000"/>
              </w:rPr>
              <w:t xml:space="preserve">Дударь, Дударь, </w:t>
            </w:r>
            <w:proofErr w:type="spellStart"/>
            <w:r w:rsidRPr="006C51B7">
              <w:rPr>
                <w:b w:val="0"/>
                <w:i w:val="0"/>
                <w:color w:val="000000"/>
              </w:rPr>
              <w:t>Дударище</w:t>
            </w:r>
            <w:proofErr w:type="spellEnd"/>
            <w:r w:rsidRPr="006C51B7">
              <w:rPr>
                <w:b w:val="0"/>
                <w:i w:val="0"/>
                <w:color w:val="000000"/>
              </w:rPr>
              <w:t xml:space="preserve"> </w:t>
            </w:r>
          </w:p>
          <w:p w:rsidR="003A322D" w:rsidRPr="006C51B7" w:rsidRDefault="003A322D" w:rsidP="006C51B7">
            <w:pPr>
              <w:pStyle w:val="1"/>
              <w:rPr>
                <w:b w:val="0"/>
                <w:i w:val="0"/>
                <w:color w:val="000000"/>
              </w:rPr>
            </w:pPr>
            <w:r w:rsidRPr="006C51B7">
              <w:rPr>
                <w:b w:val="0"/>
                <w:i w:val="0"/>
                <w:color w:val="000000"/>
              </w:rPr>
              <w:t xml:space="preserve">старый, старый </w:t>
            </w:r>
            <w:proofErr w:type="spellStart"/>
            <w:r w:rsidRPr="006C51B7">
              <w:rPr>
                <w:b w:val="0"/>
                <w:i w:val="0"/>
                <w:color w:val="000000"/>
              </w:rPr>
              <w:t>старичище</w:t>
            </w:r>
            <w:proofErr w:type="spellEnd"/>
            <w:r w:rsidRPr="006C51B7">
              <w:rPr>
                <w:b w:val="0"/>
                <w:i w:val="0"/>
                <w:color w:val="000000"/>
              </w:rPr>
              <w:t xml:space="preserve">. </w:t>
            </w:r>
          </w:p>
          <w:p w:rsidR="003A322D" w:rsidRPr="006C51B7" w:rsidRDefault="003A322D" w:rsidP="006C51B7">
            <w:pPr>
              <w:pStyle w:val="1"/>
              <w:rPr>
                <w:b w:val="0"/>
                <w:i w:val="0"/>
                <w:color w:val="000000"/>
              </w:rPr>
            </w:pPr>
            <w:r w:rsidRPr="006C51B7">
              <w:rPr>
                <w:b w:val="0"/>
                <w:i w:val="0"/>
                <w:color w:val="000000"/>
              </w:rPr>
              <w:t xml:space="preserve">Его под колоду, его под сырую, </w:t>
            </w:r>
          </w:p>
          <w:p w:rsidR="003A322D" w:rsidRPr="006C51B7" w:rsidRDefault="003A322D" w:rsidP="006C51B7">
            <w:pPr>
              <w:pStyle w:val="1"/>
              <w:rPr>
                <w:b w:val="0"/>
                <w:i w:val="0"/>
                <w:color w:val="000000"/>
              </w:rPr>
            </w:pPr>
            <w:r w:rsidRPr="006C51B7">
              <w:rPr>
                <w:b w:val="0"/>
                <w:i w:val="0"/>
                <w:color w:val="000000"/>
              </w:rPr>
              <w:t xml:space="preserve">его под гнилую. </w:t>
            </w:r>
          </w:p>
          <w:p w:rsidR="003A322D" w:rsidRPr="006C51B7" w:rsidRDefault="003A322D" w:rsidP="006C51B7">
            <w:pPr>
              <w:pStyle w:val="1"/>
              <w:rPr>
                <w:b w:val="0"/>
                <w:i w:val="0"/>
                <w:color w:val="000000"/>
              </w:rPr>
            </w:pPr>
            <w:r w:rsidRPr="006C51B7">
              <w:rPr>
                <w:b w:val="0"/>
                <w:i w:val="0"/>
                <w:color w:val="000000"/>
              </w:rPr>
              <w:t xml:space="preserve">– Дударь, Дударь, что болит? </w:t>
            </w:r>
          </w:p>
          <w:p w:rsidR="003A322D" w:rsidRPr="006C51B7" w:rsidRDefault="003A322D" w:rsidP="006C51B7">
            <w:pPr>
              <w:pStyle w:val="1"/>
              <w:rPr>
                <w:b w:val="0"/>
                <w:i w:val="0"/>
                <w:color w:val="000000"/>
              </w:rPr>
            </w:pPr>
            <w:r w:rsidRPr="006C51B7">
              <w:rPr>
                <w:b w:val="0"/>
                <w:i w:val="0"/>
                <w:color w:val="000000"/>
              </w:rPr>
              <w:t xml:space="preserve">Дударь показывает и называет, что у него болит (рука, голова, спина, коленка и т.д.), все кладут руки друг другу на это место и снова начинают ходить по кругу с песней. </w:t>
            </w:r>
          </w:p>
          <w:p w:rsidR="003A322D" w:rsidRPr="006C51B7" w:rsidRDefault="003A322D" w:rsidP="006C51B7">
            <w:pPr>
              <w:pStyle w:val="1"/>
              <w:rPr>
                <w:b w:val="0"/>
                <w:i w:val="0"/>
                <w:color w:val="000000"/>
              </w:rPr>
            </w:pPr>
            <w:r w:rsidRPr="006C51B7">
              <w:rPr>
                <w:b w:val="0"/>
                <w:i w:val="0"/>
                <w:color w:val="000000"/>
              </w:rPr>
              <w:t xml:space="preserve">Дударь, Дударь, </w:t>
            </w:r>
            <w:proofErr w:type="spellStart"/>
            <w:r w:rsidRPr="006C51B7">
              <w:rPr>
                <w:b w:val="0"/>
                <w:i w:val="0"/>
                <w:color w:val="000000"/>
              </w:rPr>
              <w:t>Дударище</w:t>
            </w:r>
            <w:proofErr w:type="spellEnd"/>
            <w:r w:rsidRPr="006C51B7">
              <w:rPr>
                <w:b w:val="0"/>
                <w:i w:val="0"/>
                <w:color w:val="000000"/>
              </w:rPr>
              <w:t xml:space="preserve"> </w:t>
            </w:r>
          </w:p>
          <w:p w:rsidR="003A322D" w:rsidRPr="006C51B7" w:rsidRDefault="003A322D" w:rsidP="006C51B7">
            <w:pPr>
              <w:pStyle w:val="1"/>
              <w:rPr>
                <w:b w:val="0"/>
                <w:i w:val="0"/>
                <w:color w:val="000000"/>
              </w:rPr>
            </w:pPr>
            <w:r w:rsidRPr="006C51B7">
              <w:rPr>
                <w:b w:val="0"/>
                <w:i w:val="0"/>
                <w:color w:val="000000"/>
              </w:rPr>
              <w:t xml:space="preserve">старый, старый </w:t>
            </w:r>
            <w:proofErr w:type="spellStart"/>
            <w:r w:rsidRPr="006C51B7">
              <w:rPr>
                <w:b w:val="0"/>
                <w:i w:val="0"/>
                <w:color w:val="000000"/>
              </w:rPr>
              <w:t>старичище</w:t>
            </w:r>
            <w:proofErr w:type="spellEnd"/>
            <w:proofErr w:type="gramStart"/>
            <w:r w:rsidRPr="006C51B7">
              <w:rPr>
                <w:b w:val="0"/>
                <w:i w:val="0"/>
                <w:color w:val="000000"/>
              </w:rPr>
              <w:t>.</w:t>
            </w:r>
            <w:proofErr w:type="gramEnd"/>
            <w:r w:rsidRPr="006C51B7">
              <w:rPr>
                <w:b w:val="0"/>
                <w:i w:val="0"/>
                <w:color w:val="000000"/>
              </w:rPr>
              <w:t xml:space="preserve"> и т.д. </w:t>
            </w:r>
          </w:p>
          <w:p w:rsidR="003A322D" w:rsidRPr="00483F78" w:rsidRDefault="003A322D" w:rsidP="006C51B7">
            <w:pPr>
              <w:pStyle w:val="1"/>
              <w:rPr>
                <w:color w:val="000000"/>
              </w:rPr>
            </w:pPr>
            <w:r w:rsidRPr="006C51B7">
              <w:rPr>
                <w:b w:val="0"/>
                <w:i w:val="0"/>
                <w:color w:val="000000"/>
              </w:rPr>
              <w:t>Когда надоест играть, Дударь говорит: «Выздоровел!»</w:t>
            </w:r>
            <w:r>
              <w:rPr>
                <w:color w:val="000000"/>
              </w:rPr>
              <w:t xml:space="preserve"> </w:t>
            </w:r>
          </w:p>
        </w:tc>
      </w:tr>
      <w:tr w:rsidR="003A322D" w:rsidRPr="00631225" w:rsidTr="006C51B7">
        <w:tc>
          <w:tcPr>
            <w:tcW w:w="9571" w:type="dxa"/>
            <w:shd w:val="clear" w:color="auto" w:fill="auto"/>
          </w:tcPr>
          <w:p w:rsidR="003A322D" w:rsidRPr="006C51B7" w:rsidRDefault="003A322D" w:rsidP="006C51B7">
            <w:pPr>
              <w:pStyle w:val="1"/>
              <w:rPr>
                <w:i w:val="0"/>
              </w:rPr>
            </w:pPr>
            <w:r w:rsidRPr="006C51B7">
              <w:rPr>
                <w:i w:val="0"/>
              </w:rPr>
              <w:t>Тема 31 «</w:t>
            </w:r>
            <w:proofErr w:type="spellStart"/>
            <w:r w:rsidRPr="006C51B7">
              <w:rPr>
                <w:i w:val="0"/>
              </w:rPr>
              <w:t>Капустка</w:t>
            </w:r>
            <w:proofErr w:type="spellEnd"/>
            <w:r w:rsidRPr="006C51B7">
              <w:rPr>
                <w:i w:val="0"/>
              </w:rPr>
              <w:t>»</w:t>
            </w:r>
          </w:p>
          <w:p w:rsidR="003A322D" w:rsidRPr="006C51B7" w:rsidRDefault="003A322D" w:rsidP="006C51B7">
            <w:pPr>
              <w:pStyle w:val="1"/>
              <w:rPr>
                <w:b w:val="0"/>
                <w:i w:val="0"/>
              </w:rPr>
            </w:pPr>
            <w:r w:rsidRPr="006C51B7">
              <w:rPr>
                <w:b w:val="0"/>
                <w:i w:val="0"/>
              </w:rPr>
              <w:t xml:space="preserve">Все берутся за руки, начинают петь песню: </w:t>
            </w:r>
          </w:p>
          <w:p w:rsidR="003A322D" w:rsidRPr="006C51B7" w:rsidRDefault="003A322D" w:rsidP="006C51B7">
            <w:pPr>
              <w:pStyle w:val="1"/>
              <w:rPr>
                <w:b w:val="0"/>
                <w:i w:val="0"/>
              </w:rPr>
            </w:pPr>
            <w:r w:rsidRPr="006C51B7">
              <w:rPr>
                <w:b w:val="0"/>
                <w:i w:val="0"/>
              </w:rPr>
              <w:t xml:space="preserve">Ах, </w:t>
            </w:r>
            <w:proofErr w:type="spellStart"/>
            <w:r w:rsidRPr="006C51B7">
              <w:rPr>
                <w:b w:val="0"/>
                <w:i w:val="0"/>
              </w:rPr>
              <w:t>капустка</w:t>
            </w:r>
            <w:proofErr w:type="spellEnd"/>
            <w:r w:rsidRPr="006C51B7">
              <w:rPr>
                <w:b w:val="0"/>
                <w:i w:val="0"/>
              </w:rPr>
              <w:t xml:space="preserve">, рассадка моя, </w:t>
            </w:r>
          </w:p>
          <w:p w:rsidR="003A322D" w:rsidRPr="006C51B7" w:rsidRDefault="003A322D" w:rsidP="006C51B7">
            <w:pPr>
              <w:pStyle w:val="1"/>
              <w:rPr>
                <w:b w:val="0"/>
                <w:i w:val="0"/>
              </w:rPr>
            </w:pPr>
            <w:r w:rsidRPr="006C51B7">
              <w:rPr>
                <w:b w:val="0"/>
                <w:i w:val="0"/>
              </w:rPr>
              <w:t xml:space="preserve">только милому </w:t>
            </w:r>
            <w:proofErr w:type="spellStart"/>
            <w:r w:rsidRPr="006C51B7">
              <w:rPr>
                <w:b w:val="0"/>
                <w:i w:val="0"/>
              </w:rPr>
              <w:t>досадка</w:t>
            </w:r>
            <w:proofErr w:type="spellEnd"/>
            <w:r w:rsidRPr="006C51B7">
              <w:rPr>
                <w:b w:val="0"/>
                <w:i w:val="0"/>
              </w:rPr>
              <w:t xml:space="preserve"> одна. </w:t>
            </w:r>
          </w:p>
          <w:p w:rsidR="003A322D" w:rsidRPr="006C51B7" w:rsidRDefault="003A322D" w:rsidP="006C51B7">
            <w:pPr>
              <w:pStyle w:val="1"/>
              <w:rPr>
                <w:b w:val="0"/>
                <w:i w:val="0"/>
              </w:rPr>
            </w:pPr>
            <w:r w:rsidRPr="006C51B7">
              <w:rPr>
                <w:b w:val="0"/>
                <w:i w:val="0"/>
              </w:rPr>
              <w:t xml:space="preserve">Ах, </w:t>
            </w:r>
            <w:proofErr w:type="spellStart"/>
            <w:r w:rsidRPr="006C51B7">
              <w:rPr>
                <w:b w:val="0"/>
                <w:i w:val="0"/>
              </w:rPr>
              <w:t>капустка</w:t>
            </w:r>
            <w:proofErr w:type="spellEnd"/>
            <w:r w:rsidRPr="006C51B7">
              <w:rPr>
                <w:b w:val="0"/>
                <w:i w:val="0"/>
              </w:rPr>
              <w:t xml:space="preserve">, легко стелется – </w:t>
            </w:r>
          </w:p>
          <w:p w:rsidR="003A322D" w:rsidRPr="006C51B7" w:rsidRDefault="003A322D" w:rsidP="006C51B7">
            <w:pPr>
              <w:pStyle w:val="1"/>
              <w:rPr>
                <w:b w:val="0"/>
                <w:i w:val="0"/>
              </w:rPr>
            </w:pPr>
            <w:r w:rsidRPr="006C51B7">
              <w:rPr>
                <w:b w:val="0"/>
                <w:i w:val="0"/>
              </w:rPr>
              <w:t xml:space="preserve">двое ходят – третий сердится. </w:t>
            </w:r>
          </w:p>
          <w:p w:rsidR="003A322D" w:rsidRPr="006C51B7" w:rsidRDefault="003A322D" w:rsidP="006C51B7">
            <w:pPr>
              <w:pStyle w:val="1"/>
              <w:rPr>
                <w:b w:val="0"/>
                <w:i w:val="0"/>
              </w:rPr>
            </w:pPr>
            <w:r w:rsidRPr="006C51B7">
              <w:rPr>
                <w:b w:val="0"/>
                <w:i w:val="0"/>
              </w:rPr>
              <w:t xml:space="preserve">Ах, </w:t>
            </w:r>
            <w:proofErr w:type="spellStart"/>
            <w:r w:rsidRPr="006C51B7">
              <w:rPr>
                <w:b w:val="0"/>
                <w:i w:val="0"/>
              </w:rPr>
              <w:t>капустка</w:t>
            </w:r>
            <w:proofErr w:type="spellEnd"/>
            <w:r w:rsidRPr="006C51B7">
              <w:rPr>
                <w:b w:val="0"/>
                <w:i w:val="0"/>
              </w:rPr>
              <w:t xml:space="preserve">, золотой корешок, </w:t>
            </w:r>
          </w:p>
          <w:p w:rsidR="003A322D" w:rsidRPr="006C51B7" w:rsidRDefault="003A322D" w:rsidP="006C51B7">
            <w:pPr>
              <w:pStyle w:val="1"/>
              <w:rPr>
                <w:b w:val="0"/>
                <w:i w:val="0"/>
              </w:rPr>
            </w:pPr>
            <w:r w:rsidRPr="006C51B7">
              <w:rPr>
                <w:b w:val="0"/>
                <w:i w:val="0"/>
              </w:rPr>
              <w:t xml:space="preserve">а мой милый – золотой женишок! </w:t>
            </w:r>
          </w:p>
          <w:p w:rsidR="003A322D" w:rsidRPr="006C51B7" w:rsidRDefault="003A322D" w:rsidP="006C51B7">
            <w:pPr>
              <w:pStyle w:val="1"/>
              <w:rPr>
                <w:b w:val="0"/>
                <w:i w:val="0"/>
              </w:rPr>
            </w:pPr>
            <w:r w:rsidRPr="006C51B7">
              <w:rPr>
                <w:b w:val="0"/>
                <w:i w:val="0"/>
              </w:rPr>
              <w:t xml:space="preserve">Со словами: Вейся, вейся, завивайся круг в одном месте (возле ведущего) разрывается и все начинают, как спираль закручиваться вокруг одного из концов (где нет ведущего). </w:t>
            </w:r>
          </w:p>
          <w:p w:rsidR="003A322D" w:rsidRPr="006C51B7" w:rsidRDefault="003A322D" w:rsidP="006C51B7">
            <w:pPr>
              <w:pStyle w:val="1"/>
              <w:rPr>
                <w:b w:val="0"/>
                <w:i w:val="0"/>
              </w:rPr>
            </w:pPr>
            <w:r w:rsidRPr="006C51B7">
              <w:rPr>
                <w:b w:val="0"/>
                <w:i w:val="0"/>
              </w:rPr>
              <w:t xml:space="preserve">Затем со словами: Вейся, вейся, развивайся ведущий начинает быстро раскручивать спираль (можно – быстро, змейкой и восьмёркой, рывками). </w:t>
            </w:r>
          </w:p>
        </w:tc>
      </w:tr>
      <w:tr w:rsidR="003A322D" w:rsidRPr="00631225" w:rsidTr="006C51B7">
        <w:tc>
          <w:tcPr>
            <w:tcW w:w="9571" w:type="dxa"/>
            <w:shd w:val="clear" w:color="auto" w:fill="auto"/>
          </w:tcPr>
          <w:p w:rsidR="003A322D" w:rsidRPr="006C51B7" w:rsidRDefault="003A322D" w:rsidP="006C51B7">
            <w:pPr>
              <w:pStyle w:val="1"/>
              <w:rPr>
                <w:i w:val="0"/>
              </w:rPr>
            </w:pPr>
            <w:r w:rsidRPr="006C51B7">
              <w:rPr>
                <w:i w:val="0"/>
              </w:rPr>
              <w:t xml:space="preserve">Тема 32 «Солнышко»    </w:t>
            </w:r>
          </w:p>
          <w:p w:rsidR="003A322D" w:rsidRPr="006C51B7" w:rsidRDefault="003A322D" w:rsidP="006C51B7">
            <w:pPr>
              <w:pStyle w:val="1"/>
              <w:rPr>
                <w:b w:val="0"/>
                <w:i w:val="0"/>
              </w:rPr>
            </w:pPr>
            <w:r w:rsidRPr="006C51B7">
              <w:rPr>
                <w:b w:val="0"/>
                <w:i w:val="0"/>
              </w:rPr>
              <w:t>По считалке выбирают водящего – «Солнышко». Остальные дети встают в круг. «Солнышко» стоит посредине круга, все поют:</w:t>
            </w:r>
          </w:p>
          <w:p w:rsidR="003A322D" w:rsidRPr="006C51B7" w:rsidRDefault="0063783D" w:rsidP="006C51B7">
            <w:pPr>
              <w:pStyle w:val="1"/>
              <w:rPr>
                <w:b w:val="0"/>
                <w:i w:val="0"/>
              </w:rPr>
            </w:pPr>
            <w:r>
              <w:rPr>
                <w:b w:val="0"/>
                <w:i w:val="0"/>
              </w:rPr>
              <w:t xml:space="preserve">Гори, солнце, ярче! </w:t>
            </w:r>
            <w:r w:rsidR="003A322D" w:rsidRPr="006C51B7">
              <w:rPr>
                <w:b w:val="0"/>
                <w:i w:val="0"/>
              </w:rPr>
              <w:t>Лето будет жарче,</w:t>
            </w:r>
          </w:p>
          <w:p w:rsidR="003A322D" w:rsidRPr="006C51B7" w:rsidRDefault="003A322D" w:rsidP="006C51B7">
            <w:pPr>
              <w:pStyle w:val="1"/>
              <w:rPr>
                <w:b w:val="0"/>
                <w:i w:val="0"/>
              </w:rPr>
            </w:pPr>
            <w:r w:rsidRPr="006C51B7">
              <w:rPr>
                <w:b w:val="0"/>
                <w:i w:val="0"/>
              </w:rPr>
              <w:t>А з</w:t>
            </w:r>
            <w:r w:rsidR="0063783D">
              <w:rPr>
                <w:b w:val="0"/>
                <w:i w:val="0"/>
              </w:rPr>
              <w:t xml:space="preserve">има теплее, </w:t>
            </w:r>
            <w:proofErr w:type="gramStart"/>
            <w:r w:rsidRPr="006C51B7">
              <w:rPr>
                <w:b w:val="0"/>
                <w:i w:val="0"/>
              </w:rPr>
              <w:t>А</w:t>
            </w:r>
            <w:proofErr w:type="gramEnd"/>
            <w:r w:rsidRPr="006C51B7">
              <w:rPr>
                <w:b w:val="0"/>
                <w:i w:val="0"/>
              </w:rPr>
              <w:t xml:space="preserve"> весна милее!</w:t>
            </w:r>
          </w:p>
          <w:p w:rsidR="003A322D" w:rsidRPr="006C51B7" w:rsidRDefault="003A322D" w:rsidP="006C51B7">
            <w:pPr>
              <w:pStyle w:val="1"/>
              <w:rPr>
                <w:b w:val="0"/>
                <w:i w:val="0"/>
              </w:rPr>
            </w:pPr>
            <w:r w:rsidRPr="006C51B7">
              <w:rPr>
                <w:b w:val="0"/>
                <w:i w:val="0"/>
              </w:rPr>
              <w:t xml:space="preserve">Первые две строчки идут хороводом, на последующие две поворачиваются лицом друг к другу, делают поклон, затем подходят ближе к «Солнцу», оно </w:t>
            </w:r>
            <w:proofErr w:type="gramStart"/>
            <w:r w:rsidRPr="006C51B7">
              <w:rPr>
                <w:b w:val="0"/>
                <w:i w:val="0"/>
              </w:rPr>
              <w:t>говорит</w:t>
            </w:r>
            <w:proofErr w:type="gramEnd"/>
            <w:r w:rsidRPr="006C51B7">
              <w:rPr>
                <w:b w:val="0"/>
                <w:i w:val="0"/>
              </w:rPr>
              <w:t xml:space="preserve"> «ГОРЯЧО!» и догоняет детей. Догнав играющего, дотрагивается до него, ребёнок замирает и выбывает из игры.</w:t>
            </w:r>
          </w:p>
        </w:tc>
      </w:tr>
      <w:tr w:rsidR="003A322D" w:rsidRPr="00631225" w:rsidTr="006C51B7">
        <w:tc>
          <w:tcPr>
            <w:tcW w:w="9571" w:type="dxa"/>
            <w:shd w:val="clear" w:color="auto" w:fill="auto"/>
          </w:tcPr>
          <w:p w:rsidR="003A322D" w:rsidRPr="0063783D" w:rsidRDefault="003A322D" w:rsidP="006C51B7">
            <w:pPr>
              <w:pStyle w:val="1"/>
              <w:rPr>
                <w:i w:val="0"/>
              </w:rPr>
            </w:pPr>
            <w:r w:rsidRPr="00483F78">
              <w:t xml:space="preserve"> </w:t>
            </w:r>
            <w:r w:rsidRPr="006C51B7">
              <w:rPr>
                <w:i w:val="0"/>
              </w:rPr>
              <w:t>Тема 33 «В круги»</w:t>
            </w:r>
            <w:r w:rsidR="0063783D">
              <w:rPr>
                <w:i w:val="0"/>
              </w:rPr>
              <w:t xml:space="preserve">. </w:t>
            </w:r>
            <w:r w:rsidRPr="006C51B7">
              <w:rPr>
                <w:b w:val="0"/>
                <w:i w:val="0"/>
              </w:rPr>
              <w:t>Выбирается водящий. Игроки образуют круг. В центре с закрытыми глазами стоит водящий. Все ходят вокруг него и поют:</w:t>
            </w:r>
          </w:p>
          <w:p w:rsidR="003A322D" w:rsidRPr="006C51B7" w:rsidRDefault="0063783D" w:rsidP="006C51B7">
            <w:pPr>
              <w:pStyle w:val="1"/>
              <w:rPr>
                <w:b w:val="0"/>
                <w:i w:val="0"/>
              </w:rPr>
            </w:pPr>
            <w:r>
              <w:rPr>
                <w:b w:val="0"/>
                <w:i w:val="0"/>
              </w:rPr>
              <w:t xml:space="preserve">Отгадай, чей </w:t>
            </w:r>
            <w:proofErr w:type="gramStart"/>
            <w:r>
              <w:rPr>
                <w:b w:val="0"/>
                <w:i w:val="0"/>
              </w:rPr>
              <w:t xml:space="preserve">голосок,  </w:t>
            </w:r>
            <w:r w:rsidR="003A322D" w:rsidRPr="006C51B7">
              <w:rPr>
                <w:b w:val="0"/>
                <w:i w:val="0"/>
              </w:rPr>
              <w:t>Станови</w:t>
            </w:r>
            <w:r>
              <w:rPr>
                <w:b w:val="0"/>
                <w:i w:val="0"/>
              </w:rPr>
              <w:t>м</w:t>
            </w:r>
            <w:r w:rsidR="003A322D" w:rsidRPr="006C51B7">
              <w:rPr>
                <w:b w:val="0"/>
                <w:i w:val="0"/>
              </w:rPr>
              <w:t>ся</w:t>
            </w:r>
            <w:proofErr w:type="gramEnd"/>
            <w:r w:rsidR="003A322D" w:rsidRPr="006C51B7">
              <w:rPr>
                <w:b w:val="0"/>
                <w:i w:val="0"/>
              </w:rPr>
              <w:t xml:space="preserve">  во кружок</w:t>
            </w:r>
          </w:p>
          <w:p w:rsidR="003A322D" w:rsidRPr="006C51B7" w:rsidRDefault="0063783D" w:rsidP="006C51B7">
            <w:pPr>
              <w:pStyle w:val="1"/>
              <w:rPr>
                <w:b w:val="0"/>
                <w:i w:val="0"/>
              </w:rPr>
            </w:pPr>
            <w:r>
              <w:rPr>
                <w:b w:val="0"/>
                <w:i w:val="0"/>
              </w:rPr>
              <w:t xml:space="preserve">И скорей кого-нибудь   </w:t>
            </w:r>
            <w:r w:rsidR="003A322D" w:rsidRPr="006C51B7">
              <w:rPr>
                <w:b w:val="0"/>
                <w:i w:val="0"/>
              </w:rPr>
              <w:t>Своей полочкой коснись.</w:t>
            </w:r>
          </w:p>
          <w:p w:rsidR="003A322D" w:rsidRPr="006C51B7" w:rsidRDefault="0063783D" w:rsidP="006C51B7">
            <w:pPr>
              <w:pStyle w:val="1"/>
              <w:rPr>
                <w:b w:val="0"/>
                <w:i w:val="0"/>
              </w:rPr>
            </w:pPr>
            <w:r>
              <w:rPr>
                <w:b w:val="0"/>
                <w:i w:val="0"/>
              </w:rPr>
              <w:t xml:space="preserve">Отвечай </w:t>
            </w:r>
            <w:proofErr w:type="gramStart"/>
            <w:r>
              <w:rPr>
                <w:b w:val="0"/>
                <w:i w:val="0"/>
              </w:rPr>
              <w:t xml:space="preserve">поскорей,  </w:t>
            </w:r>
            <w:r w:rsidR="003A322D" w:rsidRPr="006C51B7">
              <w:rPr>
                <w:b w:val="0"/>
                <w:i w:val="0"/>
              </w:rPr>
              <w:t>Отгадать</w:t>
            </w:r>
            <w:proofErr w:type="gramEnd"/>
            <w:r w:rsidR="003A322D" w:rsidRPr="006C51B7">
              <w:rPr>
                <w:b w:val="0"/>
                <w:i w:val="0"/>
              </w:rPr>
              <w:t xml:space="preserve"> поторопись!</w:t>
            </w:r>
          </w:p>
          <w:p w:rsidR="003A322D" w:rsidRPr="009537A6" w:rsidRDefault="003A322D" w:rsidP="006C51B7">
            <w:pPr>
              <w:pStyle w:val="1"/>
            </w:pPr>
            <w:r w:rsidRPr="006C51B7">
              <w:rPr>
                <w:b w:val="0"/>
                <w:i w:val="0"/>
              </w:rPr>
              <w:t>Затем останавливаются, а водящий ощупывает у всех головы. Тот, кого он верно назовет по имени, идет в круг водящим.</w:t>
            </w:r>
          </w:p>
        </w:tc>
      </w:tr>
      <w:tr w:rsidR="003A322D" w:rsidRPr="00631225" w:rsidTr="006C51B7">
        <w:tc>
          <w:tcPr>
            <w:tcW w:w="9571" w:type="dxa"/>
            <w:shd w:val="clear" w:color="auto" w:fill="auto"/>
          </w:tcPr>
          <w:p w:rsidR="003A322D" w:rsidRPr="006C51B7" w:rsidRDefault="003A322D" w:rsidP="006C51B7">
            <w:pPr>
              <w:pStyle w:val="1"/>
              <w:rPr>
                <w:i w:val="0"/>
              </w:rPr>
            </w:pPr>
            <w:r w:rsidRPr="009537A6">
              <w:t> </w:t>
            </w:r>
            <w:r w:rsidRPr="006C51B7">
              <w:rPr>
                <w:i w:val="0"/>
              </w:rPr>
              <w:t>Тема 34 «Медом или сахаром»</w:t>
            </w:r>
          </w:p>
          <w:p w:rsidR="003A322D" w:rsidRPr="009537A6" w:rsidRDefault="003A322D" w:rsidP="006C51B7">
            <w:pPr>
              <w:pStyle w:val="1"/>
            </w:pPr>
            <w:r w:rsidRPr="006C51B7">
              <w:rPr>
                <w:b w:val="0"/>
                <w:i w:val="0"/>
              </w:rPr>
              <w:t>         Играющие делятся на две команды: выбирают, кем быть – медом или сахаром. Затем берут палку и тянут ее за оба конца. Соревнуются, на чей стороне больше меда или сахара.</w:t>
            </w:r>
          </w:p>
        </w:tc>
      </w:tr>
    </w:tbl>
    <w:p w:rsidR="007625B2" w:rsidRDefault="007625B2" w:rsidP="007625B2">
      <w:pPr>
        <w:pStyle w:val="a3"/>
        <w:rPr>
          <w:rFonts w:ascii="Times New Roman" w:hAnsi="Times New Roman" w:cs="Times New Roman"/>
          <w:b/>
          <w:sz w:val="24"/>
          <w:szCs w:val="24"/>
        </w:rPr>
      </w:pPr>
      <w:r>
        <w:rPr>
          <w:rFonts w:ascii="Times New Roman" w:hAnsi="Times New Roman" w:cs="Times New Roman"/>
          <w:b/>
          <w:bCs/>
          <w:sz w:val="24"/>
          <w:szCs w:val="24"/>
        </w:rPr>
        <w:lastRenderedPageBreak/>
        <w:t xml:space="preserve">                                               </w:t>
      </w:r>
      <w:r w:rsidRPr="008D517F">
        <w:rPr>
          <w:rFonts w:ascii="Times New Roman" w:hAnsi="Times New Roman" w:cs="Times New Roman"/>
          <w:b/>
          <w:bCs/>
          <w:sz w:val="24"/>
          <w:szCs w:val="24"/>
        </w:rPr>
        <w:t xml:space="preserve"> </w:t>
      </w:r>
    </w:p>
    <w:p w:rsidR="007625B2" w:rsidRPr="00022A05" w:rsidRDefault="007625B2" w:rsidP="00022A05">
      <w:pPr>
        <w:pStyle w:val="a3"/>
        <w:numPr>
          <w:ilvl w:val="0"/>
          <w:numId w:val="8"/>
        </w:numPr>
        <w:jc w:val="center"/>
        <w:rPr>
          <w:rFonts w:ascii="Times New Roman" w:hAnsi="Times New Roman" w:cs="Times New Roman"/>
          <w:b/>
          <w:sz w:val="28"/>
          <w:szCs w:val="28"/>
        </w:rPr>
      </w:pPr>
      <w:r w:rsidRPr="007625B2">
        <w:rPr>
          <w:rFonts w:ascii="Times New Roman" w:hAnsi="Times New Roman" w:cs="Times New Roman"/>
          <w:b/>
          <w:sz w:val="28"/>
          <w:szCs w:val="28"/>
        </w:rPr>
        <w:t>Тематическое планирование</w:t>
      </w:r>
      <w:r w:rsidR="00F94A86">
        <w:rPr>
          <w:rFonts w:ascii="Times New Roman" w:hAnsi="Times New Roman" w:cs="Times New Roman"/>
          <w:b/>
          <w:sz w:val="28"/>
          <w:szCs w:val="28"/>
        </w:rPr>
        <w:t>.</w:t>
      </w:r>
    </w:p>
    <w:p w:rsidR="007625B2" w:rsidRDefault="007625B2" w:rsidP="007625B2">
      <w:pPr>
        <w:pStyle w:val="a3"/>
        <w:jc w:val="center"/>
        <w:rPr>
          <w:rFonts w:ascii="Times New Roman" w:hAnsi="Times New Roman" w:cs="Times New Roman"/>
          <w:b/>
          <w:sz w:val="24"/>
          <w:szCs w:val="24"/>
        </w:rPr>
      </w:pPr>
    </w:p>
    <w:p w:rsidR="00223F28" w:rsidRDefault="007625B2" w:rsidP="00223F28">
      <w:pPr>
        <w:pStyle w:val="a3"/>
        <w:rPr>
          <w:rFonts w:ascii="Times New Roman" w:hAnsi="Times New Roman" w:cs="Times New Roman"/>
          <w:b/>
          <w:bCs/>
          <w:i/>
          <w:sz w:val="24"/>
          <w:szCs w:val="24"/>
        </w:rPr>
      </w:pPr>
      <w:r>
        <w:rPr>
          <w:rFonts w:ascii="Times New Roman" w:hAnsi="Times New Roman" w:cs="Times New Roman"/>
          <w:b/>
          <w:sz w:val="24"/>
          <w:szCs w:val="24"/>
        </w:rPr>
        <w:t xml:space="preserve">                                                                         </w:t>
      </w:r>
      <w:proofErr w:type="gramStart"/>
      <w:r w:rsidR="00223F28">
        <w:rPr>
          <w:rFonts w:ascii="Times New Roman" w:hAnsi="Times New Roman" w:cs="Times New Roman"/>
          <w:b/>
          <w:bCs/>
          <w:i/>
          <w:sz w:val="24"/>
          <w:szCs w:val="24"/>
        </w:rPr>
        <w:t>4  класс</w:t>
      </w:r>
      <w:proofErr w:type="gramEnd"/>
    </w:p>
    <w:p w:rsidR="007625B2" w:rsidRPr="00223F28" w:rsidRDefault="00223F28" w:rsidP="00223F28">
      <w:pPr>
        <w:pStyle w:val="a3"/>
        <w:rPr>
          <w:rFonts w:ascii="Times New Roman" w:hAnsi="Times New Roman" w:cs="Times New Roman"/>
          <w:b/>
          <w:bCs/>
          <w:i/>
          <w:sz w:val="24"/>
          <w:szCs w:val="24"/>
        </w:rPr>
      </w:pPr>
      <w:r>
        <w:rPr>
          <w:rFonts w:ascii="Times New Roman" w:hAnsi="Times New Roman" w:cs="Times New Roman"/>
          <w:b/>
          <w:i/>
          <w:sz w:val="24"/>
          <w:szCs w:val="24"/>
        </w:rPr>
        <w:t xml:space="preserve">                                                    </w:t>
      </w:r>
      <w:proofErr w:type="gramStart"/>
      <w:r w:rsidR="007625B2" w:rsidRPr="007625B2">
        <w:rPr>
          <w:rFonts w:ascii="Times New Roman" w:hAnsi="Times New Roman" w:cs="Times New Roman"/>
          <w:b/>
          <w:i/>
          <w:sz w:val="24"/>
          <w:szCs w:val="24"/>
        </w:rPr>
        <w:t>«</w:t>
      </w:r>
      <w:r w:rsidR="007625B2" w:rsidRPr="007625B2">
        <w:rPr>
          <w:rFonts w:ascii="Times New Roman" w:hAnsi="Times New Roman"/>
          <w:i/>
          <w:sz w:val="24"/>
          <w:szCs w:val="24"/>
        </w:rPr>
        <w:t xml:space="preserve"> Русские</w:t>
      </w:r>
      <w:proofErr w:type="gramEnd"/>
      <w:r w:rsidR="007625B2" w:rsidRPr="007625B2">
        <w:rPr>
          <w:rFonts w:ascii="Times New Roman" w:hAnsi="Times New Roman"/>
          <w:i/>
          <w:sz w:val="24"/>
          <w:szCs w:val="24"/>
        </w:rPr>
        <w:t xml:space="preserve"> игровые традиции</w:t>
      </w:r>
      <w:r w:rsidR="007625B2" w:rsidRPr="007625B2">
        <w:rPr>
          <w:rFonts w:ascii="Times New Roman" w:hAnsi="Times New Roman" w:cs="Times New Roman"/>
          <w:b/>
          <w:i/>
          <w:sz w:val="24"/>
          <w:szCs w:val="24"/>
        </w:rPr>
        <w:t>»</w:t>
      </w:r>
      <w:r>
        <w:rPr>
          <w:rFonts w:ascii="Times New Roman" w:hAnsi="Times New Roman" w:cs="Times New Roman"/>
          <w:b/>
          <w:i/>
          <w:sz w:val="24"/>
          <w:szCs w:val="24"/>
        </w:rPr>
        <w:t>.</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395"/>
        <w:gridCol w:w="851"/>
        <w:gridCol w:w="3827"/>
        <w:gridCol w:w="1134"/>
      </w:tblGrid>
      <w:tr w:rsidR="006C773F" w:rsidRPr="003E63F6" w:rsidTr="006C773F">
        <w:trPr>
          <w:cantSplit/>
        </w:trPr>
        <w:tc>
          <w:tcPr>
            <w:tcW w:w="567" w:type="dxa"/>
            <w:tcBorders>
              <w:top w:val="single" w:sz="4" w:space="0" w:color="auto"/>
              <w:left w:val="single" w:sz="4" w:space="0" w:color="auto"/>
              <w:bottom w:val="single" w:sz="4" w:space="0" w:color="auto"/>
              <w:right w:val="single" w:sz="4" w:space="0" w:color="auto"/>
            </w:tcBorders>
            <w:vAlign w:val="center"/>
          </w:tcPr>
          <w:p w:rsidR="006C773F" w:rsidRPr="003E63F6" w:rsidRDefault="006C773F" w:rsidP="006C773F">
            <w:pPr>
              <w:pStyle w:val="a3"/>
              <w:rPr>
                <w:rFonts w:ascii="Times New Roman" w:hAnsi="Times New Roman" w:cs="Times New Roman"/>
                <w:sz w:val="24"/>
                <w:szCs w:val="24"/>
              </w:rPr>
            </w:pPr>
            <w:r>
              <w:rPr>
                <w:rFonts w:ascii="Times New Roman" w:hAnsi="Times New Roman" w:cs="Times New Roman"/>
                <w:sz w:val="24"/>
                <w:szCs w:val="24"/>
              </w:rPr>
              <w:t>№</w:t>
            </w:r>
          </w:p>
        </w:tc>
        <w:tc>
          <w:tcPr>
            <w:tcW w:w="4395" w:type="dxa"/>
            <w:tcBorders>
              <w:top w:val="single" w:sz="4" w:space="0" w:color="auto"/>
              <w:left w:val="single" w:sz="4" w:space="0" w:color="auto"/>
              <w:bottom w:val="single" w:sz="4" w:space="0" w:color="auto"/>
              <w:right w:val="single" w:sz="4" w:space="0" w:color="auto"/>
            </w:tcBorders>
            <w:vAlign w:val="center"/>
          </w:tcPr>
          <w:p w:rsidR="006C773F" w:rsidRPr="003E63F6" w:rsidRDefault="006C773F" w:rsidP="006C773F">
            <w:pPr>
              <w:pStyle w:val="a3"/>
              <w:rPr>
                <w:rFonts w:ascii="Times New Roman" w:hAnsi="Times New Roman" w:cs="Times New Roman"/>
                <w:sz w:val="24"/>
                <w:szCs w:val="24"/>
              </w:rPr>
            </w:pPr>
            <w:r>
              <w:rPr>
                <w:rFonts w:ascii="Times New Roman" w:hAnsi="Times New Roman" w:cs="Times New Roman"/>
                <w:sz w:val="24"/>
                <w:szCs w:val="24"/>
              </w:rPr>
              <w:t xml:space="preserve">                             Тема</w:t>
            </w:r>
          </w:p>
        </w:tc>
        <w:tc>
          <w:tcPr>
            <w:tcW w:w="851" w:type="dxa"/>
            <w:tcBorders>
              <w:top w:val="single" w:sz="4" w:space="0" w:color="auto"/>
              <w:left w:val="single" w:sz="4" w:space="0" w:color="auto"/>
              <w:bottom w:val="single" w:sz="4" w:space="0" w:color="auto"/>
              <w:right w:val="single" w:sz="4" w:space="0" w:color="auto"/>
            </w:tcBorders>
            <w:vAlign w:val="center"/>
          </w:tcPr>
          <w:p w:rsidR="006C773F" w:rsidRPr="003E63F6" w:rsidRDefault="006C773F" w:rsidP="006C773F">
            <w:pPr>
              <w:pStyle w:val="a3"/>
              <w:rPr>
                <w:rFonts w:ascii="Times New Roman" w:hAnsi="Times New Roman" w:cs="Times New Roman"/>
                <w:sz w:val="24"/>
                <w:szCs w:val="24"/>
              </w:rPr>
            </w:pPr>
            <w:r>
              <w:rPr>
                <w:rFonts w:ascii="Times New Roman" w:hAnsi="Times New Roman" w:cs="Times New Roman"/>
                <w:sz w:val="24"/>
                <w:szCs w:val="24"/>
              </w:rPr>
              <w:t>Кол. часов</w:t>
            </w:r>
          </w:p>
        </w:tc>
        <w:tc>
          <w:tcPr>
            <w:tcW w:w="382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sz w:val="24"/>
                <w:szCs w:val="24"/>
              </w:rPr>
            </w:pPr>
            <w:r>
              <w:rPr>
                <w:rFonts w:ascii="Times New Roman" w:hAnsi="Times New Roman" w:cs="Times New Roman"/>
                <w:sz w:val="24"/>
                <w:szCs w:val="24"/>
              </w:rPr>
              <w:t>Виды деятельности.</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sz w:val="24"/>
                <w:szCs w:val="24"/>
              </w:rPr>
            </w:pPr>
            <w:r>
              <w:rPr>
                <w:rFonts w:ascii="Times New Roman" w:hAnsi="Times New Roman" w:cs="Times New Roman"/>
                <w:sz w:val="24"/>
                <w:szCs w:val="24"/>
              </w:rPr>
              <w:t>Дата</w:t>
            </w:r>
          </w:p>
        </w:tc>
      </w:tr>
      <w:tr w:rsidR="006C773F" w:rsidRPr="003E63F6" w:rsidTr="006C773F">
        <w:trPr>
          <w:trHeight w:val="401"/>
        </w:trPr>
        <w:tc>
          <w:tcPr>
            <w:tcW w:w="567" w:type="dxa"/>
            <w:tcBorders>
              <w:top w:val="single" w:sz="4" w:space="0" w:color="auto"/>
              <w:left w:val="single" w:sz="4" w:space="0" w:color="auto"/>
              <w:bottom w:val="single" w:sz="4" w:space="0" w:color="auto"/>
              <w:right w:val="single" w:sz="4" w:space="0" w:color="auto"/>
            </w:tcBorders>
          </w:tcPr>
          <w:p w:rsidR="006C773F" w:rsidRPr="00805E13" w:rsidRDefault="006C773F" w:rsidP="006C773F">
            <w:pPr>
              <w:pStyle w:val="a3"/>
              <w:rPr>
                <w:rFonts w:ascii="Times New Roman" w:hAnsi="Times New Roman" w:cs="Times New Roman"/>
                <w:sz w:val="24"/>
                <w:szCs w:val="24"/>
              </w:rPr>
            </w:pPr>
            <w:r>
              <w:rPr>
                <w:rFonts w:ascii="Times New Roman" w:hAnsi="Times New Roman" w:cs="Times New Roman"/>
                <w:bCs/>
                <w:sz w:val="24"/>
                <w:szCs w:val="24"/>
              </w:rPr>
              <w:t>1</w:t>
            </w:r>
          </w:p>
        </w:tc>
        <w:tc>
          <w:tcPr>
            <w:tcW w:w="4395" w:type="dxa"/>
            <w:tcBorders>
              <w:top w:val="single" w:sz="4" w:space="0" w:color="auto"/>
              <w:left w:val="single" w:sz="4" w:space="0" w:color="auto"/>
              <w:bottom w:val="single" w:sz="4" w:space="0" w:color="auto"/>
              <w:right w:val="single" w:sz="4" w:space="0" w:color="auto"/>
            </w:tcBorders>
          </w:tcPr>
          <w:p w:rsidR="006C773F" w:rsidRPr="006C773F" w:rsidRDefault="006C773F" w:rsidP="008D4C37">
            <w:pPr>
              <w:spacing w:after="0" w:line="270" w:lineRule="atLeast"/>
              <w:jc w:val="both"/>
              <w:rPr>
                <w:rFonts w:ascii="Times New Roman" w:hAnsi="Times New Roman" w:cs="Times New Roman"/>
                <w:color w:val="000000"/>
                <w:sz w:val="24"/>
                <w:szCs w:val="24"/>
                <w:lang w:eastAsia="ru-RU"/>
              </w:rPr>
            </w:pPr>
            <w:r w:rsidRPr="00F43010">
              <w:rPr>
                <w:rFonts w:ascii="Times New Roman" w:hAnsi="Times New Roman" w:cs="Times New Roman"/>
                <w:sz w:val="24"/>
                <w:szCs w:val="24"/>
              </w:rPr>
              <w:t>Здоровый образ жизни</w:t>
            </w:r>
            <w:r>
              <w:rPr>
                <w:rFonts w:ascii="Times New Roman" w:hAnsi="Times New Roman" w:cs="Times New Roman"/>
                <w:sz w:val="24"/>
                <w:szCs w:val="24"/>
              </w:rPr>
              <w:t>.</w:t>
            </w:r>
            <w:r>
              <w:rPr>
                <w:rFonts w:ascii="Times New Roman" w:hAnsi="Times New Roman" w:cs="Times New Roman"/>
                <w:bCs/>
                <w:color w:val="000000"/>
                <w:sz w:val="24"/>
                <w:szCs w:val="24"/>
                <w:lang w:eastAsia="ru-RU"/>
              </w:rPr>
              <w:t xml:space="preserve"> Инструкция по технике безопасности.  Подвижные игры: «Вышибалы», «Мяч вверх».</w:t>
            </w:r>
          </w:p>
        </w:tc>
        <w:tc>
          <w:tcPr>
            <w:tcW w:w="851" w:type="dxa"/>
            <w:tcBorders>
              <w:top w:val="single" w:sz="4" w:space="0" w:color="auto"/>
              <w:left w:val="single" w:sz="4" w:space="0" w:color="auto"/>
              <w:bottom w:val="single" w:sz="4" w:space="0" w:color="auto"/>
              <w:right w:val="single" w:sz="4" w:space="0" w:color="auto"/>
            </w:tcBorders>
          </w:tcPr>
          <w:p w:rsidR="006C773F" w:rsidRPr="003E63F6"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0B37A0" w:rsidRDefault="000B37A0" w:rsidP="00223F28">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Раздел № 1на всех занятиях:</w:t>
            </w:r>
          </w:p>
          <w:p w:rsidR="000B37A0" w:rsidRDefault="000B37A0" w:rsidP="00223F28">
            <w:pPr>
              <w:framePr w:hSpace="180" w:wrap="around" w:vAnchor="text" w:hAnchor="margin" w:xAlign="center" w:y="580"/>
              <w:spacing w:after="120" w:line="240" w:lineRule="auto"/>
              <w:jc w:val="both"/>
              <w:rPr>
                <w:rFonts w:ascii="Times New Roman" w:hAnsi="Times New Roman" w:cs="Times New Roman"/>
                <w:sz w:val="24"/>
                <w:szCs w:val="24"/>
              </w:rPr>
            </w:pPr>
            <w:r>
              <w:rPr>
                <w:rFonts w:ascii="Times New Roman" w:hAnsi="Times New Roman" w:cs="Times New Roman"/>
                <w:sz w:val="24"/>
                <w:szCs w:val="24"/>
              </w:rPr>
              <w:t>Знакомство с правилами поведения и техникой безопасности.</w:t>
            </w:r>
          </w:p>
          <w:p w:rsidR="006C773F" w:rsidRPr="003E63F6" w:rsidRDefault="000B37A0" w:rsidP="00223F28">
            <w:pPr>
              <w:pStyle w:val="a3"/>
              <w:jc w:val="both"/>
              <w:rPr>
                <w:rFonts w:ascii="Times New Roman" w:hAnsi="Times New Roman" w:cs="Times New Roman"/>
                <w:bCs/>
                <w:sz w:val="24"/>
                <w:szCs w:val="24"/>
              </w:rPr>
            </w:pPr>
            <w:r>
              <w:rPr>
                <w:rFonts w:ascii="Times New Roman" w:hAnsi="Times New Roman" w:cs="Times New Roman"/>
                <w:sz w:val="24"/>
                <w:szCs w:val="24"/>
              </w:rPr>
              <w:t>Раздел № 2 Подвижные игры без мячей (Правила поведения, командных действий закрепление навыков игры).</w:t>
            </w:r>
          </w:p>
        </w:tc>
        <w:tc>
          <w:tcPr>
            <w:tcW w:w="1134" w:type="dxa"/>
            <w:tcBorders>
              <w:top w:val="single" w:sz="4" w:space="0" w:color="auto"/>
              <w:left w:val="single" w:sz="4" w:space="0" w:color="auto"/>
              <w:bottom w:val="single" w:sz="4" w:space="0" w:color="auto"/>
              <w:right w:val="single" w:sz="4" w:space="0" w:color="auto"/>
            </w:tcBorders>
          </w:tcPr>
          <w:p w:rsidR="006C773F" w:rsidRPr="003E63F6" w:rsidRDefault="006C773F" w:rsidP="006C773F">
            <w:pPr>
              <w:pStyle w:val="a3"/>
              <w:rPr>
                <w:rFonts w:ascii="Times New Roman" w:hAnsi="Times New Roman" w:cs="Times New Roman"/>
                <w:bCs/>
                <w:sz w:val="24"/>
                <w:szCs w:val="24"/>
              </w:rPr>
            </w:pPr>
          </w:p>
        </w:tc>
      </w:tr>
      <w:tr w:rsidR="006C773F" w:rsidRPr="003E63F6" w:rsidTr="006C773F">
        <w:trPr>
          <w:trHeight w:val="427"/>
        </w:trPr>
        <w:tc>
          <w:tcPr>
            <w:tcW w:w="567" w:type="dxa"/>
            <w:tcBorders>
              <w:top w:val="single" w:sz="4" w:space="0" w:color="auto"/>
              <w:left w:val="single" w:sz="4" w:space="0" w:color="auto"/>
              <w:bottom w:val="single" w:sz="4" w:space="0" w:color="auto"/>
              <w:right w:val="single" w:sz="4" w:space="0" w:color="auto"/>
            </w:tcBorders>
          </w:tcPr>
          <w:p w:rsidR="006C773F" w:rsidRPr="003E63F6"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2</w:t>
            </w:r>
          </w:p>
        </w:tc>
        <w:tc>
          <w:tcPr>
            <w:tcW w:w="4395" w:type="dxa"/>
            <w:tcBorders>
              <w:top w:val="single" w:sz="4" w:space="0" w:color="auto"/>
              <w:left w:val="single" w:sz="4" w:space="0" w:color="auto"/>
              <w:bottom w:val="single" w:sz="4" w:space="0" w:color="auto"/>
              <w:right w:val="single" w:sz="4" w:space="0" w:color="auto"/>
            </w:tcBorders>
          </w:tcPr>
          <w:p w:rsidR="006C773F" w:rsidRPr="003E63F6" w:rsidRDefault="006C773F" w:rsidP="008D4C37">
            <w:pPr>
              <w:pStyle w:val="a3"/>
              <w:jc w:val="both"/>
              <w:rPr>
                <w:rFonts w:ascii="Times New Roman" w:hAnsi="Times New Roman" w:cs="Times New Roman"/>
                <w:iCs/>
                <w:sz w:val="24"/>
                <w:szCs w:val="24"/>
              </w:rPr>
            </w:pPr>
            <w:r w:rsidRPr="003E63F6">
              <w:rPr>
                <w:rFonts w:ascii="Times New Roman" w:hAnsi="Times New Roman" w:cs="Times New Roman"/>
                <w:sz w:val="24"/>
                <w:szCs w:val="24"/>
              </w:rPr>
              <w:t>Здоровье в порядке</w:t>
            </w:r>
            <w:r w:rsidR="008D4C37">
              <w:rPr>
                <w:rFonts w:ascii="Times New Roman" w:hAnsi="Times New Roman" w:cs="Times New Roman"/>
                <w:sz w:val="24"/>
                <w:szCs w:val="24"/>
              </w:rPr>
              <w:t xml:space="preserve"> </w:t>
            </w:r>
            <w:r w:rsidRPr="003E63F6">
              <w:rPr>
                <w:rFonts w:ascii="Times New Roman" w:hAnsi="Times New Roman" w:cs="Times New Roman"/>
                <w:sz w:val="24"/>
                <w:szCs w:val="24"/>
              </w:rPr>
              <w:t>- спасибо зарядке</w:t>
            </w:r>
            <w:r>
              <w:rPr>
                <w:rFonts w:ascii="Times New Roman" w:hAnsi="Times New Roman" w:cs="Times New Roman"/>
                <w:sz w:val="24"/>
                <w:szCs w:val="24"/>
              </w:rPr>
              <w:t>!</w:t>
            </w:r>
            <w:r>
              <w:rPr>
                <w:rFonts w:ascii="Times New Roman" w:hAnsi="Times New Roman" w:cs="Times New Roman"/>
                <w:bCs/>
                <w:color w:val="000000"/>
                <w:sz w:val="24"/>
                <w:szCs w:val="24"/>
                <w:lang w:eastAsia="ru-RU"/>
              </w:rPr>
              <w:t xml:space="preserve"> (с мячами).  Правила игры. Переходы. Приём мяча низкий. Прыжки со скакалкой. Основы знаний о физкультуре и спорте. </w:t>
            </w:r>
          </w:p>
        </w:tc>
        <w:tc>
          <w:tcPr>
            <w:tcW w:w="851" w:type="dxa"/>
            <w:tcBorders>
              <w:top w:val="single" w:sz="4" w:space="0" w:color="auto"/>
              <w:left w:val="single" w:sz="4" w:space="0" w:color="auto"/>
              <w:bottom w:val="single" w:sz="4" w:space="0" w:color="auto"/>
              <w:right w:val="single" w:sz="4" w:space="0" w:color="auto"/>
            </w:tcBorders>
          </w:tcPr>
          <w:p w:rsidR="006C773F" w:rsidRPr="003E63F6"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Pr="003E63F6" w:rsidRDefault="008D4C37" w:rsidP="00223F28">
            <w:pPr>
              <w:pStyle w:val="a3"/>
              <w:jc w:val="both"/>
              <w:rPr>
                <w:rFonts w:ascii="Times New Roman" w:hAnsi="Times New Roman" w:cs="Times New Roman"/>
                <w:bCs/>
                <w:sz w:val="24"/>
                <w:szCs w:val="24"/>
              </w:rPr>
            </w:pPr>
            <w:r>
              <w:rPr>
                <w:rFonts w:ascii="Times New Roman" w:hAnsi="Times New Roman" w:cs="Times New Roman"/>
                <w:bCs/>
                <w:color w:val="000000"/>
                <w:sz w:val="24"/>
                <w:szCs w:val="24"/>
                <w:lang w:eastAsia="ru-RU"/>
              </w:rPr>
              <w:t>Комплекс  ОРУ</w:t>
            </w:r>
            <w:r w:rsidR="001656A8">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Pr>
          <w:p w:rsidR="006C773F" w:rsidRPr="003E63F6" w:rsidRDefault="006C773F" w:rsidP="006C773F">
            <w:pPr>
              <w:pStyle w:val="a3"/>
              <w:rPr>
                <w:rFonts w:ascii="Times New Roman" w:hAnsi="Times New Roman" w:cs="Times New Roman"/>
                <w:bCs/>
                <w:sz w:val="24"/>
                <w:szCs w:val="24"/>
              </w:rPr>
            </w:pPr>
          </w:p>
        </w:tc>
      </w:tr>
      <w:tr w:rsidR="006C773F" w:rsidRPr="003E63F6" w:rsidTr="006C773F">
        <w:trPr>
          <w:trHeight w:val="493"/>
        </w:trPr>
        <w:tc>
          <w:tcPr>
            <w:tcW w:w="567" w:type="dxa"/>
            <w:tcBorders>
              <w:top w:val="single" w:sz="4" w:space="0" w:color="auto"/>
              <w:left w:val="single" w:sz="4" w:space="0" w:color="auto"/>
              <w:bottom w:val="single" w:sz="4" w:space="0" w:color="auto"/>
              <w:right w:val="single" w:sz="4" w:space="0" w:color="auto"/>
            </w:tcBorders>
          </w:tcPr>
          <w:p w:rsidR="006C773F" w:rsidRPr="003E63F6"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3</w:t>
            </w:r>
          </w:p>
        </w:tc>
        <w:tc>
          <w:tcPr>
            <w:tcW w:w="4395" w:type="dxa"/>
            <w:tcBorders>
              <w:top w:val="single" w:sz="4" w:space="0" w:color="auto"/>
              <w:left w:val="single" w:sz="4" w:space="0" w:color="auto"/>
              <w:bottom w:val="single" w:sz="4" w:space="0" w:color="auto"/>
              <w:right w:val="single" w:sz="4" w:space="0" w:color="auto"/>
            </w:tcBorders>
          </w:tcPr>
          <w:p w:rsidR="006C773F" w:rsidRPr="003E63F6" w:rsidRDefault="006C773F" w:rsidP="008D4C37">
            <w:pPr>
              <w:pStyle w:val="a3"/>
              <w:jc w:val="both"/>
              <w:rPr>
                <w:rFonts w:ascii="Times New Roman" w:hAnsi="Times New Roman" w:cs="Times New Roman"/>
                <w:bCs/>
                <w:iCs/>
                <w:sz w:val="24"/>
                <w:szCs w:val="24"/>
              </w:rPr>
            </w:pPr>
            <w:r>
              <w:rPr>
                <w:rFonts w:ascii="Times New Roman" w:hAnsi="Times New Roman" w:cs="Times New Roman"/>
                <w:sz w:val="24"/>
                <w:szCs w:val="24"/>
              </w:rPr>
              <w:t xml:space="preserve">Личная гигиена. </w:t>
            </w:r>
            <w:r>
              <w:rPr>
                <w:rFonts w:ascii="Times New Roman" w:hAnsi="Times New Roman" w:cs="Times New Roman"/>
                <w:bCs/>
                <w:color w:val="000000"/>
                <w:sz w:val="24"/>
                <w:szCs w:val="24"/>
                <w:lang w:eastAsia="ru-RU"/>
              </w:rPr>
              <w:t>Переходы. Приём мяча низкий. Прыжки со скакалкой. Основы знаний о физкультуре и спорте.</w:t>
            </w:r>
          </w:p>
        </w:tc>
        <w:tc>
          <w:tcPr>
            <w:tcW w:w="851" w:type="dxa"/>
            <w:tcBorders>
              <w:top w:val="single" w:sz="4" w:space="0" w:color="auto"/>
              <w:left w:val="single" w:sz="4" w:space="0" w:color="auto"/>
              <w:bottom w:val="single" w:sz="4" w:space="0" w:color="auto"/>
              <w:right w:val="single" w:sz="4" w:space="0" w:color="auto"/>
            </w:tcBorders>
          </w:tcPr>
          <w:p w:rsidR="006C773F" w:rsidRPr="003E63F6" w:rsidRDefault="006C773F" w:rsidP="006C773F">
            <w:pPr>
              <w:pStyle w:val="a3"/>
              <w:rPr>
                <w:rFonts w:ascii="Times New Roman" w:hAnsi="Times New Roman" w:cs="Times New Roman"/>
                <w:bCs/>
                <w:sz w:val="24"/>
                <w:szCs w:val="24"/>
              </w:rPr>
            </w:pPr>
            <w:r w:rsidRPr="003E63F6">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Pr="003E63F6" w:rsidRDefault="00F14316" w:rsidP="00223F28">
            <w:pPr>
              <w:pStyle w:val="a3"/>
              <w:jc w:val="both"/>
              <w:rPr>
                <w:rFonts w:ascii="Times New Roman" w:hAnsi="Times New Roman" w:cs="Times New Roman"/>
                <w:bCs/>
                <w:sz w:val="24"/>
                <w:szCs w:val="24"/>
              </w:rPr>
            </w:pPr>
            <w:proofErr w:type="gramStart"/>
            <w:r>
              <w:rPr>
                <w:rFonts w:ascii="Times New Roman" w:hAnsi="Times New Roman" w:cs="Times New Roman"/>
                <w:bCs/>
                <w:color w:val="000000"/>
                <w:sz w:val="24"/>
                <w:szCs w:val="24"/>
                <w:lang w:eastAsia="ru-RU"/>
              </w:rPr>
              <w:t>Комплекс  ОРУ</w:t>
            </w:r>
            <w:proofErr w:type="gramEnd"/>
            <w:r w:rsidR="001656A8">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№1(с мячами).  Правила игры.</w:t>
            </w:r>
          </w:p>
        </w:tc>
        <w:tc>
          <w:tcPr>
            <w:tcW w:w="1134" w:type="dxa"/>
            <w:tcBorders>
              <w:top w:val="single" w:sz="4" w:space="0" w:color="auto"/>
              <w:left w:val="single" w:sz="4" w:space="0" w:color="auto"/>
              <w:bottom w:val="single" w:sz="4" w:space="0" w:color="auto"/>
              <w:right w:val="single" w:sz="4" w:space="0" w:color="auto"/>
            </w:tcBorders>
          </w:tcPr>
          <w:p w:rsidR="006C773F" w:rsidRPr="003E63F6"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Pr="003E63F6"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4</w:t>
            </w:r>
          </w:p>
        </w:tc>
        <w:tc>
          <w:tcPr>
            <w:tcW w:w="4395" w:type="dxa"/>
            <w:tcBorders>
              <w:top w:val="single" w:sz="4" w:space="0" w:color="auto"/>
              <w:left w:val="single" w:sz="4" w:space="0" w:color="auto"/>
              <w:bottom w:val="single" w:sz="4" w:space="0" w:color="auto"/>
              <w:right w:val="single" w:sz="4" w:space="0" w:color="auto"/>
            </w:tcBorders>
          </w:tcPr>
          <w:p w:rsidR="006C773F" w:rsidRPr="003E63F6" w:rsidRDefault="006C773F" w:rsidP="008D4C37">
            <w:pPr>
              <w:pStyle w:val="a3"/>
              <w:jc w:val="both"/>
              <w:rPr>
                <w:rFonts w:ascii="Times New Roman" w:hAnsi="Times New Roman" w:cs="Times New Roman"/>
                <w:sz w:val="24"/>
                <w:szCs w:val="24"/>
              </w:rPr>
            </w:pPr>
            <w:r w:rsidRPr="00C2170A">
              <w:rPr>
                <w:rFonts w:ascii="Times New Roman" w:hAnsi="Times New Roman" w:cs="Times New Roman"/>
                <w:sz w:val="24"/>
                <w:szCs w:val="24"/>
              </w:rPr>
              <w:t>Профилактика травматизма</w:t>
            </w:r>
            <w:r>
              <w:rPr>
                <w:rFonts w:ascii="Times New Roman" w:hAnsi="Times New Roman" w:cs="Times New Roman"/>
                <w:sz w:val="24"/>
                <w:szCs w:val="24"/>
              </w:rPr>
              <w:t xml:space="preserve">. </w:t>
            </w:r>
            <w:r>
              <w:rPr>
                <w:rFonts w:ascii="Times New Roman" w:hAnsi="Times New Roman" w:cs="Times New Roman"/>
                <w:bCs/>
                <w:color w:val="000000"/>
                <w:sz w:val="24"/>
                <w:szCs w:val="24"/>
                <w:lang w:eastAsia="ru-RU"/>
              </w:rPr>
              <w:t>Переходы. Приём мяча низкий. Прыжки со скакалкой. Основы знаний о физкультуре и спорте.</w:t>
            </w:r>
          </w:p>
        </w:tc>
        <w:tc>
          <w:tcPr>
            <w:tcW w:w="851" w:type="dxa"/>
            <w:tcBorders>
              <w:top w:val="single" w:sz="4" w:space="0" w:color="auto"/>
              <w:left w:val="single" w:sz="4" w:space="0" w:color="auto"/>
              <w:bottom w:val="single" w:sz="4" w:space="0" w:color="auto"/>
              <w:right w:val="single" w:sz="4" w:space="0" w:color="auto"/>
            </w:tcBorders>
          </w:tcPr>
          <w:p w:rsidR="006C773F" w:rsidRPr="003E63F6"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Pr="003E63F6" w:rsidRDefault="00F14316" w:rsidP="00223F28">
            <w:pPr>
              <w:pStyle w:val="a3"/>
              <w:jc w:val="both"/>
              <w:rPr>
                <w:rFonts w:ascii="Times New Roman" w:hAnsi="Times New Roman" w:cs="Times New Roman"/>
                <w:bCs/>
                <w:sz w:val="24"/>
                <w:szCs w:val="24"/>
              </w:rPr>
            </w:pPr>
            <w:proofErr w:type="gramStart"/>
            <w:r>
              <w:rPr>
                <w:rFonts w:ascii="Times New Roman" w:hAnsi="Times New Roman" w:cs="Times New Roman"/>
                <w:bCs/>
                <w:color w:val="000000"/>
                <w:sz w:val="24"/>
                <w:szCs w:val="24"/>
                <w:lang w:eastAsia="ru-RU"/>
              </w:rPr>
              <w:t>Комплекс  ОРУ</w:t>
            </w:r>
            <w:proofErr w:type="gramEnd"/>
            <w:r w:rsidR="001656A8">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№1(с мячами).  Правила игры.</w:t>
            </w:r>
          </w:p>
        </w:tc>
        <w:tc>
          <w:tcPr>
            <w:tcW w:w="1134" w:type="dxa"/>
            <w:tcBorders>
              <w:top w:val="single" w:sz="4" w:space="0" w:color="auto"/>
              <w:left w:val="single" w:sz="4" w:space="0" w:color="auto"/>
              <w:bottom w:val="single" w:sz="4" w:space="0" w:color="auto"/>
              <w:right w:val="single" w:sz="4" w:space="0" w:color="auto"/>
            </w:tcBorders>
          </w:tcPr>
          <w:p w:rsidR="006C773F" w:rsidRPr="003E63F6"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Pr="003E63F6"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5</w:t>
            </w:r>
          </w:p>
        </w:tc>
        <w:tc>
          <w:tcPr>
            <w:tcW w:w="4395" w:type="dxa"/>
            <w:tcBorders>
              <w:top w:val="single" w:sz="4" w:space="0" w:color="auto"/>
              <w:left w:val="single" w:sz="4" w:space="0" w:color="auto"/>
              <w:bottom w:val="single" w:sz="4" w:space="0" w:color="auto"/>
              <w:right w:val="single" w:sz="4" w:space="0" w:color="auto"/>
            </w:tcBorders>
          </w:tcPr>
          <w:p w:rsidR="006C773F" w:rsidRPr="003E63F6" w:rsidRDefault="006C773F" w:rsidP="008D4C37">
            <w:pPr>
              <w:pStyle w:val="a3"/>
              <w:jc w:val="both"/>
              <w:rPr>
                <w:rFonts w:ascii="Times New Roman" w:hAnsi="Times New Roman" w:cs="Times New Roman"/>
                <w:sz w:val="24"/>
                <w:szCs w:val="24"/>
                <w:lang w:eastAsia="en-US"/>
              </w:rPr>
            </w:pPr>
            <w:r w:rsidRPr="00C2170A">
              <w:rPr>
                <w:rFonts w:ascii="Times New Roman" w:hAnsi="Times New Roman" w:cs="Times New Roman"/>
                <w:sz w:val="24"/>
                <w:szCs w:val="24"/>
              </w:rPr>
              <w:t>Нарушение осанки</w:t>
            </w:r>
            <w:r>
              <w:rPr>
                <w:rFonts w:ascii="Times New Roman" w:hAnsi="Times New Roman" w:cs="Times New Roman"/>
                <w:sz w:val="24"/>
                <w:szCs w:val="24"/>
              </w:rPr>
              <w:t>.</w:t>
            </w:r>
            <w:r>
              <w:rPr>
                <w:rFonts w:ascii="Times New Roman" w:hAnsi="Times New Roman" w:cs="Times New Roman"/>
                <w:bCs/>
                <w:color w:val="000000"/>
                <w:sz w:val="24"/>
                <w:szCs w:val="24"/>
                <w:lang w:eastAsia="ru-RU"/>
              </w:rPr>
              <w:t xml:space="preserve"> Переходы. Приём мяча низкий. Прыжки со скакалкой. Основы знаний о физкультуре и спорте.</w:t>
            </w:r>
          </w:p>
        </w:tc>
        <w:tc>
          <w:tcPr>
            <w:tcW w:w="851" w:type="dxa"/>
            <w:tcBorders>
              <w:top w:val="single" w:sz="4" w:space="0" w:color="auto"/>
              <w:left w:val="single" w:sz="4" w:space="0" w:color="auto"/>
              <w:bottom w:val="single" w:sz="4" w:space="0" w:color="auto"/>
              <w:right w:val="single" w:sz="4" w:space="0" w:color="auto"/>
            </w:tcBorders>
          </w:tcPr>
          <w:p w:rsidR="006C773F" w:rsidRPr="003E63F6"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proofErr w:type="gramStart"/>
            <w:r>
              <w:rPr>
                <w:rFonts w:ascii="Times New Roman" w:hAnsi="Times New Roman" w:cs="Times New Roman"/>
                <w:bCs/>
                <w:color w:val="000000"/>
                <w:sz w:val="24"/>
                <w:szCs w:val="24"/>
                <w:lang w:eastAsia="ru-RU"/>
              </w:rPr>
              <w:t>Комплекс  ОРУ</w:t>
            </w:r>
            <w:proofErr w:type="gramEnd"/>
            <w:r w:rsidR="001656A8">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№1(с мячами).  Правила игры.</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Pr="003E63F6"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6</w:t>
            </w:r>
          </w:p>
        </w:tc>
        <w:tc>
          <w:tcPr>
            <w:tcW w:w="4395" w:type="dxa"/>
            <w:tcBorders>
              <w:top w:val="single" w:sz="4" w:space="0" w:color="auto"/>
              <w:left w:val="single" w:sz="4" w:space="0" w:color="auto"/>
              <w:bottom w:val="single" w:sz="4" w:space="0" w:color="auto"/>
              <w:right w:val="single" w:sz="4" w:space="0" w:color="auto"/>
            </w:tcBorders>
          </w:tcPr>
          <w:p w:rsidR="006C773F" w:rsidRPr="006C773F" w:rsidRDefault="006C773F" w:rsidP="008D4C37">
            <w:pPr>
              <w:spacing w:after="0" w:line="240" w:lineRule="auto"/>
              <w:jc w:val="both"/>
              <w:rPr>
                <w:rFonts w:ascii="Times New Roman" w:hAnsi="Times New Roman"/>
                <w:b/>
                <w:sz w:val="24"/>
                <w:szCs w:val="24"/>
              </w:rPr>
            </w:pPr>
            <w:proofErr w:type="gramStart"/>
            <w:r w:rsidRPr="00183B18">
              <w:rPr>
                <w:rFonts w:ascii="Times New Roman" w:hAnsi="Times New Roman"/>
                <w:b/>
                <w:sz w:val="24"/>
                <w:szCs w:val="24"/>
              </w:rPr>
              <w:t>Русские  игровые</w:t>
            </w:r>
            <w:proofErr w:type="gramEnd"/>
            <w:r w:rsidRPr="00183B18">
              <w:rPr>
                <w:rFonts w:ascii="Times New Roman" w:hAnsi="Times New Roman"/>
                <w:b/>
                <w:sz w:val="24"/>
                <w:szCs w:val="24"/>
              </w:rPr>
              <w:t xml:space="preserve"> традиции в подвижных играх</w:t>
            </w:r>
            <w:r w:rsidR="00F14316">
              <w:rPr>
                <w:rFonts w:ascii="Times New Roman" w:hAnsi="Times New Roman"/>
                <w:b/>
                <w:sz w:val="24"/>
                <w:szCs w:val="24"/>
              </w:rPr>
              <w:t xml:space="preserve">. </w:t>
            </w:r>
            <w:r w:rsidRPr="00183B18">
              <w:rPr>
                <w:rFonts w:ascii="Times New Roman" w:hAnsi="Times New Roman"/>
                <w:b/>
                <w:sz w:val="24"/>
                <w:szCs w:val="24"/>
              </w:rPr>
              <w:t xml:space="preserve"> </w:t>
            </w:r>
            <w:r>
              <w:rPr>
                <w:rFonts w:ascii="Times New Roman" w:hAnsi="Times New Roman"/>
                <w:b/>
                <w:sz w:val="24"/>
                <w:szCs w:val="24"/>
              </w:rPr>
              <w:t xml:space="preserve"> </w:t>
            </w:r>
            <w:r>
              <w:rPr>
                <w:rFonts w:ascii="Times New Roman" w:eastAsia="Times New Roman" w:hAnsi="Times New Roman" w:cs="Times New Roman"/>
                <w:bCs/>
                <w:sz w:val="24"/>
                <w:szCs w:val="24"/>
                <w:shd w:val="clear" w:color="auto" w:fill="FFFFFF"/>
                <w:lang w:eastAsia="ru-RU"/>
              </w:rPr>
              <w:t>«</w:t>
            </w:r>
            <w:proofErr w:type="spellStart"/>
            <w:r w:rsidRPr="005F1F9F">
              <w:rPr>
                <w:rFonts w:ascii="Times New Roman" w:eastAsia="Times New Roman" w:hAnsi="Times New Roman" w:cs="Times New Roman"/>
                <w:bCs/>
                <w:sz w:val="24"/>
                <w:szCs w:val="24"/>
                <w:shd w:val="clear" w:color="auto" w:fill="FFFFFF"/>
                <w:lang w:eastAsia="ru-RU"/>
              </w:rPr>
              <w:t>Зазывалки</w:t>
            </w:r>
            <w:proofErr w:type="spellEnd"/>
            <w:r>
              <w:rPr>
                <w:rFonts w:ascii="Times New Roman" w:eastAsia="Times New Roman" w:hAnsi="Times New Roman" w:cs="Times New Roman"/>
                <w:bCs/>
                <w:sz w:val="24"/>
                <w:szCs w:val="24"/>
                <w:shd w:val="clear" w:color="auto" w:fill="FFFFFF"/>
                <w:lang w:eastAsia="ru-RU"/>
              </w:rPr>
              <w:t xml:space="preserve">». </w:t>
            </w:r>
            <w:r>
              <w:rPr>
                <w:rFonts w:ascii="Times New Roman" w:hAnsi="Times New Roman" w:cs="Times New Roman"/>
                <w:bCs/>
                <w:color w:val="000000"/>
                <w:sz w:val="24"/>
                <w:szCs w:val="24"/>
                <w:lang w:eastAsia="ru-RU"/>
              </w:rPr>
              <w:t>Приём мяча низкий. Прыжки со скакалкой. Основы знаний о физкультуре и спорте.</w:t>
            </w:r>
          </w:p>
        </w:tc>
        <w:tc>
          <w:tcPr>
            <w:tcW w:w="851" w:type="dxa"/>
            <w:tcBorders>
              <w:top w:val="single" w:sz="4" w:space="0" w:color="auto"/>
              <w:left w:val="single" w:sz="4" w:space="0" w:color="auto"/>
              <w:bottom w:val="single" w:sz="4" w:space="0" w:color="auto"/>
              <w:right w:val="single" w:sz="4" w:space="0" w:color="auto"/>
            </w:tcBorders>
          </w:tcPr>
          <w:p w:rsidR="006C773F" w:rsidRPr="003E63F6"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proofErr w:type="gramStart"/>
            <w:r>
              <w:rPr>
                <w:rFonts w:ascii="Times New Roman" w:hAnsi="Times New Roman" w:cs="Times New Roman"/>
                <w:bCs/>
                <w:color w:val="000000"/>
                <w:sz w:val="24"/>
                <w:szCs w:val="24"/>
                <w:lang w:eastAsia="ru-RU"/>
              </w:rPr>
              <w:t>Комплекс  ОРУ</w:t>
            </w:r>
            <w:proofErr w:type="gramEnd"/>
            <w:r w:rsidR="001656A8">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№1(с мячами).  Правила игры. Переходы.</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7</w:t>
            </w:r>
          </w:p>
        </w:tc>
        <w:tc>
          <w:tcPr>
            <w:tcW w:w="4395" w:type="dxa"/>
            <w:tcBorders>
              <w:top w:val="single" w:sz="4" w:space="0" w:color="auto"/>
              <w:left w:val="single" w:sz="4" w:space="0" w:color="auto"/>
              <w:bottom w:val="single" w:sz="4" w:space="0" w:color="auto"/>
              <w:right w:val="single" w:sz="4" w:space="0" w:color="auto"/>
            </w:tcBorders>
          </w:tcPr>
          <w:p w:rsidR="006C773F" w:rsidRPr="008D517F" w:rsidRDefault="006C773F" w:rsidP="008D4C37">
            <w:pPr>
              <w:shd w:val="clear" w:color="auto" w:fill="FFFFFF"/>
              <w:spacing w:before="100" w:beforeAutospacing="1" w:after="100" w:afterAutospacing="1" w:line="240" w:lineRule="auto"/>
              <w:jc w:val="both"/>
              <w:rPr>
                <w:rFonts w:ascii="Times New Roman" w:eastAsia="Times New Roman" w:hAnsi="Times New Roman" w:cs="Times New Roman"/>
                <w:color w:val="414141"/>
                <w:sz w:val="24"/>
                <w:szCs w:val="24"/>
                <w:lang w:eastAsia="ru-RU"/>
              </w:rPr>
            </w:pPr>
            <w:r>
              <w:rPr>
                <w:rFonts w:ascii="Times New Roman" w:hAnsi="Times New Roman" w:cs="Times New Roman"/>
                <w:bCs/>
                <w:color w:val="000000"/>
                <w:sz w:val="24"/>
                <w:szCs w:val="24"/>
                <w:lang w:eastAsia="ru-RU"/>
              </w:rPr>
              <w:t>Приёмы: низкий, высокий. Подачи. Прыжки со скакалкой. Пионербол</w:t>
            </w:r>
            <w:r w:rsidRPr="005F1F9F">
              <w:rPr>
                <w:rFonts w:ascii="Times New Roman" w:hAnsi="Times New Roman" w:cs="Times New Roman"/>
                <w:sz w:val="24"/>
                <w:szCs w:val="24"/>
              </w:rPr>
              <w:t xml:space="preserve"> «</w:t>
            </w:r>
            <w:r w:rsidRPr="005F1F9F">
              <w:rPr>
                <w:rFonts w:ascii="Times New Roman" w:eastAsia="Times New Roman" w:hAnsi="Times New Roman" w:cs="Times New Roman"/>
                <w:bCs/>
                <w:color w:val="414141"/>
                <w:sz w:val="24"/>
                <w:szCs w:val="24"/>
                <w:lang w:eastAsia="ru-RU"/>
              </w:rPr>
              <w:t>Жребий»</w:t>
            </w:r>
            <w:r w:rsidR="008D4C37">
              <w:rPr>
                <w:rFonts w:ascii="Times New Roman" w:eastAsia="Times New Roman" w:hAnsi="Times New Roman" w:cs="Times New Roman"/>
                <w:bCs/>
                <w:color w:val="414141"/>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rFonts w:ascii="Times New Roman" w:hAnsi="Times New Roman" w:cs="Times New Roman"/>
                <w:bCs/>
                <w:color w:val="000000"/>
                <w:sz w:val="24"/>
                <w:szCs w:val="24"/>
                <w:lang w:eastAsia="ru-RU"/>
              </w:rPr>
              <w:t>Комплекс ОРУ</w:t>
            </w:r>
            <w:r w:rsidR="001656A8">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№2.</w:t>
            </w:r>
            <w:r w:rsidR="00223F28">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(С мячами)</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8</w:t>
            </w:r>
          </w:p>
        </w:tc>
        <w:tc>
          <w:tcPr>
            <w:tcW w:w="4395" w:type="dxa"/>
            <w:tcBorders>
              <w:top w:val="single" w:sz="4" w:space="0" w:color="auto"/>
              <w:left w:val="single" w:sz="4" w:space="0" w:color="auto"/>
              <w:bottom w:val="single" w:sz="4" w:space="0" w:color="auto"/>
              <w:right w:val="single" w:sz="4" w:space="0" w:color="auto"/>
            </w:tcBorders>
          </w:tcPr>
          <w:p w:rsidR="008D4C37" w:rsidRDefault="006C773F" w:rsidP="008D4C37">
            <w:pPr>
              <w:pStyle w:val="a3"/>
              <w:jc w:val="both"/>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 xml:space="preserve">Приёмы: низкий, высокий. Подачи. Прыжки со скакалкой. </w:t>
            </w:r>
          </w:p>
          <w:p w:rsidR="006C773F" w:rsidRPr="004A2B32" w:rsidRDefault="006C773F" w:rsidP="008D4C37">
            <w:pPr>
              <w:pStyle w:val="a3"/>
              <w:jc w:val="both"/>
              <w:rPr>
                <w:rFonts w:ascii="Times New Roman" w:hAnsi="Times New Roman" w:cs="Times New Roman"/>
                <w:sz w:val="24"/>
                <w:szCs w:val="24"/>
              </w:rPr>
            </w:pPr>
            <w:r>
              <w:rPr>
                <w:rFonts w:ascii="Times New Roman" w:hAnsi="Times New Roman" w:cs="Times New Roman"/>
                <w:bCs/>
                <w:color w:val="000000"/>
                <w:sz w:val="24"/>
                <w:szCs w:val="24"/>
                <w:lang w:eastAsia="ru-RU"/>
              </w:rPr>
              <w:t>Пионербол</w:t>
            </w:r>
            <w:r w:rsidRPr="004A2B32">
              <w:rPr>
                <w:rFonts w:ascii="Times New Roman" w:hAnsi="Times New Roman" w:cs="Times New Roman"/>
                <w:sz w:val="24"/>
                <w:szCs w:val="24"/>
              </w:rPr>
              <w:t xml:space="preserve"> «</w:t>
            </w:r>
            <w:r w:rsidRPr="004A2B32">
              <w:rPr>
                <w:rFonts w:ascii="Times New Roman" w:eastAsia="Times New Roman" w:hAnsi="Times New Roman" w:cs="Times New Roman"/>
                <w:bCs/>
                <w:color w:val="414141"/>
                <w:sz w:val="24"/>
                <w:szCs w:val="24"/>
                <w:lang w:eastAsia="ru-RU"/>
              </w:rPr>
              <w:t>Волки во рву»</w:t>
            </w:r>
            <w:r w:rsidR="008D4C37">
              <w:rPr>
                <w:rFonts w:ascii="Times New Roman" w:eastAsia="Times New Roman" w:hAnsi="Times New Roman" w:cs="Times New Roman"/>
                <w:bCs/>
                <w:color w:val="414141"/>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rFonts w:ascii="Times New Roman" w:hAnsi="Times New Roman" w:cs="Times New Roman"/>
                <w:bCs/>
                <w:color w:val="000000"/>
                <w:sz w:val="24"/>
                <w:szCs w:val="24"/>
                <w:lang w:eastAsia="ru-RU"/>
              </w:rPr>
              <w:t>Комплекс ОРУ</w:t>
            </w:r>
            <w:r w:rsidR="001656A8">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№2.</w:t>
            </w:r>
            <w:r w:rsidR="00223F28">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(С мячами)</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9</w:t>
            </w:r>
          </w:p>
        </w:tc>
        <w:tc>
          <w:tcPr>
            <w:tcW w:w="4395" w:type="dxa"/>
            <w:tcBorders>
              <w:top w:val="single" w:sz="4" w:space="0" w:color="auto"/>
              <w:left w:val="single" w:sz="4" w:space="0" w:color="auto"/>
              <w:bottom w:val="single" w:sz="4" w:space="0" w:color="auto"/>
              <w:right w:val="single" w:sz="4" w:space="0" w:color="auto"/>
            </w:tcBorders>
          </w:tcPr>
          <w:p w:rsidR="008D4C37" w:rsidRDefault="006C773F" w:rsidP="008D4C37">
            <w:pPr>
              <w:pStyle w:val="a3"/>
              <w:jc w:val="both"/>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 xml:space="preserve">Приёмы: низкий, высокий. Подачи. Прыжки со скакалкой. </w:t>
            </w:r>
          </w:p>
          <w:p w:rsidR="006C773F" w:rsidRPr="003748D3" w:rsidRDefault="006C773F" w:rsidP="008D4C37">
            <w:pPr>
              <w:pStyle w:val="a3"/>
              <w:jc w:val="both"/>
              <w:rPr>
                <w:rFonts w:ascii="Times New Roman" w:hAnsi="Times New Roman" w:cs="Times New Roman"/>
                <w:sz w:val="24"/>
                <w:szCs w:val="24"/>
              </w:rPr>
            </w:pPr>
            <w:r>
              <w:rPr>
                <w:rFonts w:ascii="Times New Roman" w:hAnsi="Times New Roman" w:cs="Times New Roman"/>
                <w:bCs/>
                <w:color w:val="000000"/>
                <w:sz w:val="24"/>
                <w:szCs w:val="24"/>
                <w:lang w:eastAsia="ru-RU"/>
              </w:rPr>
              <w:t>Пионербол</w:t>
            </w:r>
            <w:r w:rsidRPr="004A2B32">
              <w:rPr>
                <w:rFonts w:ascii="Times New Roman" w:hAnsi="Times New Roman" w:cs="Times New Roman"/>
                <w:sz w:val="24"/>
                <w:szCs w:val="24"/>
              </w:rPr>
              <w:t xml:space="preserve"> </w:t>
            </w:r>
            <w:r w:rsidRPr="003748D3">
              <w:rPr>
                <w:rFonts w:ascii="Times New Roman" w:hAnsi="Times New Roman" w:cs="Times New Roman"/>
                <w:sz w:val="24"/>
                <w:szCs w:val="24"/>
              </w:rPr>
              <w:t>«</w:t>
            </w:r>
            <w:r w:rsidRPr="003748D3">
              <w:rPr>
                <w:rFonts w:ascii="Times New Roman" w:eastAsia="Times New Roman" w:hAnsi="Times New Roman" w:cs="Times New Roman"/>
                <w:bCs/>
                <w:color w:val="414141"/>
                <w:sz w:val="24"/>
                <w:szCs w:val="24"/>
                <w:lang w:eastAsia="ru-RU"/>
              </w:rPr>
              <w:t>Волки и овцы»</w:t>
            </w:r>
            <w:r w:rsidR="008D4C37">
              <w:rPr>
                <w:rFonts w:ascii="Times New Roman" w:eastAsia="Times New Roman" w:hAnsi="Times New Roman" w:cs="Times New Roman"/>
                <w:bCs/>
                <w:color w:val="414141"/>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rFonts w:ascii="Times New Roman" w:hAnsi="Times New Roman" w:cs="Times New Roman"/>
                <w:bCs/>
                <w:color w:val="000000"/>
                <w:sz w:val="24"/>
                <w:szCs w:val="24"/>
                <w:lang w:eastAsia="ru-RU"/>
              </w:rPr>
              <w:t>Комплекс ОРУ</w:t>
            </w:r>
            <w:r w:rsidR="001656A8">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№2.</w:t>
            </w:r>
            <w:r w:rsidR="00223F28">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(С мячами)</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10</w:t>
            </w:r>
          </w:p>
        </w:tc>
        <w:tc>
          <w:tcPr>
            <w:tcW w:w="4395" w:type="dxa"/>
            <w:tcBorders>
              <w:top w:val="single" w:sz="4" w:space="0" w:color="auto"/>
              <w:left w:val="single" w:sz="4" w:space="0" w:color="auto"/>
              <w:bottom w:val="single" w:sz="4" w:space="0" w:color="auto"/>
              <w:right w:val="single" w:sz="4" w:space="0" w:color="auto"/>
            </w:tcBorders>
          </w:tcPr>
          <w:p w:rsidR="008D4C37" w:rsidRDefault="006C773F" w:rsidP="008D4C37">
            <w:pPr>
              <w:pStyle w:val="a3"/>
              <w:jc w:val="both"/>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 xml:space="preserve">Опрос по правилам игры. Игра «Три касания». </w:t>
            </w:r>
          </w:p>
          <w:p w:rsidR="006C773F" w:rsidRPr="003748D3" w:rsidRDefault="006C773F" w:rsidP="008D4C37">
            <w:pPr>
              <w:pStyle w:val="a3"/>
              <w:jc w:val="both"/>
              <w:rPr>
                <w:rFonts w:ascii="Times New Roman" w:hAnsi="Times New Roman" w:cs="Times New Roman"/>
                <w:sz w:val="24"/>
                <w:szCs w:val="24"/>
              </w:rPr>
            </w:pPr>
            <w:proofErr w:type="gramStart"/>
            <w:r>
              <w:rPr>
                <w:rFonts w:ascii="Times New Roman" w:hAnsi="Times New Roman" w:cs="Times New Roman"/>
                <w:bCs/>
                <w:color w:val="000000"/>
                <w:sz w:val="24"/>
                <w:szCs w:val="24"/>
                <w:lang w:eastAsia="ru-RU"/>
              </w:rPr>
              <w:t xml:space="preserve">Пионербол  </w:t>
            </w:r>
            <w:r w:rsidRPr="003748D3">
              <w:rPr>
                <w:rFonts w:ascii="Times New Roman" w:hAnsi="Times New Roman" w:cs="Times New Roman"/>
                <w:sz w:val="24"/>
                <w:szCs w:val="24"/>
              </w:rPr>
              <w:t>«</w:t>
            </w:r>
            <w:proofErr w:type="gramEnd"/>
            <w:r w:rsidRPr="003748D3">
              <w:rPr>
                <w:rFonts w:ascii="Times New Roman" w:eastAsia="Times New Roman" w:hAnsi="Times New Roman" w:cs="Times New Roman"/>
                <w:bCs/>
                <w:color w:val="414141"/>
                <w:sz w:val="24"/>
                <w:szCs w:val="24"/>
                <w:lang w:eastAsia="ru-RU"/>
              </w:rPr>
              <w:t>Медведь и вожак»</w:t>
            </w:r>
            <w:r w:rsidR="008D4C37">
              <w:rPr>
                <w:rFonts w:ascii="Times New Roman" w:eastAsia="Times New Roman" w:hAnsi="Times New Roman" w:cs="Times New Roman"/>
                <w:bCs/>
                <w:color w:val="414141"/>
                <w:sz w:val="24"/>
                <w:szCs w:val="24"/>
                <w:lang w:eastAsia="ru-RU"/>
              </w:rPr>
              <w:t>.</w:t>
            </w:r>
            <w:r w:rsidRPr="003748D3">
              <w:rPr>
                <w:rFonts w:ascii="Times New Roman" w:eastAsia="Times New Roman" w:hAnsi="Times New Roman" w:cs="Times New Roman"/>
                <w:color w:val="414141"/>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rFonts w:ascii="Times New Roman" w:hAnsi="Times New Roman" w:cs="Times New Roman"/>
                <w:bCs/>
                <w:color w:val="000000"/>
                <w:sz w:val="24"/>
                <w:szCs w:val="24"/>
                <w:lang w:eastAsia="ru-RU"/>
              </w:rPr>
              <w:t>Комплекс ОРУ №3. Подачи.</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11</w:t>
            </w:r>
          </w:p>
        </w:tc>
        <w:tc>
          <w:tcPr>
            <w:tcW w:w="4395" w:type="dxa"/>
            <w:tcBorders>
              <w:top w:val="single" w:sz="4" w:space="0" w:color="auto"/>
              <w:left w:val="single" w:sz="4" w:space="0" w:color="auto"/>
              <w:bottom w:val="single" w:sz="4" w:space="0" w:color="auto"/>
              <w:right w:val="single" w:sz="4" w:space="0" w:color="auto"/>
            </w:tcBorders>
          </w:tcPr>
          <w:p w:rsidR="006C773F" w:rsidRPr="003748D3" w:rsidRDefault="006C773F" w:rsidP="008D4C37">
            <w:pPr>
              <w:pStyle w:val="a3"/>
              <w:jc w:val="both"/>
              <w:rPr>
                <w:rFonts w:ascii="Times New Roman" w:hAnsi="Times New Roman" w:cs="Times New Roman"/>
                <w:sz w:val="24"/>
                <w:szCs w:val="24"/>
              </w:rPr>
            </w:pPr>
            <w:r>
              <w:rPr>
                <w:rFonts w:ascii="Times New Roman" w:hAnsi="Times New Roman" w:cs="Times New Roman"/>
                <w:bCs/>
                <w:color w:val="000000"/>
                <w:sz w:val="24"/>
                <w:szCs w:val="24"/>
                <w:lang w:eastAsia="ru-RU"/>
              </w:rPr>
              <w:t xml:space="preserve">Опрос по правилам игры. Игра «Три касания». </w:t>
            </w:r>
            <w:proofErr w:type="gramStart"/>
            <w:r>
              <w:rPr>
                <w:rFonts w:ascii="Times New Roman" w:hAnsi="Times New Roman" w:cs="Times New Roman"/>
                <w:bCs/>
                <w:color w:val="000000"/>
                <w:sz w:val="24"/>
                <w:szCs w:val="24"/>
                <w:lang w:eastAsia="ru-RU"/>
              </w:rPr>
              <w:t xml:space="preserve">Пионербол  </w:t>
            </w:r>
            <w:r w:rsidRPr="003748D3">
              <w:rPr>
                <w:rFonts w:ascii="Times New Roman" w:hAnsi="Times New Roman" w:cs="Times New Roman"/>
                <w:sz w:val="24"/>
                <w:szCs w:val="24"/>
              </w:rPr>
              <w:t>«</w:t>
            </w:r>
            <w:proofErr w:type="gramEnd"/>
            <w:r w:rsidRPr="003748D3">
              <w:rPr>
                <w:rFonts w:ascii="Times New Roman" w:eastAsia="Times New Roman" w:hAnsi="Times New Roman" w:cs="Times New Roman"/>
                <w:bCs/>
                <w:color w:val="414141"/>
                <w:sz w:val="24"/>
                <w:szCs w:val="24"/>
                <w:lang w:eastAsia="ru-RU"/>
              </w:rPr>
              <w:t>Водяной»</w:t>
            </w:r>
            <w:r w:rsidR="008D4C37">
              <w:rPr>
                <w:rFonts w:ascii="Times New Roman" w:eastAsia="Times New Roman" w:hAnsi="Times New Roman" w:cs="Times New Roman"/>
                <w:bCs/>
                <w:color w:val="414141"/>
                <w:sz w:val="24"/>
                <w:szCs w:val="24"/>
                <w:lang w:eastAsia="ru-RU"/>
              </w:rPr>
              <w:t>.</w:t>
            </w:r>
            <w:r w:rsidRPr="003748D3">
              <w:rPr>
                <w:rFonts w:ascii="Times New Roman" w:eastAsia="Times New Roman" w:hAnsi="Times New Roman" w:cs="Times New Roman"/>
                <w:color w:val="414141"/>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rFonts w:ascii="Times New Roman" w:hAnsi="Times New Roman" w:cs="Times New Roman"/>
                <w:bCs/>
                <w:color w:val="000000"/>
                <w:sz w:val="24"/>
                <w:szCs w:val="24"/>
                <w:lang w:eastAsia="ru-RU"/>
              </w:rPr>
              <w:t>Комплекс ОРУ №3. Подачи.</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12</w:t>
            </w:r>
          </w:p>
        </w:tc>
        <w:tc>
          <w:tcPr>
            <w:tcW w:w="4395" w:type="dxa"/>
            <w:tcBorders>
              <w:top w:val="single" w:sz="4" w:space="0" w:color="auto"/>
              <w:left w:val="single" w:sz="4" w:space="0" w:color="auto"/>
              <w:bottom w:val="single" w:sz="4" w:space="0" w:color="auto"/>
              <w:right w:val="single" w:sz="4" w:space="0" w:color="auto"/>
            </w:tcBorders>
          </w:tcPr>
          <w:p w:rsidR="006C773F" w:rsidRPr="003748D3" w:rsidRDefault="006C773F" w:rsidP="008D4C37">
            <w:pPr>
              <w:pStyle w:val="a3"/>
              <w:jc w:val="both"/>
              <w:rPr>
                <w:rFonts w:ascii="Times New Roman" w:hAnsi="Times New Roman" w:cs="Times New Roman"/>
                <w:sz w:val="24"/>
                <w:szCs w:val="24"/>
              </w:rPr>
            </w:pPr>
            <w:r>
              <w:rPr>
                <w:rFonts w:ascii="Times New Roman" w:hAnsi="Times New Roman" w:cs="Times New Roman"/>
                <w:bCs/>
                <w:color w:val="000000"/>
                <w:sz w:val="24"/>
                <w:szCs w:val="24"/>
                <w:lang w:eastAsia="ru-RU"/>
              </w:rPr>
              <w:t xml:space="preserve">Опрос по правилам игры. Игра «Три касания». Пионербол  </w:t>
            </w:r>
            <w:r w:rsidRPr="003748D3">
              <w:rPr>
                <w:rFonts w:ascii="Times New Roman" w:hAnsi="Times New Roman" w:cs="Times New Roman"/>
                <w:sz w:val="24"/>
                <w:szCs w:val="24"/>
              </w:rPr>
              <w:t>«</w:t>
            </w:r>
            <w:r w:rsidRPr="003748D3">
              <w:rPr>
                <w:rFonts w:ascii="Times New Roman" w:eastAsia="Times New Roman" w:hAnsi="Times New Roman" w:cs="Times New Roman"/>
                <w:bCs/>
                <w:color w:val="414141"/>
                <w:sz w:val="24"/>
                <w:szCs w:val="24"/>
                <w:lang w:eastAsia="ru-RU"/>
              </w:rPr>
              <w:t>Невод»</w:t>
            </w:r>
            <w:r w:rsidR="008D4C37">
              <w:rPr>
                <w:rFonts w:ascii="Times New Roman" w:eastAsia="Times New Roman" w:hAnsi="Times New Roman" w:cs="Times New Roman"/>
                <w:bCs/>
                <w:color w:val="414141"/>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rFonts w:ascii="Times New Roman" w:hAnsi="Times New Roman" w:cs="Times New Roman"/>
                <w:bCs/>
                <w:color w:val="000000"/>
                <w:sz w:val="24"/>
                <w:szCs w:val="24"/>
                <w:lang w:eastAsia="ru-RU"/>
              </w:rPr>
              <w:t>Комплекс ОРУ №3. Подачи.</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lastRenderedPageBreak/>
              <w:t>13</w:t>
            </w:r>
          </w:p>
        </w:tc>
        <w:tc>
          <w:tcPr>
            <w:tcW w:w="4395" w:type="dxa"/>
            <w:tcBorders>
              <w:top w:val="single" w:sz="4" w:space="0" w:color="auto"/>
              <w:left w:val="single" w:sz="4" w:space="0" w:color="auto"/>
              <w:bottom w:val="single" w:sz="4" w:space="0" w:color="auto"/>
              <w:right w:val="single" w:sz="4" w:space="0" w:color="auto"/>
            </w:tcBorders>
          </w:tcPr>
          <w:p w:rsidR="006C773F" w:rsidRPr="003748D3" w:rsidRDefault="006C773F" w:rsidP="008D4C37">
            <w:pPr>
              <w:pStyle w:val="a3"/>
              <w:jc w:val="both"/>
              <w:rPr>
                <w:rFonts w:ascii="Times New Roman" w:hAnsi="Times New Roman" w:cs="Times New Roman"/>
                <w:sz w:val="24"/>
                <w:szCs w:val="24"/>
              </w:rPr>
            </w:pPr>
            <w:r>
              <w:rPr>
                <w:rFonts w:ascii="Times New Roman" w:hAnsi="Times New Roman" w:cs="Times New Roman"/>
                <w:bCs/>
                <w:color w:val="000000"/>
                <w:sz w:val="24"/>
                <w:szCs w:val="24"/>
                <w:lang w:eastAsia="ru-RU"/>
              </w:rPr>
              <w:t xml:space="preserve">Опрос по правилам игры. Игра «Три касания». Пионербол  </w:t>
            </w:r>
            <w:r w:rsidRPr="003748D3">
              <w:rPr>
                <w:rFonts w:ascii="Times New Roman" w:hAnsi="Times New Roman" w:cs="Times New Roman"/>
                <w:sz w:val="24"/>
                <w:szCs w:val="24"/>
              </w:rPr>
              <w:t>«</w:t>
            </w:r>
            <w:r w:rsidRPr="003748D3">
              <w:rPr>
                <w:rFonts w:ascii="Times New Roman" w:eastAsia="Times New Roman" w:hAnsi="Times New Roman" w:cs="Times New Roman"/>
                <w:bCs/>
                <w:color w:val="414141"/>
                <w:sz w:val="24"/>
                <w:szCs w:val="24"/>
                <w:lang w:eastAsia="ru-RU"/>
              </w:rPr>
              <w:t>Чехарда»</w:t>
            </w:r>
            <w:r w:rsidR="00F14316">
              <w:rPr>
                <w:rFonts w:ascii="Times New Roman" w:eastAsia="Times New Roman" w:hAnsi="Times New Roman" w:cs="Times New Roman"/>
                <w:bCs/>
                <w:color w:val="414141"/>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rFonts w:ascii="Times New Roman" w:hAnsi="Times New Roman" w:cs="Times New Roman"/>
                <w:bCs/>
                <w:color w:val="000000"/>
                <w:sz w:val="24"/>
                <w:szCs w:val="24"/>
                <w:lang w:eastAsia="ru-RU"/>
              </w:rPr>
              <w:t>Комплекс ОРУ №3. Подачи.</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14</w:t>
            </w:r>
          </w:p>
        </w:tc>
        <w:tc>
          <w:tcPr>
            <w:tcW w:w="4395" w:type="dxa"/>
            <w:tcBorders>
              <w:top w:val="single" w:sz="4" w:space="0" w:color="auto"/>
              <w:left w:val="single" w:sz="4" w:space="0" w:color="auto"/>
              <w:bottom w:val="single" w:sz="4" w:space="0" w:color="auto"/>
              <w:right w:val="single" w:sz="4" w:space="0" w:color="auto"/>
            </w:tcBorders>
          </w:tcPr>
          <w:p w:rsidR="006C773F" w:rsidRPr="003748D3" w:rsidRDefault="006C773F" w:rsidP="008D4C37">
            <w:pPr>
              <w:pStyle w:val="a3"/>
              <w:jc w:val="both"/>
              <w:rPr>
                <w:rFonts w:ascii="Times New Roman" w:hAnsi="Times New Roman" w:cs="Times New Roman"/>
                <w:sz w:val="24"/>
                <w:szCs w:val="24"/>
              </w:rPr>
            </w:pPr>
            <w:r>
              <w:rPr>
                <w:rFonts w:ascii="Times New Roman" w:hAnsi="Times New Roman" w:cs="Times New Roman"/>
                <w:bCs/>
                <w:color w:val="000000"/>
                <w:sz w:val="24"/>
                <w:szCs w:val="24"/>
                <w:lang w:eastAsia="ru-RU"/>
              </w:rPr>
              <w:t xml:space="preserve">Опрос по правилам игры. Игра «Три касания». Пионербол  </w:t>
            </w:r>
            <w:r w:rsidRPr="003748D3">
              <w:rPr>
                <w:rFonts w:ascii="Times New Roman" w:hAnsi="Times New Roman" w:cs="Times New Roman"/>
                <w:sz w:val="24"/>
                <w:szCs w:val="24"/>
              </w:rPr>
              <w:t>«</w:t>
            </w:r>
            <w:r w:rsidRPr="003748D3">
              <w:rPr>
                <w:rFonts w:ascii="Times New Roman" w:eastAsia="Times New Roman" w:hAnsi="Times New Roman" w:cs="Times New Roman"/>
                <w:bCs/>
                <w:color w:val="414141"/>
                <w:sz w:val="24"/>
                <w:szCs w:val="24"/>
                <w:lang w:eastAsia="ru-RU"/>
              </w:rPr>
              <w:t>Птицелов»</w:t>
            </w:r>
            <w:r w:rsidR="00F14316">
              <w:rPr>
                <w:rFonts w:ascii="Times New Roman" w:eastAsia="Times New Roman" w:hAnsi="Times New Roman" w:cs="Times New Roman"/>
                <w:bCs/>
                <w:color w:val="414141"/>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rFonts w:ascii="Times New Roman" w:hAnsi="Times New Roman" w:cs="Times New Roman"/>
                <w:bCs/>
                <w:color w:val="000000"/>
                <w:sz w:val="24"/>
                <w:szCs w:val="24"/>
                <w:lang w:eastAsia="ru-RU"/>
              </w:rPr>
              <w:t>Комплекс ОРУ №3. Подачи.</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15</w:t>
            </w:r>
          </w:p>
        </w:tc>
        <w:tc>
          <w:tcPr>
            <w:tcW w:w="4395" w:type="dxa"/>
            <w:tcBorders>
              <w:top w:val="single" w:sz="4" w:space="0" w:color="auto"/>
              <w:left w:val="single" w:sz="4" w:space="0" w:color="auto"/>
              <w:bottom w:val="single" w:sz="4" w:space="0" w:color="auto"/>
              <w:right w:val="single" w:sz="4" w:space="0" w:color="auto"/>
            </w:tcBorders>
          </w:tcPr>
          <w:p w:rsidR="006C773F" w:rsidRPr="003748D3" w:rsidRDefault="006C773F" w:rsidP="008D4C37">
            <w:pPr>
              <w:pStyle w:val="a3"/>
              <w:jc w:val="both"/>
              <w:rPr>
                <w:rFonts w:ascii="Times New Roman" w:hAnsi="Times New Roman" w:cs="Times New Roman"/>
                <w:sz w:val="24"/>
                <w:szCs w:val="24"/>
              </w:rPr>
            </w:pPr>
            <w:r>
              <w:rPr>
                <w:rFonts w:ascii="Times New Roman" w:hAnsi="Times New Roman" w:cs="Times New Roman"/>
                <w:bCs/>
                <w:color w:val="000000"/>
                <w:sz w:val="24"/>
                <w:szCs w:val="24"/>
                <w:lang w:eastAsia="ru-RU"/>
              </w:rPr>
              <w:t xml:space="preserve">Опрос по правилам игры. Игра «Три касания». Пионербол  </w:t>
            </w:r>
            <w:r w:rsidRPr="003748D3">
              <w:rPr>
                <w:rFonts w:ascii="Times New Roman" w:hAnsi="Times New Roman" w:cs="Times New Roman"/>
                <w:sz w:val="24"/>
                <w:szCs w:val="24"/>
              </w:rPr>
              <w:t>«</w:t>
            </w:r>
            <w:r w:rsidRPr="003748D3">
              <w:rPr>
                <w:rFonts w:ascii="Times New Roman" w:eastAsia="Times New Roman" w:hAnsi="Times New Roman" w:cs="Times New Roman"/>
                <w:bCs/>
                <w:color w:val="414141"/>
                <w:sz w:val="24"/>
                <w:szCs w:val="24"/>
                <w:lang w:eastAsia="ru-RU"/>
              </w:rPr>
              <w:t>Жмурки»</w:t>
            </w:r>
            <w:r w:rsidR="008D4C37">
              <w:rPr>
                <w:rFonts w:ascii="Times New Roman" w:eastAsia="Times New Roman" w:hAnsi="Times New Roman" w:cs="Times New Roman"/>
                <w:bCs/>
                <w:color w:val="414141"/>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rFonts w:ascii="Times New Roman" w:hAnsi="Times New Roman" w:cs="Times New Roman"/>
                <w:bCs/>
                <w:color w:val="000000"/>
                <w:sz w:val="24"/>
                <w:szCs w:val="24"/>
                <w:lang w:eastAsia="ru-RU"/>
              </w:rPr>
              <w:t>Комплекс ОРУ №3. Подачи.</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16</w:t>
            </w:r>
          </w:p>
        </w:tc>
        <w:tc>
          <w:tcPr>
            <w:tcW w:w="4395" w:type="dxa"/>
            <w:tcBorders>
              <w:top w:val="single" w:sz="4" w:space="0" w:color="auto"/>
              <w:left w:val="single" w:sz="4" w:space="0" w:color="auto"/>
              <w:bottom w:val="single" w:sz="4" w:space="0" w:color="auto"/>
              <w:right w:val="single" w:sz="4" w:space="0" w:color="auto"/>
            </w:tcBorders>
          </w:tcPr>
          <w:p w:rsidR="006C773F" w:rsidRPr="003748D3" w:rsidRDefault="006C773F" w:rsidP="008D4C37">
            <w:pPr>
              <w:pStyle w:val="a3"/>
              <w:jc w:val="both"/>
              <w:rPr>
                <w:rFonts w:ascii="Times New Roman" w:hAnsi="Times New Roman" w:cs="Times New Roman"/>
                <w:sz w:val="24"/>
                <w:szCs w:val="24"/>
              </w:rPr>
            </w:pPr>
            <w:r>
              <w:rPr>
                <w:rFonts w:ascii="Times New Roman" w:hAnsi="Times New Roman" w:cs="Times New Roman"/>
                <w:bCs/>
                <w:color w:val="000000"/>
                <w:sz w:val="24"/>
                <w:szCs w:val="24"/>
                <w:lang w:eastAsia="ru-RU"/>
              </w:rPr>
              <w:t>Правила формирования команд. Виды подач. Пионербол.</w:t>
            </w:r>
            <w:r w:rsidR="00F14316">
              <w:rPr>
                <w:rFonts w:ascii="Times New Roman" w:hAnsi="Times New Roman" w:cs="Times New Roman"/>
                <w:bCs/>
                <w:color w:val="000000"/>
                <w:sz w:val="24"/>
                <w:szCs w:val="24"/>
                <w:lang w:eastAsia="ru-RU"/>
              </w:rPr>
              <w:t xml:space="preserve"> </w:t>
            </w:r>
            <w:r w:rsidRPr="003748D3">
              <w:rPr>
                <w:rFonts w:ascii="Times New Roman" w:hAnsi="Times New Roman" w:cs="Times New Roman"/>
                <w:sz w:val="24"/>
                <w:szCs w:val="24"/>
              </w:rPr>
              <w:t>Профилактика травматизма</w:t>
            </w:r>
            <w:r w:rsidR="008D4C37">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rFonts w:ascii="Times New Roman" w:hAnsi="Times New Roman" w:cs="Times New Roman"/>
                <w:bCs/>
                <w:color w:val="000000"/>
                <w:sz w:val="24"/>
                <w:szCs w:val="24"/>
                <w:lang w:eastAsia="ru-RU"/>
              </w:rPr>
              <w:t>Комплекс ОРУ №4.</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17</w:t>
            </w:r>
          </w:p>
        </w:tc>
        <w:tc>
          <w:tcPr>
            <w:tcW w:w="4395" w:type="dxa"/>
            <w:tcBorders>
              <w:top w:val="single" w:sz="4" w:space="0" w:color="auto"/>
              <w:left w:val="single" w:sz="4" w:space="0" w:color="auto"/>
              <w:bottom w:val="single" w:sz="4" w:space="0" w:color="auto"/>
              <w:right w:val="single" w:sz="4" w:space="0" w:color="auto"/>
            </w:tcBorders>
          </w:tcPr>
          <w:p w:rsidR="006C773F" w:rsidRPr="003748D3" w:rsidRDefault="006C773F" w:rsidP="008D4C37">
            <w:pPr>
              <w:pStyle w:val="a3"/>
              <w:jc w:val="both"/>
              <w:rPr>
                <w:rFonts w:ascii="Times New Roman" w:hAnsi="Times New Roman" w:cs="Times New Roman"/>
                <w:sz w:val="24"/>
                <w:szCs w:val="24"/>
              </w:rPr>
            </w:pPr>
            <w:r>
              <w:rPr>
                <w:rFonts w:ascii="Times New Roman" w:hAnsi="Times New Roman" w:cs="Times New Roman"/>
                <w:bCs/>
                <w:color w:val="000000"/>
                <w:sz w:val="24"/>
                <w:szCs w:val="24"/>
                <w:lang w:eastAsia="ru-RU"/>
              </w:rPr>
              <w:t>Правила формирования команд. Виды подач. Пионербол.</w:t>
            </w:r>
            <w:r w:rsidRPr="003748D3">
              <w:rPr>
                <w:rFonts w:ascii="Times New Roman" w:hAnsi="Times New Roman" w:cs="Times New Roman"/>
                <w:sz w:val="24"/>
                <w:szCs w:val="24"/>
              </w:rPr>
              <w:t xml:space="preserve"> «</w:t>
            </w:r>
            <w:r w:rsidRPr="003748D3">
              <w:rPr>
                <w:rStyle w:val="af7"/>
                <w:rFonts w:ascii="Times New Roman" w:hAnsi="Times New Roman" w:cs="Times New Roman"/>
                <w:color w:val="414141"/>
                <w:sz w:val="24"/>
                <w:szCs w:val="24"/>
                <w:shd w:val="clear" w:color="auto" w:fill="FFFFFF"/>
              </w:rPr>
              <w:t>Дуга»</w:t>
            </w:r>
            <w:r w:rsidR="008D4C37">
              <w:rPr>
                <w:rStyle w:val="af7"/>
                <w:rFonts w:ascii="Times New Roman" w:hAnsi="Times New Roman" w:cs="Times New Roman"/>
                <w:color w:val="414141"/>
                <w:sz w:val="24"/>
                <w:szCs w:val="24"/>
                <w:shd w:val="clear" w:color="auto" w:fill="FFFFFF"/>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rFonts w:ascii="Times New Roman" w:hAnsi="Times New Roman" w:cs="Times New Roman"/>
                <w:bCs/>
                <w:color w:val="000000"/>
                <w:sz w:val="24"/>
                <w:szCs w:val="24"/>
                <w:lang w:eastAsia="ru-RU"/>
              </w:rPr>
              <w:t>Комплекс ОРУ №4.</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18</w:t>
            </w:r>
          </w:p>
        </w:tc>
        <w:tc>
          <w:tcPr>
            <w:tcW w:w="4395" w:type="dxa"/>
            <w:tcBorders>
              <w:top w:val="single" w:sz="4" w:space="0" w:color="auto"/>
              <w:left w:val="single" w:sz="4" w:space="0" w:color="auto"/>
              <w:bottom w:val="single" w:sz="4" w:space="0" w:color="auto"/>
              <w:right w:val="single" w:sz="4" w:space="0" w:color="auto"/>
            </w:tcBorders>
          </w:tcPr>
          <w:p w:rsidR="006C773F" w:rsidRPr="003748D3" w:rsidRDefault="006C773F" w:rsidP="008D4C37">
            <w:pPr>
              <w:pStyle w:val="a4"/>
              <w:jc w:val="both"/>
              <w:rPr>
                <w:color w:val="000000"/>
              </w:rPr>
            </w:pPr>
            <w:r>
              <w:rPr>
                <w:bCs/>
                <w:color w:val="000000"/>
              </w:rPr>
              <w:t>Правила формирования команд. Виды подач. Пионербол.</w:t>
            </w:r>
            <w:r w:rsidRPr="003748D3">
              <w:t xml:space="preserve"> «</w:t>
            </w:r>
            <w:r w:rsidRPr="003748D3">
              <w:rPr>
                <w:color w:val="000000"/>
              </w:rPr>
              <w:t>Кот и мышь</w:t>
            </w:r>
            <w:r>
              <w:rPr>
                <w:color w:val="000000"/>
              </w:rPr>
              <w:t>»</w:t>
            </w:r>
            <w:r w:rsidR="008D4C37">
              <w:rPr>
                <w:color w:val="000000"/>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bCs/>
                <w:color w:val="000000"/>
              </w:rPr>
              <w:t>Комплекс ОРУ №4.</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19</w:t>
            </w:r>
          </w:p>
        </w:tc>
        <w:tc>
          <w:tcPr>
            <w:tcW w:w="4395" w:type="dxa"/>
            <w:tcBorders>
              <w:top w:val="single" w:sz="4" w:space="0" w:color="auto"/>
              <w:left w:val="single" w:sz="4" w:space="0" w:color="auto"/>
              <w:bottom w:val="single" w:sz="4" w:space="0" w:color="auto"/>
              <w:right w:val="single" w:sz="4" w:space="0" w:color="auto"/>
            </w:tcBorders>
          </w:tcPr>
          <w:p w:rsidR="006C773F" w:rsidRPr="003748D3" w:rsidRDefault="006C773F" w:rsidP="008D4C37">
            <w:pPr>
              <w:pStyle w:val="a4"/>
              <w:jc w:val="both"/>
              <w:rPr>
                <w:color w:val="000000"/>
              </w:rPr>
            </w:pPr>
            <w:r>
              <w:rPr>
                <w:bCs/>
                <w:color w:val="000000"/>
              </w:rPr>
              <w:t>Правила формирования команд. Виды подач. Пионербол.</w:t>
            </w:r>
            <w:r w:rsidRPr="003748D3">
              <w:t xml:space="preserve"> «</w:t>
            </w:r>
            <w:r w:rsidRPr="003748D3">
              <w:rPr>
                <w:color w:val="000000"/>
              </w:rPr>
              <w:t>Ляпка»</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bCs/>
                <w:color w:val="000000"/>
              </w:rPr>
              <w:t>Комплекс ОРУ №4.</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20</w:t>
            </w:r>
          </w:p>
        </w:tc>
        <w:tc>
          <w:tcPr>
            <w:tcW w:w="4395" w:type="dxa"/>
            <w:tcBorders>
              <w:top w:val="single" w:sz="4" w:space="0" w:color="auto"/>
              <w:left w:val="single" w:sz="4" w:space="0" w:color="auto"/>
              <w:bottom w:val="single" w:sz="4" w:space="0" w:color="auto"/>
              <w:right w:val="single" w:sz="4" w:space="0" w:color="auto"/>
            </w:tcBorders>
          </w:tcPr>
          <w:p w:rsidR="006C773F" w:rsidRPr="003748D3" w:rsidRDefault="006C773F" w:rsidP="008D4C37">
            <w:pPr>
              <w:pStyle w:val="a4"/>
              <w:jc w:val="both"/>
              <w:rPr>
                <w:color w:val="000000"/>
              </w:rPr>
            </w:pPr>
            <w:r>
              <w:rPr>
                <w:bCs/>
                <w:color w:val="000000"/>
              </w:rPr>
              <w:t>Правила формирования команд. Виды подач. Пионербол.</w:t>
            </w:r>
            <w:r w:rsidRPr="003748D3">
              <w:t xml:space="preserve"> «</w:t>
            </w:r>
            <w:r w:rsidRPr="003748D3">
              <w:rPr>
                <w:color w:val="000000"/>
              </w:rPr>
              <w:t>Заря»</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bCs/>
                <w:color w:val="000000"/>
              </w:rPr>
              <w:t>Комплекс ОРУ №4.</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21</w:t>
            </w:r>
          </w:p>
        </w:tc>
        <w:tc>
          <w:tcPr>
            <w:tcW w:w="4395" w:type="dxa"/>
            <w:tcBorders>
              <w:top w:val="single" w:sz="4" w:space="0" w:color="auto"/>
              <w:left w:val="single" w:sz="4" w:space="0" w:color="auto"/>
              <w:bottom w:val="single" w:sz="4" w:space="0" w:color="auto"/>
              <w:right w:val="single" w:sz="4" w:space="0" w:color="auto"/>
            </w:tcBorders>
          </w:tcPr>
          <w:p w:rsidR="006C773F" w:rsidRPr="003748D3" w:rsidRDefault="006C773F" w:rsidP="008D4C37">
            <w:pPr>
              <w:pStyle w:val="a4"/>
              <w:jc w:val="both"/>
              <w:rPr>
                <w:color w:val="000000"/>
              </w:rPr>
            </w:pPr>
            <w:r>
              <w:rPr>
                <w:bCs/>
                <w:color w:val="000000"/>
              </w:rPr>
              <w:t>Правила формирования команд. Виды подач. Пионербол.</w:t>
            </w:r>
            <w:r w:rsidRPr="003748D3">
              <w:t xml:space="preserve"> «</w:t>
            </w:r>
            <w:r w:rsidRPr="003748D3">
              <w:rPr>
                <w:color w:val="000000"/>
              </w:rPr>
              <w:t>Гуси»</w:t>
            </w:r>
            <w:r w:rsidR="008D4C37">
              <w:rPr>
                <w:color w:val="000000"/>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bCs/>
                <w:color w:val="000000"/>
              </w:rPr>
              <w:t>Комплекс ОРУ №4.</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22</w:t>
            </w:r>
          </w:p>
        </w:tc>
        <w:tc>
          <w:tcPr>
            <w:tcW w:w="4395" w:type="dxa"/>
            <w:tcBorders>
              <w:top w:val="single" w:sz="4" w:space="0" w:color="auto"/>
              <w:left w:val="single" w:sz="4" w:space="0" w:color="auto"/>
              <w:bottom w:val="single" w:sz="4" w:space="0" w:color="auto"/>
              <w:right w:val="single" w:sz="4" w:space="0" w:color="auto"/>
            </w:tcBorders>
          </w:tcPr>
          <w:p w:rsidR="006C773F" w:rsidRPr="008D4C37" w:rsidRDefault="006C773F" w:rsidP="008D4C37">
            <w:pPr>
              <w:pStyle w:val="a4"/>
              <w:jc w:val="both"/>
              <w:rPr>
                <w:bCs/>
                <w:color w:val="000000"/>
              </w:rPr>
            </w:pPr>
            <w:r>
              <w:rPr>
                <w:bCs/>
                <w:color w:val="000000"/>
              </w:rPr>
              <w:t>Правила формирования команд. Виды подач. Пионербол.</w:t>
            </w:r>
            <w:r w:rsidRPr="003748D3">
              <w:t xml:space="preserve"> «</w:t>
            </w:r>
            <w:r w:rsidRPr="003748D3">
              <w:rPr>
                <w:color w:val="000000"/>
              </w:rPr>
              <w:t>Удар по веревочке»</w:t>
            </w:r>
            <w:r w:rsidR="008D4C37">
              <w:rPr>
                <w:color w:val="000000"/>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bCs/>
                <w:color w:val="000000"/>
              </w:rPr>
              <w:t>Комплекс ОРУ №4.</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23</w:t>
            </w:r>
          </w:p>
        </w:tc>
        <w:tc>
          <w:tcPr>
            <w:tcW w:w="4395" w:type="dxa"/>
            <w:tcBorders>
              <w:top w:val="single" w:sz="4" w:space="0" w:color="auto"/>
              <w:left w:val="single" w:sz="4" w:space="0" w:color="auto"/>
              <w:bottom w:val="single" w:sz="4" w:space="0" w:color="auto"/>
              <w:right w:val="single" w:sz="4" w:space="0" w:color="auto"/>
            </w:tcBorders>
          </w:tcPr>
          <w:p w:rsidR="006C773F" w:rsidRPr="003748D3" w:rsidRDefault="006C773F" w:rsidP="008D4C37">
            <w:pPr>
              <w:pStyle w:val="a4"/>
              <w:jc w:val="both"/>
              <w:rPr>
                <w:color w:val="000000"/>
              </w:rPr>
            </w:pPr>
            <w:r>
              <w:rPr>
                <w:b/>
              </w:rPr>
              <w:t xml:space="preserve"> </w:t>
            </w:r>
            <w:r>
              <w:rPr>
                <w:bCs/>
                <w:color w:val="000000"/>
              </w:rPr>
              <w:t>Правила формирования команд. Виды подач. Пионербол.</w:t>
            </w:r>
            <w:r w:rsidRPr="003748D3">
              <w:t xml:space="preserve"> «</w:t>
            </w:r>
            <w:r w:rsidRPr="003748D3">
              <w:rPr>
                <w:color w:val="000000"/>
              </w:rPr>
              <w:t>Зайки»</w:t>
            </w:r>
            <w:r w:rsidR="008D4C37">
              <w:rPr>
                <w:color w:val="000000"/>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bCs/>
                <w:color w:val="000000"/>
              </w:rPr>
              <w:t>Комплекс ОРУ №4.</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24</w:t>
            </w:r>
          </w:p>
        </w:tc>
        <w:tc>
          <w:tcPr>
            <w:tcW w:w="4395" w:type="dxa"/>
            <w:tcBorders>
              <w:top w:val="single" w:sz="4" w:space="0" w:color="auto"/>
              <w:left w:val="single" w:sz="4" w:space="0" w:color="auto"/>
              <w:bottom w:val="single" w:sz="4" w:space="0" w:color="auto"/>
              <w:right w:val="single" w:sz="4" w:space="0" w:color="auto"/>
            </w:tcBorders>
          </w:tcPr>
          <w:p w:rsidR="006C773F" w:rsidRPr="003748D3" w:rsidRDefault="006C773F" w:rsidP="008D4C37">
            <w:pPr>
              <w:pStyle w:val="a4"/>
              <w:jc w:val="both"/>
              <w:rPr>
                <w:color w:val="000000"/>
              </w:rPr>
            </w:pPr>
            <w:r>
              <w:rPr>
                <w:bCs/>
                <w:color w:val="000000"/>
              </w:rPr>
              <w:t>Формирование команд. Пионербол. Инструкция по технике безопасности</w:t>
            </w:r>
            <w:r w:rsidRPr="003748D3">
              <w:t xml:space="preserve"> «</w:t>
            </w:r>
            <w:r w:rsidRPr="003748D3">
              <w:rPr>
                <w:color w:val="000000"/>
              </w:rPr>
              <w:t>Прыганье со связанными ногами»</w:t>
            </w:r>
            <w:r w:rsidR="008D4C37">
              <w:rPr>
                <w:color w:val="000000"/>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F14316" w:rsidRDefault="00F14316" w:rsidP="00223F28">
            <w:pPr>
              <w:spacing w:after="0" w:line="270" w:lineRule="atLeast"/>
              <w:jc w:val="both"/>
              <w:rPr>
                <w:rFonts w:ascii="Times New Roman" w:hAnsi="Times New Roman" w:cs="Times New Roman"/>
                <w:color w:val="000000"/>
                <w:sz w:val="24"/>
                <w:szCs w:val="24"/>
                <w:lang w:eastAsia="ru-RU"/>
              </w:rPr>
            </w:pPr>
            <w:r>
              <w:rPr>
                <w:rFonts w:ascii="Times New Roman" w:hAnsi="Times New Roman" w:cs="Times New Roman"/>
                <w:bCs/>
                <w:color w:val="000000"/>
                <w:sz w:val="24"/>
                <w:szCs w:val="24"/>
                <w:lang w:eastAsia="ru-RU"/>
              </w:rPr>
              <w:t>Подготовка к турниру. Комплекс ОРУ</w:t>
            </w:r>
            <w:r w:rsidR="00223F28">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№5</w:t>
            </w:r>
            <w:r w:rsidR="00223F28">
              <w:rPr>
                <w:rFonts w:ascii="Times New Roman" w:hAnsi="Times New Roman" w:cs="Times New Roman"/>
                <w:bCs/>
                <w:color w:val="000000"/>
                <w:sz w:val="24"/>
                <w:szCs w:val="24"/>
                <w:lang w:eastAsia="ru-RU"/>
              </w:rPr>
              <w:t>.</w:t>
            </w:r>
          </w:p>
          <w:p w:rsidR="006C773F" w:rsidRDefault="006C773F" w:rsidP="00223F28">
            <w:pPr>
              <w:pStyle w:val="a3"/>
              <w:jc w:val="both"/>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25</w:t>
            </w:r>
          </w:p>
        </w:tc>
        <w:tc>
          <w:tcPr>
            <w:tcW w:w="4395" w:type="dxa"/>
            <w:tcBorders>
              <w:top w:val="single" w:sz="4" w:space="0" w:color="auto"/>
              <w:left w:val="single" w:sz="4" w:space="0" w:color="auto"/>
              <w:bottom w:val="single" w:sz="4" w:space="0" w:color="auto"/>
              <w:right w:val="single" w:sz="4" w:space="0" w:color="auto"/>
            </w:tcBorders>
          </w:tcPr>
          <w:p w:rsidR="006C773F" w:rsidRPr="003748D3" w:rsidRDefault="006C773F" w:rsidP="008D4C37">
            <w:pPr>
              <w:pStyle w:val="a4"/>
              <w:jc w:val="both"/>
              <w:rPr>
                <w:color w:val="000000"/>
              </w:rPr>
            </w:pPr>
            <w:r>
              <w:rPr>
                <w:bCs/>
                <w:color w:val="000000"/>
              </w:rPr>
              <w:t>Формирование команд. Пионербол. Инструкция по технике безопасности</w:t>
            </w:r>
            <w:r w:rsidRPr="003748D3">
              <w:t xml:space="preserve"> «</w:t>
            </w:r>
            <w:r w:rsidRPr="003748D3">
              <w:rPr>
                <w:color w:val="000000"/>
              </w:rPr>
              <w:t>У медведя во бору»</w:t>
            </w:r>
            <w:r w:rsidR="008D4C37">
              <w:rPr>
                <w:color w:val="000000"/>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F14316" w:rsidRDefault="00F14316" w:rsidP="00223F28">
            <w:pPr>
              <w:spacing w:after="0" w:line="270" w:lineRule="atLeast"/>
              <w:jc w:val="both"/>
              <w:rPr>
                <w:rFonts w:ascii="Times New Roman" w:hAnsi="Times New Roman" w:cs="Times New Roman"/>
                <w:color w:val="000000"/>
                <w:sz w:val="24"/>
                <w:szCs w:val="24"/>
                <w:lang w:eastAsia="ru-RU"/>
              </w:rPr>
            </w:pPr>
            <w:r>
              <w:rPr>
                <w:rFonts w:ascii="Times New Roman" w:hAnsi="Times New Roman" w:cs="Times New Roman"/>
                <w:bCs/>
                <w:color w:val="000000"/>
                <w:sz w:val="24"/>
                <w:szCs w:val="24"/>
                <w:lang w:eastAsia="ru-RU"/>
              </w:rPr>
              <w:t>Подготовка к турниру. Комплекс ОРУ</w:t>
            </w:r>
            <w:r w:rsidR="00223F28">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w:t>
            </w:r>
            <w:r w:rsidR="00223F28">
              <w:rPr>
                <w:rFonts w:ascii="Times New Roman" w:hAnsi="Times New Roman" w:cs="Times New Roman"/>
                <w:bCs/>
                <w:color w:val="000000"/>
                <w:sz w:val="24"/>
                <w:szCs w:val="24"/>
                <w:lang w:eastAsia="ru-RU"/>
              </w:rPr>
              <w:t>5.</w:t>
            </w:r>
          </w:p>
          <w:p w:rsidR="006C773F" w:rsidRDefault="006C773F" w:rsidP="00223F28">
            <w:pPr>
              <w:pStyle w:val="a3"/>
              <w:jc w:val="both"/>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26</w:t>
            </w:r>
          </w:p>
        </w:tc>
        <w:tc>
          <w:tcPr>
            <w:tcW w:w="4395" w:type="dxa"/>
            <w:tcBorders>
              <w:top w:val="single" w:sz="4" w:space="0" w:color="auto"/>
              <w:left w:val="single" w:sz="4" w:space="0" w:color="auto"/>
              <w:bottom w:val="single" w:sz="4" w:space="0" w:color="auto"/>
              <w:right w:val="single" w:sz="4" w:space="0" w:color="auto"/>
            </w:tcBorders>
          </w:tcPr>
          <w:p w:rsidR="006C773F" w:rsidRPr="004A5D31" w:rsidRDefault="00F14316" w:rsidP="008D4C37">
            <w:pPr>
              <w:pStyle w:val="a4"/>
              <w:jc w:val="both"/>
              <w:rPr>
                <w:color w:val="000000"/>
              </w:rPr>
            </w:pPr>
            <w:r>
              <w:rPr>
                <w:bCs/>
                <w:color w:val="000000"/>
              </w:rPr>
              <w:t xml:space="preserve">Формирование </w:t>
            </w:r>
            <w:r w:rsidR="006C773F">
              <w:rPr>
                <w:bCs/>
                <w:color w:val="000000"/>
              </w:rPr>
              <w:t>команд. Пионербол. Инструкция по технике безопасности</w:t>
            </w:r>
            <w:r w:rsidR="006C773F" w:rsidRPr="003748D3">
              <w:t xml:space="preserve"> «</w:t>
            </w:r>
            <w:r w:rsidR="006C773F" w:rsidRPr="003748D3">
              <w:rPr>
                <w:color w:val="000000"/>
              </w:rPr>
              <w:t>Гуси»</w:t>
            </w:r>
            <w:r w:rsidR="008D4C37">
              <w:rPr>
                <w:color w:val="000000"/>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F14316" w:rsidRDefault="00F14316" w:rsidP="00223F28">
            <w:pPr>
              <w:spacing w:after="0" w:line="270" w:lineRule="atLeast"/>
              <w:jc w:val="both"/>
              <w:rPr>
                <w:rFonts w:ascii="Times New Roman" w:hAnsi="Times New Roman" w:cs="Times New Roman"/>
                <w:color w:val="000000"/>
                <w:sz w:val="24"/>
                <w:szCs w:val="24"/>
                <w:lang w:eastAsia="ru-RU"/>
              </w:rPr>
            </w:pPr>
            <w:r>
              <w:rPr>
                <w:rFonts w:ascii="Times New Roman" w:hAnsi="Times New Roman" w:cs="Times New Roman"/>
                <w:bCs/>
                <w:color w:val="000000"/>
                <w:sz w:val="24"/>
                <w:szCs w:val="24"/>
                <w:lang w:eastAsia="ru-RU"/>
              </w:rPr>
              <w:t>Подготовка к турниру. Комплекс ОРУ</w:t>
            </w:r>
            <w:r w:rsidR="00223F28">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№5</w:t>
            </w:r>
            <w:r w:rsidR="00223F28">
              <w:rPr>
                <w:rFonts w:ascii="Times New Roman" w:hAnsi="Times New Roman" w:cs="Times New Roman"/>
                <w:bCs/>
                <w:color w:val="000000"/>
                <w:sz w:val="24"/>
                <w:szCs w:val="24"/>
                <w:lang w:eastAsia="ru-RU"/>
              </w:rPr>
              <w:t>.</w:t>
            </w:r>
          </w:p>
          <w:p w:rsidR="006C773F" w:rsidRDefault="006C773F" w:rsidP="00223F28">
            <w:pPr>
              <w:pStyle w:val="a3"/>
              <w:jc w:val="both"/>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27</w:t>
            </w:r>
          </w:p>
        </w:tc>
        <w:tc>
          <w:tcPr>
            <w:tcW w:w="4395" w:type="dxa"/>
            <w:tcBorders>
              <w:top w:val="single" w:sz="4" w:space="0" w:color="auto"/>
              <w:left w:val="single" w:sz="4" w:space="0" w:color="auto"/>
              <w:bottom w:val="single" w:sz="4" w:space="0" w:color="auto"/>
              <w:right w:val="single" w:sz="4" w:space="0" w:color="auto"/>
            </w:tcBorders>
          </w:tcPr>
          <w:p w:rsidR="006C773F" w:rsidRPr="004A5D31" w:rsidRDefault="006C773F" w:rsidP="008D4C37">
            <w:pPr>
              <w:pStyle w:val="a4"/>
              <w:jc w:val="both"/>
              <w:rPr>
                <w:color w:val="000000"/>
              </w:rPr>
            </w:pPr>
            <w:r>
              <w:rPr>
                <w:bCs/>
                <w:color w:val="000000"/>
              </w:rPr>
              <w:t>Турнир по пионерболу</w:t>
            </w:r>
            <w:r w:rsidRPr="004A5D31">
              <w:t xml:space="preserve"> «</w:t>
            </w:r>
            <w:r w:rsidRPr="004A5D31">
              <w:rPr>
                <w:color w:val="000000"/>
              </w:rPr>
              <w:t>Бой петухов»</w:t>
            </w:r>
            <w:r w:rsidR="008D4C37">
              <w:rPr>
                <w:color w:val="000000"/>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Pr="006073DF" w:rsidRDefault="00F14316" w:rsidP="006073DF">
            <w:pPr>
              <w:spacing w:after="0" w:line="270" w:lineRule="atLeast"/>
              <w:jc w:val="both"/>
              <w:rPr>
                <w:rFonts w:ascii="Times New Roman" w:hAnsi="Times New Roman" w:cs="Times New Roman"/>
                <w:color w:val="000000"/>
                <w:sz w:val="24"/>
                <w:szCs w:val="24"/>
                <w:lang w:eastAsia="ru-RU"/>
              </w:rPr>
            </w:pPr>
            <w:r>
              <w:rPr>
                <w:rFonts w:ascii="Times New Roman" w:hAnsi="Times New Roman" w:cs="Times New Roman"/>
                <w:bCs/>
                <w:color w:val="000000"/>
                <w:sz w:val="24"/>
                <w:szCs w:val="24"/>
                <w:lang w:eastAsia="ru-RU"/>
              </w:rPr>
              <w:t>Подготовка к турниру. Комплекс ОРУ</w:t>
            </w:r>
            <w:r w:rsidR="00223F28">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№5</w:t>
            </w:r>
            <w:r w:rsidR="00223F28">
              <w:rPr>
                <w:rFonts w:ascii="Times New Roman" w:hAnsi="Times New Roman" w:cs="Times New Roman"/>
                <w:bCs/>
                <w:color w:val="000000"/>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28</w:t>
            </w:r>
          </w:p>
        </w:tc>
        <w:tc>
          <w:tcPr>
            <w:tcW w:w="4395" w:type="dxa"/>
            <w:tcBorders>
              <w:top w:val="single" w:sz="4" w:space="0" w:color="auto"/>
              <w:left w:val="single" w:sz="4" w:space="0" w:color="auto"/>
              <w:bottom w:val="single" w:sz="4" w:space="0" w:color="auto"/>
              <w:right w:val="single" w:sz="4" w:space="0" w:color="auto"/>
            </w:tcBorders>
          </w:tcPr>
          <w:p w:rsidR="006C773F" w:rsidRPr="004A5D31" w:rsidRDefault="006C773F" w:rsidP="008D4C37">
            <w:pPr>
              <w:pStyle w:val="a4"/>
              <w:jc w:val="both"/>
              <w:rPr>
                <w:color w:val="000000"/>
              </w:rPr>
            </w:pPr>
            <w:r>
              <w:rPr>
                <w:bCs/>
                <w:color w:val="000000"/>
              </w:rPr>
              <w:t>Турнир по пионерболу</w:t>
            </w:r>
            <w:r w:rsidRPr="004A5D31">
              <w:t xml:space="preserve"> «</w:t>
            </w:r>
            <w:r w:rsidRPr="004A5D31">
              <w:rPr>
                <w:color w:val="000000"/>
              </w:rPr>
              <w:t>Переездной конь»</w:t>
            </w:r>
            <w:r w:rsidR="008D4C37">
              <w:rPr>
                <w:color w:val="000000"/>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F14316" w:rsidRDefault="00F14316" w:rsidP="00223F28">
            <w:pPr>
              <w:spacing w:after="0" w:line="270" w:lineRule="atLeast"/>
              <w:jc w:val="both"/>
              <w:rPr>
                <w:rFonts w:ascii="Times New Roman" w:hAnsi="Times New Roman" w:cs="Times New Roman"/>
                <w:color w:val="000000"/>
                <w:sz w:val="24"/>
                <w:szCs w:val="24"/>
                <w:lang w:eastAsia="ru-RU"/>
              </w:rPr>
            </w:pPr>
            <w:r>
              <w:rPr>
                <w:rFonts w:ascii="Times New Roman" w:hAnsi="Times New Roman" w:cs="Times New Roman"/>
                <w:bCs/>
                <w:color w:val="000000"/>
                <w:sz w:val="24"/>
                <w:szCs w:val="24"/>
                <w:lang w:eastAsia="ru-RU"/>
              </w:rPr>
              <w:t>Комплекс ОРУ</w:t>
            </w:r>
            <w:r w:rsidR="00223F28">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№5</w:t>
            </w:r>
            <w:r w:rsidR="00223F28">
              <w:rPr>
                <w:rFonts w:ascii="Times New Roman" w:hAnsi="Times New Roman" w:cs="Times New Roman"/>
                <w:bCs/>
                <w:color w:val="000000"/>
                <w:sz w:val="24"/>
                <w:szCs w:val="24"/>
                <w:lang w:eastAsia="ru-RU"/>
              </w:rPr>
              <w:t>.</w:t>
            </w:r>
          </w:p>
          <w:p w:rsidR="006C773F" w:rsidRDefault="006C773F" w:rsidP="00223F28">
            <w:pPr>
              <w:pStyle w:val="a3"/>
              <w:jc w:val="both"/>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073DF">
        <w:trPr>
          <w:trHeight w:val="319"/>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29</w:t>
            </w:r>
          </w:p>
        </w:tc>
        <w:tc>
          <w:tcPr>
            <w:tcW w:w="4395" w:type="dxa"/>
            <w:tcBorders>
              <w:top w:val="single" w:sz="4" w:space="0" w:color="auto"/>
              <w:left w:val="single" w:sz="4" w:space="0" w:color="auto"/>
              <w:bottom w:val="single" w:sz="4" w:space="0" w:color="auto"/>
              <w:right w:val="single" w:sz="4" w:space="0" w:color="auto"/>
            </w:tcBorders>
          </w:tcPr>
          <w:p w:rsidR="006C773F" w:rsidRPr="004A5D31" w:rsidRDefault="006C773F" w:rsidP="008D4C37">
            <w:pPr>
              <w:pStyle w:val="a4"/>
              <w:jc w:val="both"/>
              <w:rPr>
                <w:color w:val="000000"/>
              </w:rPr>
            </w:pPr>
            <w:r>
              <w:rPr>
                <w:bCs/>
                <w:color w:val="000000"/>
              </w:rPr>
              <w:t>Турнир по пионерболу</w:t>
            </w:r>
            <w:r w:rsidRPr="004A5D31">
              <w:t xml:space="preserve"> «</w:t>
            </w:r>
            <w:r w:rsidRPr="004A5D31">
              <w:rPr>
                <w:color w:val="000000"/>
              </w:rPr>
              <w:t>Зелёная репка»</w:t>
            </w:r>
            <w:r w:rsidR="008D4C37">
              <w:rPr>
                <w:color w:val="000000"/>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F14316" w:rsidRDefault="00F14316" w:rsidP="00223F28">
            <w:pPr>
              <w:spacing w:after="0" w:line="270" w:lineRule="atLeast"/>
              <w:jc w:val="both"/>
              <w:rPr>
                <w:rFonts w:ascii="Times New Roman" w:hAnsi="Times New Roman" w:cs="Times New Roman"/>
                <w:color w:val="000000"/>
                <w:sz w:val="24"/>
                <w:szCs w:val="24"/>
                <w:lang w:eastAsia="ru-RU"/>
              </w:rPr>
            </w:pPr>
            <w:r>
              <w:rPr>
                <w:rFonts w:ascii="Times New Roman" w:hAnsi="Times New Roman" w:cs="Times New Roman"/>
                <w:bCs/>
                <w:color w:val="000000"/>
                <w:sz w:val="24"/>
                <w:szCs w:val="24"/>
                <w:lang w:eastAsia="ru-RU"/>
              </w:rPr>
              <w:t>Комплекс ОРУ</w:t>
            </w:r>
            <w:r w:rsidR="00223F28">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№5</w:t>
            </w:r>
            <w:r w:rsidR="00223F28">
              <w:rPr>
                <w:rFonts w:ascii="Times New Roman" w:hAnsi="Times New Roman" w:cs="Times New Roman"/>
                <w:bCs/>
                <w:color w:val="000000"/>
                <w:sz w:val="24"/>
                <w:szCs w:val="24"/>
                <w:lang w:eastAsia="ru-RU"/>
              </w:rPr>
              <w:t>.</w:t>
            </w:r>
          </w:p>
          <w:p w:rsidR="006C773F" w:rsidRDefault="006C773F" w:rsidP="00223F28">
            <w:pPr>
              <w:pStyle w:val="a3"/>
              <w:jc w:val="both"/>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073DF">
        <w:trPr>
          <w:trHeight w:val="400"/>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30</w:t>
            </w:r>
          </w:p>
        </w:tc>
        <w:tc>
          <w:tcPr>
            <w:tcW w:w="4395" w:type="dxa"/>
            <w:tcBorders>
              <w:top w:val="single" w:sz="4" w:space="0" w:color="auto"/>
              <w:left w:val="single" w:sz="4" w:space="0" w:color="auto"/>
              <w:bottom w:val="single" w:sz="4" w:space="0" w:color="auto"/>
              <w:right w:val="single" w:sz="4" w:space="0" w:color="auto"/>
            </w:tcBorders>
          </w:tcPr>
          <w:p w:rsidR="006C773F" w:rsidRPr="004A5D31" w:rsidRDefault="006C773F" w:rsidP="008D4C37">
            <w:pPr>
              <w:pStyle w:val="a4"/>
              <w:jc w:val="both"/>
              <w:rPr>
                <w:color w:val="000000"/>
              </w:rPr>
            </w:pPr>
            <w:r>
              <w:rPr>
                <w:bCs/>
                <w:color w:val="000000"/>
              </w:rPr>
              <w:t>Турнир по пионерболу</w:t>
            </w:r>
            <w:r w:rsidRPr="004A5D31">
              <w:t xml:space="preserve"> «</w:t>
            </w:r>
            <w:r w:rsidRPr="004A5D31">
              <w:rPr>
                <w:color w:val="000000"/>
              </w:rPr>
              <w:t>Дударь»</w:t>
            </w:r>
            <w:r w:rsidR="008D4C37">
              <w:rPr>
                <w:color w:val="000000"/>
              </w:rPr>
              <w:t>.</w:t>
            </w:r>
            <w:r>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Pr="006073DF" w:rsidRDefault="00F14316" w:rsidP="006073DF">
            <w:pPr>
              <w:spacing w:after="0" w:line="270" w:lineRule="atLeast"/>
              <w:jc w:val="both"/>
              <w:rPr>
                <w:rFonts w:ascii="Times New Roman" w:hAnsi="Times New Roman" w:cs="Times New Roman"/>
                <w:color w:val="000000"/>
                <w:sz w:val="24"/>
                <w:szCs w:val="24"/>
                <w:lang w:eastAsia="ru-RU"/>
              </w:rPr>
            </w:pPr>
            <w:r>
              <w:rPr>
                <w:rFonts w:ascii="Times New Roman" w:hAnsi="Times New Roman" w:cs="Times New Roman"/>
                <w:bCs/>
                <w:color w:val="000000"/>
                <w:sz w:val="24"/>
                <w:szCs w:val="24"/>
                <w:lang w:eastAsia="ru-RU"/>
              </w:rPr>
              <w:t>Комплекс ОРУ</w:t>
            </w:r>
            <w:r w:rsidR="00223F28">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№5</w:t>
            </w:r>
            <w:r w:rsidR="00223F28">
              <w:rPr>
                <w:rFonts w:ascii="Times New Roman" w:hAnsi="Times New Roman" w:cs="Times New Roman"/>
                <w:bCs/>
                <w:color w:val="000000"/>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31</w:t>
            </w:r>
          </w:p>
        </w:tc>
        <w:tc>
          <w:tcPr>
            <w:tcW w:w="4395" w:type="dxa"/>
            <w:tcBorders>
              <w:top w:val="single" w:sz="4" w:space="0" w:color="auto"/>
              <w:left w:val="single" w:sz="4" w:space="0" w:color="auto"/>
              <w:bottom w:val="single" w:sz="4" w:space="0" w:color="auto"/>
              <w:right w:val="single" w:sz="4" w:space="0" w:color="auto"/>
            </w:tcBorders>
          </w:tcPr>
          <w:p w:rsidR="006C773F" w:rsidRPr="004A5D31" w:rsidRDefault="006C773F" w:rsidP="008D4C37">
            <w:pPr>
              <w:pStyle w:val="a4"/>
              <w:jc w:val="both"/>
              <w:rPr>
                <w:color w:val="000000"/>
              </w:rPr>
            </w:pPr>
            <w:r>
              <w:rPr>
                <w:bCs/>
                <w:color w:val="000000"/>
              </w:rPr>
              <w:t>Техника атаки. Пионербол. Игра «Мяч вверх»</w:t>
            </w:r>
            <w:r w:rsidR="008D4C37">
              <w:rPr>
                <w:bCs/>
                <w:color w:val="000000"/>
              </w:rPr>
              <w:t>,</w:t>
            </w:r>
            <w:r w:rsidRPr="004A5D31">
              <w:t xml:space="preserve"> «</w:t>
            </w:r>
            <w:proofErr w:type="spellStart"/>
            <w:r w:rsidRPr="004A5D31">
              <w:rPr>
                <w:color w:val="000000"/>
              </w:rPr>
              <w:t>Капустка</w:t>
            </w:r>
            <w:proofErr w:type="spellEnd"/>
            <w:r w:rsidRPr="004A5D31">
              <w:rPr>
                <w:color w:val="000000"/>
              </w:rPr>
              <w:t>»</w:t>
            </w:r>
            <w:r w:rsidR="008D4C37">
              <w:rPr>
                <w:color w:val="000000"/>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bCs/>
                <w:color w:val="000000"/>
              </w:rPr>
              <w:t>Комплекс  ОРУ</w:t>
            </w:r>
            <w:r w:rsidR="00223F28">
              <w:rPr>
                <w:bCs/>
                <w:color w:val="000000"/>
              </w:rPr>
              <w:t xml:space="preserve"> </w:t>
            </w:r>
            <w:r>
              <w:rPr>
                <w:bCs/>
                <w:color w:val="000000"/>
              </w:rPr>
              <w:t>№5.</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32</w:t>
            </w:r>
          </w:p>
        </w:tc>
        <w:tc>
          <w:tcPr>
            <w:tcW w:w="4395" w:type="dxa"/>
            <w:tcBorders>
              <w:top w:val="single" w:sz="4" w:space="0" w:color="auto"/>
              <w:left w:val="single" w:sz="4" w:space="0" w:color="auto"/>
              <w:bottom w:val="single" w:sz="4" w:space="0" w:color="auto"/>
              <w:right w:val="single" w:sz="4" w:space="0" w:color="auto"/>
            </w:tcBorders>
          </w:tcPr>
          <w:p w:rsidR="006C773F" w:rsidRPr="004A5D31" w:rsidRDefault="006C773F" w:rsidP="008D4C37">
            <w:pPr>
              <w:pStyle w:val="a4"/>
              <w:jc w:val="both"/>
              <w:rPr>
                <w:color w:val="000000"/>
              </w:rPr>
            </w:pPr>
            <w:r>
              <w:rPr>
                <w:bCs/>
                <w:color w:val="000000"/>
              </w:rPr>
              <w:t>Техника атаки. Пионербол. Игра «Мяч вверх»</w:t>
            </w:r>
            <w:r w:rsidR="008D4C37">
              <w:rPr>
                <w:bCs/>
                <w:color w:val="000000"/>
              </w:rPr>
              <w:t>,</w:t>
            </w:r>
            <w:r w:rsidRPr="004A5D31">
              <w:rPr>
                <w:color w:val="000000"/>
              </w:rPr>
              <w:t xml:space="preserve"> «Солнышко»</w:t>
            </w:r>
            <w:r w:rsidR="008D4C37">
              <w:rPr>
                <w:color w:val="000000"/>
              </w:rPr>
              <w:t>.</w:t>
            </w:r>
            <w:r w:rsidRPr="004A5D31">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F14316" w:rsidP="00223F28">
            <w:pPr>
              <w:pStyle w:val="a3"/>
              <w:jc w:val="both"/>
              <w:rPr>
                <w:rFonts w:ascii="Times New Roman" w:hAnsi="Times New Roman" w:cs="Times New Roman"/>
                <w:bCs/>
                <w:sz w:val="24"/>
                <w:szCs w:val="24"/>
              </w:rPr>
            </w:pPr>
            <w:r>
              <w:rPr>
                <w:bCs/>
                <w:color w:val="000000"/>
              </w:rPr>
              <w:t>Комплекс  ОРУ</w:t>
            </w:r>
            <w:r w:rsidR="00223F28">
              <w:rPr>
                <w:bCs/>
                <w:color w:val="000000"/>
              </w:rPr>
              <w:t xml:space="preserve"> </w:t>
            </w:r>
            <w:r>
              <w:rPr>
                <w:bCs/>
                <w:color w:val="000000"/>
              </w:rPr>
              <w:t>№5.</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33</w:t>
            </w:r>
          </w:p>
        </w:tc>
        <w:tc>
          <w:tcPr>
            <w:tcW w:w="4395" w:type="dxa"/>
            <w:tcBorders>
              <w:top w:val="single" w:sz="4" w:space="0" w:color="auto"/>
              <w:left w:val="single" w:sz="4" w:space="0" w:color="auto"/>
              <w:bottom w:val="single" w:sz="4" w:space="0" w:color="auto"/>
              <w:right w:val="single" w:sz="4" w:space="0" w:color="auto"/>
            </w:tcBorders>
          </w:tcPr>
          <w:p w:rsidR="006C773F" w:rsidRPr="004A5D31" w:rsidRDefault="006C773F" w:rsidP="008D4C37">
            <w:pPr>
              <w:pStyle w:val="a4"/>
              <w:jc w:val="both"/>
              <w:rPr>
                <w:color w:val="000000"/>
              </w:rPr>
            </w:pPr>
            <w:r>
              <w:rPr>
                <w:bCs/>
                <w:color w:val="000000"/>
              </w:rPr>
              <w:t>Пионербол с блокированием. Игра «Собачки»</w:t>
            </w:r>
            <w:r w:rsidR="00466652">
              <w:rPr>
                <w:bCs/>
                <w:color w:val="000000"/>
              </w:rPr>
              <w:t>,</w:t>
            </w:r>
            <w:r>
              <w:rPr>
                <w:color w:val="000000"/>
              </w:rPr>
              <w:t xml:space="preserve"> «В круги»</w:t>
            </w:r>
            <w:r w:rsidR="00466652">
              <w:rPr>
                <w:color w:val="000000"/>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223F28" w:rsidP="00223F28">
            <w:pPr>
              <w:pStyle w:val="a3"/>
              <w:jc w:val="both"/>
              <w:rPr>
                <w:rFonts w:ascii="Times New Roman" w:hAnsi="Times New Roman" w:cs="Times New Roman"/>
                <w:bCs/>
                <w:sz w:val="24"/>
                <w:szCs w:val="24"/>
              </w:rPr>
            </w:pPr>
            <w:r>
              <w:rPr>
                <w:bCs/>
                <w:color w:val="000000"/>
              </w:rPr>
              <w:t>Комплекс ОРУ №6.</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r w:rsidR="006C773F" w:rsidRPr="003E63F6" w:rsidTr="006C773F">
        <w:trPr>
          <w:trHeight w:val="617"/>
        </w:trPr>
        <w:tc>
          <w:tcPr>
            <w:tcW w:w="567"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34</w:t>
            </w:r>
          </w:p>
        </w:tc>
        <w:tc>
          <w:tcPr>
            <w:tcW w:w="4395" w:type="dxa"/>
            <w:tcBorders>
              <w:top w:val="single" w:sz="4" w:space="0" w:color="auto"/>
              <w:left w:val="single" w:sz="4" w:space="0" w:color="auto"/>
              <w:bottom w:val="single" w:sz="4" w:space="0" w:color="auto"/>
              <w:right w:val="single" w:sz="4" w:space="0" w:color="auto"/>
            </w:tcBorders>
          </w:tcPr>
          <w:p w:rsidR="006C773F" w:rsidRPr="004A5D31" w:rsidRDefault="006C773F" w:rsidP="008D4C37">
            <w:pPr>
              <w:pStyle w:val="a4"/>
              <w:jc w:val="both"/>
              <w:rPr>
                <w:color w:val="000000"/>
              </w:rPr>
            </w:pPr>
            <w:r>
              <w:rPr>
                <w:bCs/>
                <w:color w:val="000000"/>
              </w:rPr>
              <w:t>Пионербол с блокированием. Игра «Собачки»</w:t>
            </w:r>
            <w:r w:rsidR="00466652">
              <w:rPr>
                <w:bCs/>
                <w:color w:val="000000"/>
              </w:rPr>
              <w:t>,</w:t>
            </w:r>
            <w:r>
              <w:rPr>
                <w:b/>
              </w:rPr>
              <w:t xml:space="preserve"> </w:t>
            </w:r>
            <w:r>
              <w:rPr>
                <w:color w:val="000000"/>
              </w:rPr>
              <w:t>«Медом или сахаром»</w:t>
            </w:r>
            <w:r w:rsidR="00466652">
              <w:rPr>
                <w:color w:val="000000"/>
              </w:rPr>
              <w:t>.</w:t>
            </w:r>
          </w:p>
        </w:tc>
        <w:tc>
          <w:tcPr>
            <w:tcW w:w="851"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r>
              <w:rPr>
                <w:rFonts w:ascii="Times New Roman" w:hAnsi="Times New Roman" w:cs="Times New Roman"/>
                <w:bC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6C773F" w:rsidRDefault="00223F28" w:rsidP="00223F28">
            <w:pPr>
              <w:pStyle w:val="a3"/>
              <w:jc w:val="both"/>
              <w:rPr>
                <w:rFonts w:ascii="Times New Roman" w:hAnsi="Times New Roman" w:cs="Times New Roman"/>
                <w:bCs/>
                <w:sz w:val="24"/>
                <w:szCs w:val="24"/>
              </w:rPr>
            </w:pPr>
            <w:r>
              <w:rPr>
                <w:bCs/>
                <w:color w:val="000000"/>
              </w:rPr>
              <w:t>Комплекс ОРУ №6.</w:t>
            </w:r>
          </w:p>
        </w:tc>
        <w:tc>
          <w:tcPr>
            <w:tcW w:w="1134" w:type="dxa"/>
            <w:tcBorders>
              <w:top w:val="single" w:sz="4" w:space="0" w:color="auto"/>
              <w:left w:val="single" w:sz="4" w:space="0" w:color="auto"/>
              <w:bottom w:val="single" w:sz="4" w:space="0" w:color="auto"/>
              <w:right w:val="single" w:sz="4" w:space="0" w:color="auto"/>
            </w:tcBorders>
          </w:tcPr>
          <w:p w:rsidR="006C773F" w:rsidRDefault="006C773F" w:rsidP="006C773F">
            <w:pPr>
              <w:pStyle w:val="a3"/>
              <w:rPr>
                <w:rFonts w:ascii="Times New Roman" w:hAnsi="Times New Roman" w:cs="Times New Roman"/>
                <w:bCs/>
                <w:sz w:val="24"/>
                <w:szCs w:val="24"/>
              </w:rPr>
            </w:pPr>
          </w:p>
        </w:tc>
      </w:tr>
    </w:tbl>
    <w:p w:rsidR="007625B2" w:rsidRDefault="007625B2" w:rsidP="007625B2">
      <w:pPr>
        <w:pStyle w:val="af1"/>
        <w:snapToGrid w:val="0"/>
        <w:jc w:val="center"/>
        <w:rPr>
          <w:rFonts w:ascii="Times New Roman" w:hAnsi="Times New Roman" w:cs="Times New Roman"/>
          <w:b/>
          <w:bCs/>
          <w:sz w:val="28"/>
          <w:szCs w:val="28"/>
        </w:rPr>
      </w:pPr>
    </w:p>
    <w:p w:rsidR="003A322D" w:rsidRDefault="003A322D" w:rsidP="003A322D">
      <w:pPr>
        <w:spacing w:after="0" w:line="240" w:lineRule="auto"/>
        <w:jc w:val="center"/>
        <w:rPr>
          <w:rFonts w:ascii="Times New Roman" w:hAnsi="Times New Roman"/>
          <w:b/>
          <w:sz w:val="24"/>
          <w:szCs w:val="24"/>
        </w:rPr>
      </w:pPr>
    </w:p>
    <w:p w:rsidR="003A322D" w:rsidRPr="00777A23" w:rsidRDefault="003A322D" w:rsidP="003A322D">
      <w:pPr>
        <w:spacing w:after="0" w:line="240" w:lineRule="auto"/>
        <w:ind w:left="720"/>
        <w:jc w:val="both"/>
        <w:rPr>
          <w:rFonts w:ascii="Times New Roman" w:hAnsi="Times New Roman"/>
          <w:sz w:val="24"/>
          <w:szCs w:val="24"/>
        </w:rPr>
      </w:pPr>
    </w:p>
    <w:p w:rsidR="003A322D" w:rsidRPr="00777A23" w:rsidRDefault="003A322D" w:rsidP="003A322D">
      <w:pPr>
        <w:pStyle w:val="a3"/>
        <w:jc w:val="center"/>
        <w:rPr>
          <w:rFonts w:ascii="Times New Roman" w:hAnsi="Times New Roman" w:cs="Times New Roman"/>
          <w:b/>
          <w:i/>
          <w:sz w:val="24"/>
          <w:szCs w:val="24"/>
        </w:rPr>
      </w:pPr>
    </w:p>
    <w:p w:rsidR="003A322D" w:rsidRPr="00AA7936" w:rsidRDefault="003A322D" w:rsidP="00AA7936">
      <w:pPr>
        <w:spacing w:after="0" w:line="240" w:lineRule="auto"/>
        <w:jc w:val="both"/>
        <w:rPr>
          <w:rFonts w:ascii="Times New Roman" w:hAnsi="Times New Roman" w:cs="Times New Roman"/>
          <w:sz w:val="24"/>
          <w:szCs w:val="24"/>
        </w:rPr>
      </w:pPr>
    </w:p>
    <w:p w:rsidR="00AA7936" w:rsidRPr="00AA7936" w:rsidRDefault="00AA7936" w:rsidP="00AA7936">
      <w:pPr>
        <w:pStyle w:val="a7"/>
        <w:spacing w:after="0" w:line="240" w:lineRule="auto"/>
        <w:contextualSpacing w:val="0"/>
        <w:rPr>
          <w:rFonts w:ascii="Times New Roman" w:hAnsi="Times New Roman"/>
          <w:b/>
          <w:sz w:val="28"/>
          <w:szCs w:val="28"/>
        </w:rPr>
      </w:pPr>
    </w:p>
    <w:sectPr w:rsidR="00AA7936" w:rsidRPr="00AA7936" w:rsidSect="00022A05">
      <w:footerReference w:type="default" r:id="rId11"/>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757" w:rsidRDefault="00C75757" w:rsidP="000D20BA">
      <w:pPr>
        <w:spacing w:after="0" w:line="240" w:lineRule="auto"/>
      </w:pPr>
      <w:r>
        <w:separator/>
      </w:r>
    </w:p>
  </w:endnote>
  <w:endnote w:type="continuationSeparator" w:id="0">
    <w:p w:rsidR="00C75757" w:rsidRDefault="00C75757" w:rsidP="000D2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penSymbol">
    <w:altName w:val="Times New Roman"/>
    <w:charset w:val="00"/>
    <w:family w:val="auto"/>
    <w:pitch w:val="default"/>
  </w:font>
  <w:font w:name="Liberation Sans">
    <w:altName w:val="Arial"/>
    <w:charset w:val="80"/>
    <w:family w:val="swiss"/>
    <w:pitch w:val="variable"/>
  </w:font>
  <w:font w:name="DejaVu Sans">
    <w:charset w:val="CC"/>
    <w:family w:val="swiss"/>
    <w:pitch w:val="variable"/>
    <w:sig w:usb0="E7002EFF" w:usb1="D200FDFF" w:usb2="0A04602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AD2" w:rsidRDefault="00782AD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757" w:rsidRDefault="00C75757" w:rsidP="000D20BA">
      <w:pPr>
        <w:spacing w:after="0" w:line="240" w:lineRule="auto"/>
      </w:pPr>
      <w:r>
        <w:separator/>
      </w:r>
    </w:p>
  </w:footnote>
  <w:footnote w:type="continuationSeparator" w:id="0">
    <w:p w:rsidR="00C75757" w:rsidRDefault="00C75757" w:rsidP="000D20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5pt;height:11.5pt" o:bullet="t">
        <v:imagedata r:id="rId1" o:title="mso13"/>
      </v:shape>
    </w:pict>
  </w:numPicBullet>
  <w:abstractNum w:abstractNumId="0" w15:restartNumberingAfterBreak="0">
    <w:nsid w:val="00000008"/>
    <w:multiLevelType w:val="singleLevel"/>
    <w:tmpl w:val="00000008"/>
    <w:name w:val="WW8Num14"/>
    <w:lvl w:ilvl="0">
      <w:start w:val="1"/>
      <w:numFmt w:val="bullet"/>
      <w:lvlText w:val=""/>
      <w:lvlJc w:val="left"/>
      <w:pPr>
        <w:tabs>
          <w:tab w:val="num" w:pos="0"/>
        </w:tabs>
        <w:ind w:left="720" w:hanging="360"/>
      </w:pPr>
      <w:rPr>
        <w:rFonts w:ascii="Wingdings" w:hAnsi="Wingdings"/>
      </w:rPr>
    </w:lvl>
  </w:abstractNum>
  <w:abstractNum w:abstractNumId="1" w15:restartNumberingAfterBreak="0">
    <w:nsid w:val="0000000F"/>
    <w:multiLevelType w:val="singleLevel"/>
    <w:tmpl w:val="0000000F"/>
    <w:name w:val="WW8Num30"/>
    <w:lvl w:ilvl="0">
      <w:start w:val="1"/>
      <w:numFmt w:val="decimal"/>
      <w:lvlText w:val="%1."/>
      <w:lvlJc w:val="left"/>
      <w:pPr>
        <w:tabs>
          <w:tab w:val="num" w:pos="0"/>
        </w:tabs>
        <w:ind w:left="720" w:hanging="360"/>
      </w:pPr>
    </w:lvl>
  </w:abstractNum>
  <w:abstractNum w:abstractNumId="2" w15:restartNumberingAfterBreak="0">
    <w:nsid w:val="00000013"/>
    <w:multiLevelType w:val="multilevel"/>
    <w:tmpl w:val="0000001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15:restartNumberingAfterBreak="0">
    <w:nsid w:val="002C3D30"/>
    <w:multiLevelType w:val="hybridMultilevel"/>
    <w:tmpl w:val="E3EA359A"/>
    <w:lvl w:ilvl="0" w:tplc="C2CECFC2">
      <w:start w:val="6"/>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15:restartNumberingAfterBreak="0">
    <w:nsid w:val="01140236"/>
    <w:multiLevelType w:val="multilevel"/>
    <w:tmpl w:val="C636BA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F1525"/>
    <w:multiLevelType w:val="multilevel"/>
    <w:tmpl w:val="C636BA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BC6755"/>
    <w:multiLevelType w:val="hybridMultilevel"/>
    <w:tmpl w:val="F990CD0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2F6DA4"/>
    <w:multiLevelType w:val="multilevel"/>
    <w:tmpl w:val="FB385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EE0765"/>
    <w:multiLevelType w:val="multilevel"/>
    <w:tmpl w:val="C636BA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4E1088"/>
    <w:multiLevelType w:val="hybridMultilevel"/>
    <w:tmpl w:val="A684BA52"/>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0" w15:restartNumberingAfterBreak="0">
    <w:nsid w:val="0F0856C1"/>
    <w:multiLevelType w:val="multilevel"/>
    <w:tmpl w:val="02B65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83531C"/>
    <w:multiLevelType w:val="hybridMultilevel"/>
    <w:tmpl w:val="175C98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EA4EE6"/>
    <w:multiLevelType w:val="multilevel"/>
    <w:tmpl w:val="C636BA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D61D19"/>
    <w:multiLevelType w:val="multilevel"/>
    <w:tmpl w:val="C636BA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AF4C3C"/>
    <w:multiLevelType w:val="hybridMultilevel"/>
    <w:tmpl w:val="9230E482"/>
    <w:lvl w:ilvl="0" w:tplc="05A009AE">
      <w:start w:val="1"/>
      <w:numFmt w:val="decimal"/>
      <w:lvlText w:val="%1."/>
      <w:lvlJc w:val="left"/>
      <w:pPr>
        <w:ind w:left="1860" w:hanging="360"/>
      </w:pPr>
      <w:rPr>
        <w:rFonts w:hint="default"/>
        <w:b w:val="0"/>
      </w:r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15" w15:restartNumberingAfterBreak="0">
    <w:nsid w:val="1BF110F8"/>
    <w:multiLevelType w:val="hybridMultilevel"/>
    <w:tmpl w:val="3C062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1C6134"/>
    <w:multiLevelType w:val="hybridMultilevel"/>
    <w:tmpl w:val="026098C2"/>
    <w:lvl w:ilvl="0" w:tplc="4E80DDF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D50DE0"/>
    <w:multiLevelType w:val="hybridMultilevel"/>
    <w:tmpl w:val="110EA9FE"/>
    <w:lvl w:ilvl="0" w:tplc="04190007">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714F79"/>
    <w:multiLevelType w:val="hybridMultilevel"/>
    <w:tmpl w:val="25E8A220"/>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1D20D1D"/>
    <w:multiLevelType w:val="multilevel"/>
    <w:tmpl w:val="79DA1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7304E9"/>
    <w:multiLevelType w:val="multilevel"/>
    <w:tmpl w:val="0BFC006E"/>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AFA5019"/>
    <w:multiLevelType w:val="hybridMultilevel"/>
    <w:tmpl w:val="09AE937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EFA4463"/>
    <w:multiLevelType w:val="multilevel"/>
    <w:tmpl w:val="871CB9F0"/>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FF56697"/>
    <w:multiLevelType w:val="multilevel"/>
    <w:tmpl w:val="C636BA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6A6712"/>
    <w:multiLevelType w:val="hybridMultilevel"/>
    <w:tmpl w:val="ED7443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D2D70"/>
    <w:multiLevelType w:val="hybridMultilevel"/>
    <w:tmpl w:val="B6AA294C"/>
    <w:lvl w:ilvl="0" w:tplc="04190001">
      <w:start w:val="1"/>
      <w:numFmt w:val="bullet"/>
      <w:lvlText w:val=""/>
      <w:lvlJc w:val="left"/>
      <w:pPr>
        <w:tabs>
          <w:tab w:val="num" w:pos="1180"/>
        </w:tabs>
        <w:ind w:left="1180" w:hanging="360"/>
      </w:pPr>
      <w:rPr>
        <w:rFonts w:ascii="Symbol" w:hAnsi="Symbol" w:hint="default"/>
      </w:rPr>
    </w:lvl>
    <w:lvl w:ilvl="1" w:tplc="04190003" w:tentative="1">
      <w:start w:val="1"/>
      <w:numFmt w:val="bullet"/>
      <w:lvlText w:val="o"/>
      <w:lvlJc w:val="left"/>
      <w:pPr>
        <w:tabs>
          <w:tab w:val="num" w:pos="1900"/>
        </w:tabs>
        <w:ind w:left="1900" w:hanging="360"/>
      </w:pPr>
      <w:rPr>
        <w:rFonts w:ascii="Courier New" w:hAnsi="Courier New" w:cs="Courier New" w:hint="default"/>
      </w:rPr>
    </w:lvl>
    <w:lvl w:ilvl="2" w:tplc="04190005" w:tentative="1">
      <w:start w:val="1"/>
      <w:numFmt w:val="bullet"/>
      <w:lvlText w:val=""/>
      <w:lvlJc w:val="left"/>
      <w:pPr>
        <w:tabs>
          <w:tab w:val="num" w:pos="2620"/>
        </w:tabs>
        <w:ind w:left="2620" w:hanging="360"/>
      </w:pPr>
      <w:rPr>
        <w:rFonts w:ascii="Wingdings" w:hAnsi="Wingdings" w:hint="default"/>
      </w:rPr>
    </w:lvl>
    <w:lvl w:ilvl="3" w:tplc="04190001" w:tentative="1">
      <w:start w:val="1"/>
      <w:numFmt w:val="bullet"/>
      <w:lvlText w:val=""/>
      <w:lvlJc w:val="left"/>
      <w:pPr>
        <w:tabs>
          <w:tab w:val="num" w:pos="3340"/>
        </w:tabs>
        <w:ind w:left="3340" w:hanging="360"/>
      </w:pPr>
      <w:rPr>
        <w:rFonts w:ascii="Symbol" w:hAnsi="Symbol" w:hint="default"/>
      </w:rPr>
    </w:lvl>
    <w:lvl w:ilvl="4" w:tplc="04190003" w:tentative="1">
      <w:start w:val="1"/>
      <w:numFmt w:val="bullet"/>
      <w:lvlText w:val="o"/>
      <w:lvlJc w:val="left"/>
      <w:pPr>
        <w:tabs>
          <w:tab w:val="num" w:pos="4060"/>
        </w:tabs>
        <w:ind w:left="4060" w:hanging="360"/>
      </w:pPr>
      <w:rPr>
        <w:rFonts w:ascii="Courier New" w:hAnsi="Courier New" w:cs="Courier New" w:hint="default"/>
      </w:rPr>
    </w:lvl>
    <w:lvl w:ilvl="5" w:tplc="04190005" w:tentative="1">
      <w:start w:val="1"/>
      <w:numFmt w:val="bullet"/>
      <w:lvlText w:val=""/>
      <w:lvlJc w:val="left"/>
      <w:pPr>
        <w:tabs>
          <w:tab w:val="num" w:pos="4780"/>
        </w:tabs>
        <w:ind w:left="4780" w:hanging="360"/>
      </w:pPr>
      <w:rPr>
        <w:rFonts w:ascii="Wingdings" w:hAnsi="Wingdings" w:hint="default"/>
      </w:rPr>
    </w:lvl>
    <w:lvl w:ilvl="6" w:tplc="04190001" w:tentative="1">
      <w:start w:val="1"/>
      <w:numFmt w:val="bullet"/>
      <w:lvlText w:val=""/>
      <w:lvlJc w:val="left"/>
      <w:pPr>
        <w:tabs>
          <w:tab w:val="num" w:pos="5500"/>
        </w:tabs>
        <w:ind w:left="5500" w:hanging="360"/>
      </w:pPr>
      <w:rPr>
        <w:rFonts w:ascii="Symbol" w:hAnsi="Symbol" w:hint="default"/>
      </w:rPr>
    </w:lvl>
    <w:lvl w:ilvl="7" w:tplc="04190003" w:tentative="1">
      <w:start w:val="1"/>
      <w:numFmt w:val="bullet"/>
      <w:lvlText w:val="o"/>
      <w:lvlJc w:val="left"/>
      <w:pPr>
        <w:tabs>
          <w:tab w:val="num" w:pos="6220"/>
        </w:tabs>
        <w:ind w:left="6220" w:hanging="360"/>
      </w:pPr>
      <w:rPr>
        <w:rFonts w:ascii="Courier New" w:hAnsi="Courier New" w:cs="Courier New" w:hint="default"/>
      </w:rPr>
    </w:lvl>
    <w:lvl w:ilvl="8" w:tplc="04190005" w:tentative="1">
      <w:start w:val="1"/>
      <w:numFmt w:val="bullet"/>
      <w:lvlText w:val=""/>
      <w:lvlJc w:val="left"/>
      <w:pPr>
        <w:tabs>
          <w:tab w:val="num" w:pos="6940"/>
        </w:tabs>
        <w:ind w:left="6940" w:hanging="360"/>
      </w:pPr>
      <w:rPr>
        <w:rFonts w:ascii="Wingdings" w:hAnsi="Wingdings" w:hint="default"/>
      </w:rPr>
    </w:lvl>
  </w:abstractNum>
  <w:abstractNum w:abstractNumId="26" w15:restartNumberingAfterBreak="0">
    <w:nsid w:val="4750112A"/>
    <w:multiLevelType w:val="hybridMultilevel"/>
    <w:tmpl w:val="7508473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155C63"/>
    <w:multiLevelType w:val="multilevel"/>
    <w:tmpl w:val="F97A6A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C55C82"/>
    <w:multiLevelType w:val="multilevel"/>
    <w:tmpl w:val="B59E0BC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sz w:val="28"/>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9" w15:restartNumberingAfterBreak="0">
    <w:nsid w:val="4DAD2B3A"/>
    <w:multiLevelType w:val="hybridMultilevel"/>
    <w:tmpl w:val="1884DB6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4F650B70"/>
    <w:multiLevelType w:val="multilevel"/>
    <w:tmpl w:val="E3EA359A"/>
    <w:lvl w:ilvl="0">
      <w:start w:val="6"/>
      <w:numFmt w:val="decimal"/>
      <w:lvlText w:val="%1."/>
      <w:lvlJc w:val="left"/>
      <w:pPr>
        <w:tabs>
          <w:tab w:val="num" w:pos="1773"/>
        </w:tabs>
        <w:ind w:left="1773" w:hanging="1065"/>
      </w:pPr>
      <w:rPr>
        <w:rFonts w:hint="default"/>
      </w:rPr>
    </w:lvl>
    <w:lvl w:ilvl="1" w:tentative="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31" w15:restartNumberingAfterBreak="0">
    <w:nsid w:val="507271A7"/>
    <w:multiLevelType w:val="hybridMultilevel"/>
    <w:tmpl w:val="C636BA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6D00B2"/>
    <w:multiLevelType w:val="hybridMultilevel"/>
    <w:tmpl w:val="9874459A"/>
    <w:lvl w:ilvl="0" w:tplc="04190001">
      <w:start w:val="1"/>
      <w:numFmt w:val="bullet"/>
      <w:lvlText w:val=""/>
      <w:lvlJc w:val="left"/>
      <w:pPr>
        <w:tabs>
          <w:tab w:val="num" w:pos="1660"/>
        </w:tabs>
        <w:ind w:left="1660" w:hanging="360"/>
      </w:pPr>
      <w:rPr>
        <w:rFonts w:ascii="Symbol" w:hAnsi="Symbol" w:hint="default"/>
      </w:rPr>
    </w:lvl>
    <w:lvl w:ilvl="1" w:tplc="04190003" w:tentative="1">
      <w:start w:val="1"/>
      <w:numFmt w:val="bullet"/>
      <w:lvlText w:val="o"/>
      <w:lvlJc w:val="left"/>
      <w:pPr>
        <w:tabs>
          <w:tab w:val="num" w:pos="2380"/>
        </w:tabs>
        <w:ind w:left="2380" w:hanging="360"/>
      </w:pPr>
      <w:rPr>
        <w:rFonts w:ascii="Courier New" w:hAnsi="Courier New" w:cs="Courier New" w:hint="default"/>
      </w:rPr>
    </w:lvl>
    <w:lvl w:ilvl="2" w:tplc="04190005" w:tentative="1">
      <w:start w:val="1"/>
      <w:numFmt w:val="bullet"/>
      <w:lvlText w:val=""/>
      <w:lvlJc w:val="left"/>
      <w:pPr>
        <w:tabs>
          <w:tab w:val="num" w:pos="3100"/>
        </w:tabs>
        <w:ind w:left="3100" w:hanging="360"/>
      </w:pPr>
      <w:rPr>
        <w:rFonts w:ascii="Wingdings" w:hAnsi="Wingdings" w:hint="default"/>
      </w:rPr>
    </w:lvl>
    <w:lvl w:ilvl="3" w:tplc="04190001" w:tentative="1">
      <w:start w:val="1"/>
      <w:numFmt w:val="bullet"/>
      <w:lvlText w:val=""/>
      <w:lvlJc w:val="left"/>
      <w:pPr>
        <w:tabs>
          <w:tab w:val="num" w:pos="3820"/>
        </w:tabs>
        <w:ind w:left="3820" w:hanging="360"/>
      </w:pPr>
      <w:rPr>
        <w:rFonts w:ascii="Symbol" w:hAnsi="Symbol" w:hint="default"/>
      </w:rPr>
    </w:lvl>
    <w:lvl w:ilvl="4" w:tplc="04190003" w:tentative="1">
      <w:start w:val="1"/>
      <w:numFmt w:val="bullet"/>
      <w:lvlText w:val="o"/>
      <w:lvlJc w:val="left"/>
      <w:pPr>
        <w:tabs>
          <w:tab w:val="num" w:pos="4540"/>
        </w:tabs>
        <w:ind w:left="4540" w:hanging="360"/>
      </w:pPr>
      <w:rPr>
        <w:rFonts w:ascii="Courier New" w:hAnsi="Courier New" w:cs="Courier New" w:hint="default"/>
      </w:rPr>
    </w:lvl>
    <w:lvl w:ilvl="5" w:tplc="04190005" w:tentative="1">
      <w:start w:val="1"/>
      <w:numFmt w:val="bullet"/>
      <w:lvlText w:val=""/>
      <w:lvlJc w:val="left"/>
      <w:pPr>
        <w:tabs>
          <w:tab w:val="num" w:pos="5260"/>
        </w:tabs>
        <w:ind w:left="5260" w:hanging="360"/>
      </w:pPr>
      <w:rPr>
        <w:rFonts w:ascii="Wingdings" w:hAnsi="Wingdings" w:hint="default"/>
      </w:rPr>
    </w:lvl>
    <w:lvl w:ilvl="6" w:tplc="04190001" w:tentative="1">
      <w:start w:val="1"/>
      <w:numFmt w:val="bullet"/>
      <w:lvlText w:val=""/>
      <w:lvlJc w:val="left"/>
      <w:pPr>
        <w:tabs>
          <w:tab w:val="num" w:pos="5980"/>
        </w:tabs>
        <w:ind w:left="5980" w:hanging="360"/>
      </w:pPr>
      <w:rPr>
        <w:rFonts w:ascii="Symbol" w:hAnsi="Symbol" w:hint="default"/>
      </w:rPr>
    </w:lvl>
    <w:lvl w:ilvl="7" w:tplc="04190003" w:tentative="1">
      <w:start w:val="1"/>
      <w:numFmt w:val="bullet"/>
      <w:lvlText w:val="o"/>
      <w:lvlJc w:val="left"/>
      <w:pPr>
        <w:tabs>
          <w:tab w:val="num" w:pos="6700"/>
        </w:tabs>
        <w:ind w:left="6700" w:hanging="360"/>
      </w:pPr>
      <w:rPr>
        <w:rFonts w:ascii="Courier New" w:hAnsi="Courier New" w:cs="Courier New" w:hint="default"/>
      </w:rPr>
    </w:lvl>
    <w:lvl w:ilvl="8" w:tplc="04190005" w:tentative="1">
      <w:start w:val="1"/>
      <w:numFmt w:val="bullet"/>
      <w:lvlText w:val=""/>
      <w:lvlJc w:val="left"/>
      <w:pPr>
        <w:tabs>
          <w:tab w:val="num" w:pos="7420"/>
        </w:tabs>
        <w:ind w:left="7420" w:hanging="360"/>
      </w:pPr>
      <w:rPr>
        <w:rFonts w:ascii="Wingdings" w:hAnsi="Wingdings" w:hint="default"/>
      </w:rPr>
    </w:lvl>
  </w:abstractNum>
  <w:abstractNum w:abstractNumId="33" w15:restartNumberingAfterBreak="0">
    <w:nsid w:val="54B90AFD"/>
    <w:multiLevelType w:val="hybridMultilevel"/>
    <w:tmpl w:val="97D0AC68"/>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34" w15:restartNumberingAfterBreak="0">
    <w:nsid w:val="5ADB3C56"/>
    <w:multiLevelType w:val="multilevel"/>
    <w:tmpl w:val="03C4D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69635C"/>
    <w:multiLevelType w:val="hybridMultilevel"/>
    <w:tmpl w:val="A9E07E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0F85E41"/>
    <w:multiLevelType w:val="hybridMultilevel"/>
    <w:tmpl w:val="7200D4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2B6027"/>
    <w:multiLevelType w:val="multilevel"/>
    <w:tmpl w:val="EDD46C0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7585854"/>
    <w:multiLevelType w:val="hybridMultilevel"/>
    <w:tmpl w:val="CC1275D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683926D6"/>
    <w:multiLevelType w:val="multilevel"/>
    <w:tmpl w:val="C636BA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1262FC"/>
    <w:multiLevelType w:val="multilevel"/>
    <w:tmpl w:val="E3EA359A"/>
    <w:lvl w:ilvl="0">
      <w:start w:val="6"/>
      <w:numFmt w:val="decimal"/>
      <w:lvlText w:val="%1."/>
      <w:lvlJc w:val="left"/>
      <w:pPr>
        <w:tabs>
          <w:tab w:val="num" w:pos="1773"/>
        </w:tabs>
        <w:ind w:left="1773" w:hanging="1065"/>
      </w:pPr>
      <w:rPr>
        <w:rFonts w:hint="default"/>
      </w:rPr>
    </w:lvl>
    <w:lvl w:ilvl="1" w:tentative="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41" w15:restartNumberingAfterBreak="0">
    <w:nsid w:val="74E66645"/>
    <w:multiLevelType w:val="hybridMultilevel"/>
    <w:tmpl w:val="4E3A77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EF3176"/>
    <w:multiLevelType w:val="hybridMultilevel"/>
    <w:tmpl w:val="786C6976"/>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43" w15:restartNumberingAfterBreak="0">
    <w:nsid w:val="77C80A9E"/>
    <w:multiLevelType w:val="multilevel"/>
    <w:tmpl w:val="C636BA2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8B91B94"/>
    <w:multiLevelType w:val="hybridMultilevel"/>
    <w:tmpl w:val="F222B426"/>
    <w:lvl w:ilvl="0" w:tplc="4DEA7EC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90C1959"/>
    <w:multiLevelType w:val="multilevel"/>
    <w:tmpl w:val="C636BA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9B7726"/>
    <w:multiLevelType w:val="hybridMultilevel"/>
    <w:tmpl w:val="2148209A"/>
    <w:lvl w:ilvl="0" w:tplc="0419000F">
      <w:start w:val="1"/>
      <w:numFmt w:val="decimal"/>
      <w:lvlText w:val="%1."/>
      <w:lvlJc w:val="left"/>
      <w:pPr>
        <w:tabs>
          <w:tab w:val="num" w:pos="1080"/>
        </w:tabs>
        <w:ind w:left="1080" w:hanging="360"/>
      </w:pPr>
    </w:lvl>
    <w:lvl w:ilvl="1" w:tplc="04190001">
      <w:start w:val="1"/>
      <w:numFmt w:val="bullet"/>
      <w:lvlText w:val=""/>
      <w:lvlJc w:val="left"/>
      <w:pPr>
        <w:tabs>
          <w:tab w:val="num" w:pos="1800"/>
        </w:tabs>
        <w:ind w:left="180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15:restartNumberingAfterBreak="0">
    <w:nsid w:val="7C2021CD"/>
    <w:multiLevelType w:val="hybridMultilevel"/>
    <w:tmpl w:val="FD1CCE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A67DBC"/>
    <w:multiLevelType w:val="multilevel"/>
    <w:tmpl w:val="D4C40FA2"/>
    <w:lvl w:ilvl="0">
      <w:start w:val="2"/>
      <w:numFmt w:val="decimal"/>
      <w:lvlText w:val="%1"/>
      <w:lvlJc w:val="left"/>
      <w:pPr>
        <w:ind w:left="360" w:hanging="360"/>
      </w:pPr>
      <w:rPr>
        <w:rFonts w:eastAsia="Times New Roman" w:cs="Times New Roman" w:hint="default"/>
        <w:b w:val="0"/>
        <w:color w:val="000000"/>
      </w:rPr>
    </w:lvl>
    <w:lvl w:ilvl="1">
      <w:start w:val="2"/>
      <w:numFmt w:val="decimal"/>
      <w:lvlText w:val="%1.%2"/>
      <w:lvlJc w:val="left"/>
      <w:pPr>
        <w:ind w:left="360" w:hanging="360"/>
      </w:pPr>
      <w:rPr>
        <w:rFonts w:eastAsia="Times New Roman" w:cs="Times New Roman" w:hint="default"/>
        <w:b w:val="0"/>
        <w:color w:val="000000"/>
      </w:rPr>
    </w:lvl>
    <w:lvl w:ilvl="2">
      <w:start w:val="1"/>
      <w:numFmt w:val="decimal"/>
      <w:lvlText w:val="%1.%2.%3"/>
      <w:lvlJc w:val="left"/>
      <w:pPr>
        <w:ind w:left="720" w:hanging="720"/>
      </w:pPr>
      <w:rPr>
        <w:rFonts w:eastAsia="Times New Roman" w:cs="Times New Roman" w:hint="default"/>
        <w:b w:val="0"/>
        <w:color w:val="000000"/>
      </w:rPr>
    </w:lvl>
    <w:lvl w:ilvl="3">
      <w:start w:val="1"/>
      <w:numFmt w:val="decimal"/>
      <w:lvlText w:val="%1.%2.%3.%4"/>
      <w:lvlJc w:val="left"/>
      <w:pPr>
        <w:ind w:left="720" w:hanging="720"/>
      </w:pPr>
      <w:rPr>
        <w:rFonts w:eastAsia="Times New Roman" w:cs="Times New Roman" w:hint="default"/>
        <w:b w:val="0"/>
        <w:color w:val="000000"/>
      </w:rPr>
    </w:lvl>
    <w:lvl w:ilvl="4">
      <w:start w:val="1"/>
      <w:numFmt w:val="decimal"/>
      <w:lvlText w:val="%1.%2.%3.%4.%5"/>
      <w:lvlJc w:val="left"/>
      <w:pPr>
        <w:ind w:left="1080" w:hanging="1080"/>
      </w:pPr>
      <w:rPr>
        <w:rFonts w:eastAsia="Times New Roman" w:cs="Times New Roman" w:hint="default"/>
        <w:b w:val="0"/>
        <w:color w:val="000000"/>
      </w:rPr>
    </w:lvl>
    <w:lvl w:ilvl="5">
      <w:start w:val="1"/>
      <w:numFmt w:val="decimal"/>
      <w:lvlText w:val="%1.%2.%3.%4.%5.%6"/>
      <w:lvlJc w:val="left"/>
      <w:pPr>
        <w:ind w:left="1080" w:hanging="1080"/>
      </w:pPr>
      <w:rPr>
        <w:rFonts w:eastAsia="Times New Roman" w:cs="Times New Roman" w:hint="default"/>
        <w:b w:val="0"/>
        <w:color w:val="000000"/>
      </w:rPr>
    </w:lvl>
    <w:lvl w:ilvl="6">
      <w:start w:val="1"/>
      <w:numFmt w:val="decimal"/>
      <w:lvlText w:val="%1.%2.%3.%4.%5.%6.%7"/>
      <w:lvlJc w:val="left"/>
      <w:pPr>
        <w:ind w:left="1440" w:hanging="1440"/>
      </w:pPr>
      <w:rPr>
        <w:rFonts w:eastAsia="Times New Roman" w:cs="Times New Roman" w:hint="default"/>
        <w:b w:val="0"/>
        <w:color w:val="000000"/>
      </w:rPr>
    </w:lvl>
    <w:lvl w:ilvl="7">
      <w:start w:val="1"/>
      <w:numFmt w:val="decimal"/>
      <w:lvlText w:val="%1.%2.%3.%4.%5.%6.%7.%8"/>
      <w:lvlJc w:val="left"/>
      <w:pPr>
        <w:ind w:left="1440" w:hanging="1440"/>
      </w:pPr>
      <w:rPr>
        <w:rFonts w:eastAsia="Times New Roman" w:cs="Times New Roman" w:hint="default"/>
        <w:b w:val="0"/>
        <w:color w:val="000000"/>
      </w:rPr>
    </w:lvl>
    <w:lvl w:ilvl="8">
      <w:start w:val="1"/>
      <w:numFmt w:val="decimal"/>
      <w:lvlText w:val="%1.%2.%3.%4.%5.%6.%7.%8.%9"/>
      <w:lvlJc w:val="left"/>
      <w:pPr>
        <w:ind w:left="1800" w:hanging="1800"/>
      </w:pPr>
      <w:rPr>
        <w:rFonts w:eastAsia="Times New Roman" w:cs="Times New Roman" w:hint="default"/>
        <w:b w:val="0"/>
        <w:color w:val="000000"/>
      </w:rPr>
    </w:lvl>
  </w:abstractNum>
  <w:num w:numId="1">
    <w:abstractNumId w:val="19"/>
  </w:num>
  <w:num w:numId="2">
    <w:abstractNumId w:val="29"/>
  </w:num>
  <w:num w:numId="3">
    <w:abstractNumId w:val="27"/>
  </w:num>
  <w:num w:numId="4">
    <w:abstractNumId w:val="21"/>
  </w:num>
  <w:num w:numId="5">
    <w:abstractNumId w:val="28"/>
  </w:num>
  <w:num w:numId="6">
    <w:abstractNumId w:val="42"/>
  </w:num>
  <w:num w:numId="7">
    <w:abstractNumId w:val="37"/>
  </w:num>
  <w:num w:numId="8">
    <w:abstractNumId w:val="35"/>
  </w:num>
  <w:num w:numId="9">
    <w:abstractNumId w:val="2"/>
  </w:num>
  <w:num w:numId="10">
    <w:abstractNumId w:val="9"/>
  </w:num>
  <w:num w:numId="11">
    <w:abstractNumId w:val="26"/>
  </w:num>
  <w:num w:numId="12">
    <w:abstractNumId w:val="25"/>
  </w:num>
  <w:num w:numId="13">
    <w:abstractNumId w:val="33"/>
  </w:num>
  <w:num w:numId="14">
    <w:abstractNumId w:val="24"/>
  </w:num>
  <w:num w:numId="15">
    <w:abstractNumId w:val="32"/>
  </w:num>
  <w:num w:numId="16">
    <w:abstractNumId w:val="15"/>
  </w:num>
  <w:num w:numId="17">
    <w:abstractNumId w:val="11"/>
  </w:num>
  <w:num w:numId="18">
    <w:abstractNumId w:val="1"/>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7"/>
  </w:num>
  <w:num w:numId="21">
    <w:abstractNumId w:val="36"/>
  </w:num>
  <w:num w:numId="22">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6"/>
  </w:num>
  <w:num w:numId="25">
    <w:abstractNumId w:val="18"/>
  </w:num>
  <w:num w:numId="26">
    <w:abstractNumId w:val="0"/>
  </w:num>
  <w:num w:numId="27">
    <w:abstractNumId w:val="17"/>
  </w:num>
  <w:num w:numId="28">
    <w:abstractNumId w:val="3"/>
  </w:num>
  <w:num w:numId="29">
    <w:abstractNumId w:val="30"/>
  </w:num>
  <w:num w:numId="30">
    <w:abstractNumId w:val="40"/>
  </w:num>
  <w:num w:numId="31">
    <w:abstractNumId w:val="31"/>
  </w:num>
  <w:num w:numId="32">
    <w:abstractNumId w:val="8"/>
  </w:num>
  <w:num w:numId="33">
    <w:abstractNumId w:val="39"/>
  </w:num>
  <w:num w:numId="34">
    <w:abstractNumId w:val="13"/>
  </w:num>
  <w:num w:numId="35">
    <w:abstractNumId w:val="41"/>
  </w:num>
  <w:num w:numId="36">
    <w:abstractNumId w:val="5"/>
  </w:num>
  <w:num w:numId="37">
    <w:abstractNumId w:val="23"/>
  </w:num>
  <w:num w:numId="38">
    <w:abstractNumId w:val="4"/>
  </w:num>
  <w:num w:numId="39">
    <w:abstractNumId w:val="43"/>
  </w:num>
  <w:num w:numId="40">
    <w:abstractNumId w:val="45"/>
  </w:num>
  <w:num w:numId="41">
    <w:abstractNumId w:val="12"/>
  </w:num>
  <w:num w:numId="42">
    <w:abstractNumId w:val="7"/>
  </w:num>
  <w:num w:numId="43">
    <w:abstractNumId w:val="34"/>
  </w:num>
  <w:num w:numId="44">
    <w:abstractNumId w:val="10"/>
  </w:num>
  <w:num w:numId="45">
    <w:abstractNumId w:val="14"/>
  </w:num>
  <w:num w:numId="46">
    <w:abstractNumId w:val="48"/>
  </w:num>
  <w:num w:numId="47">
    <w:abstractNumId w:val="22"/>
  </w:num>
  <w:num w:numId="48">
    <w:abstractNumId w:val="20"/>
  </w:num>
  <w:num w:numId="49">
    <w:abstractNumId w:val="16"/>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534F9"/>
    <w:rsid w:val="0000099C"/>
    <w:rsid w:val="00003485"/>
    <w:rsid w:val="00003B41"/>
    <w:rsid w:val="00005752"/>
    <w:rsid w:val="000073B6"/>
    <w:rsid w:val="00007F71"/>
    <w:rsid w:val="00010FE3"/>
    <w:rsid w:val="000111CB"/>
    <w:rsid w:val="000113AC"/>
    <w:rsid w:val="0001242B"/>
    <w:rsid w:val="000144F7"/>
    <w:rsid w:val="000154A5"/>
    <w:rsid w:val="00015FAD"/>
    <w:rsid w:val="000166FC"/>
    <w:rsid w:val="000209D4"/>
    <w:rsid w:val="00020D05"/>
    <w:rsid w:val="00021893"/>
    <w:rsid w:val="00021DA3"/>
    <w:rsid w:val="00022629"/>
    <w:rsid w:val="00022A05"/>
    <w:rsid w:val="000234B2"/>
    <w:rsid w:val="00024652"/>
    <w:rsid w:val="0002638C"/>
    <w:rsid w:val="00030A50"/>
    <w:rsid w:val="000347A4"/>
    <w:rsid w:val="00035825"/>
    <w:rsid w:val="000376C6"/>
    <w:rsid w:val="00042570"/>
    <w:rsid w:val="00042861"/>
    <w:rsid w:val="00042C71"/>
    <w:rsid w:val="000477A0"/>
    <w:rsid w:val="00047EDB"/>
    <w:rsid w:val="00050127"/>
    <w:rsid w:val="00051399"/>
    <w:rsid w:val="00052400"/>
    <w:rsid w:val="00054DC7"/>
    <w:rsid w:val="00055557"/>
    <w:rsid w:val="00055E29"/>
    <w:rsid w:val="0006198F"/>
    <w:rsid w:val="000623D0"/>
    <w:rsid w:val="00062782"/>
    <w:rsid w:val="00062E27"/>
    <w:rsid w:val="00062E62"/>
    <w:rsid w:val="000630B8"/>
    <w:rsid w:val="00063735"/>
    <w:rsid w:val="00064D37"/>
    <w:rsid w:val="00065384"/>
    <w:rsid w:val="0006661A"/>
    <w:rsid w:val="00071C95"/>
    <w:rsid w:val="00072205"/>
    <w:rsid w:val="00073437"/>
    <w:rsid w:val="00073EBD"/>
    <w:rsid w:val="00074E9B"/>
    <w:rsid w:val="00075865"/>
    <w:rsid w:val="00075AD1"/>
    <w:rsid w:val="0007670B"/>
    <w:rsid w:val="00077867"/>
    <w:rsid w:val="00080204"/>
    <w:rsid w:val="00082729"/>
    <w:rsid w:val="0008399B"/>
    <w:rsid w:val="0008596F"/>
    <w:rsid w:val="00090A4E"/>
    <w:rsid w:val="00090B68"/>
    <w:rsid w:val="00091C18"/>
    <w:rsid w:val="00091C5C"/>
    <w:rsid w:val="00092AAE"/>
    <w:rsid w:val="00092EFE"/>
    <w:rsid w:val="000945EE"/>
    <w:rsid w:val="000953A1"/>
    <w:rsid w:val="000958FD"/>
    <w:rsid w:val="00096495"/>
    <w:rsid w:val="00096F7B"/>
    <w:rsid w:val="000A76B2"/>
    <w:rsid w:val="000B0722"/>
    <w:rsid w:val="000B22F1"/>
    <w:rsid w:val="000B37A0"/>
    <w:rsid w:val="000B3BDC"/>
    <w:rsid w:val="000B4D90"/>
    <w:rsid w:val="000B5AD7"/>
    <w:rsid w:val="000B61B7"/>
    <w:rsid w:val="000C089F"/>
    <w:rsid w:val="000C1B4A"/>
    <w:rsid w:val="000C26D6"/>
    <w:rsid w:val="000C2ECD"/>
    <w:rsid w:val="000C537D"/>
    <w:rsid w:val="000D1336"/>
    <w:rsid w:val="000D1FE2"/>
    <w:rsid w:val="000D20BA"/>
    <w:rsid w:val="000D2839"/>
    <w:rsid w:val="000D41A0"/>
    <w:rsid w:val="000D4645"/>
    <w:rsid w:val="000D65C8"/>
    <w:rsid w:val="000D6799"/>
    <w:rsid w:val="000E1C31"/>
    <w:rsid w:val="000E2057"/>
    <w:rsid w:val="000E2BE8"/>
    <w:rsid w:val="000E2EBB"/>
    <w:rsid w:val="000E379C"/>
    <w:rsid w:val="000E4B5A"/>
    <w:rsid w:val="000E4DA4"/>
    <w:rsid w:val="000E5D8F"/>
    <w:rsid w:val="000F032B"/>
    <w:rsid w:val="000F063C"/>
    <w:rsid w:val="000F34EB"/>
    <w:rsid w:val="000F3952"/>
    <w:rsid w:val="000F4E0B"/>
    <w:rsid w:val="000F51A2"/>
    <w:rsid w:val="000F5329"/>
    <w:rsid w:val="000F532C"/>
    <w:rsid w:val="000F60AE"/>
    <w:rsid w:val="000F6B10"/>
    <w:rsid w:val="00101D02"/>
    <w:rsid w:val="00104D3E"/>
    <w:rsid w:val="00105121"/>
    <w:rsid w:val="0011018D"/>
    <w:rsid w:val="00112398"/>
    <w:rsid w:val="001129A5"/>
    <w:rsid w:val="00112D17"/>
    <w:rsid w:val="00112D83"/>
    <w:rsid w:val="0011367B"/>
    <w:rsid w:val="00113A76"/>
    <w:rsid w:val="00114887"/>
    <w:rsid w:val="001156B4"/>
    <w:rsid w:val="00115CE9"/>
    <w:rsid w:val="001172EA"/>
    <w:rsid w:val="00117A98"/>
    <w:rsid w:val="00120F27"/>
    <w:rsid w:val="001312AA"/>
    <w:rsid w:val="00131A11"/>
    <w:rsid w:val="001320F5"/>
    <w:rsid w:val="00132BFF"/>
    <w:rsid w:val="00135930"/>
    <w:rsid w:val="00136669"/>
    <w:rsid w:val="00136FCD"/>
    <w:rsid w:val="0014012C"/>
    <w:rsid w:val="001404C9"/>
    <w:rsid w:val="00140AA4"/>
    <w:rsid w:val="00143C4D"/>
    <w:rsid w:val="00144297"/>
    <w:rsid w:val="00150593"/>
    <w:rsid w:val="00151BD0"/>
    <w:rsid w:val="001521E8"/>
    <w:rsid w:val="00152861"/>
    <w:rsid w:val="00152AD5"/>
    <w:rsid w:val="001544D9"/>
    <w:rsid w:val="00154747"/>
    <w:rsid w:val="00155C68"/>
    <w:rsid w:val="001568B1"/>
    <w:rsid w:val="00157059"/>
    <w:rsid w:val="0015778D"/>
    <w:rsid w:val="00161063"/>
    <w:rsid w:val="00161340"/>
    <w:rsid w:val="00161BC0"/>
    <w:rsid w:val="00162566"/>
    <w:rsid w:val="001627D5"/>
    <w:rsid w:val="001630B8"/>
    <w:rsid w:val="0016339B"/>
    <w:rsid w:val="001635A4"/>
    <w:rsid w:val="00163AF6"/>
    <w:rsid w:val="00163E95"/>
    <w:rsid w:val="00164CB7"/>
    <w:rsid w:val="00164D73"/>
    <w:rsid w:val="001656A8"/>
    <w:rsid w:val="00165955"/>
    <w:rsid w:val="00166319"/>
    <w:rsid w:val="00167436"/>
    <w:rsid w:val="001707DF"/>
    <w:rsid w:val="00171EA9"/>
    <w:rsid w:val="00172943"/>
    <w:rsid w:val="0017374D"/>
    <w:rsid w:val="001737E8"/>
    <w:rsid w:val="00173C6D"/>
    <w:rsid w:val="0017646E"/>
    <w:rsid w:val="00176990"/>
    <w:rsid w:val="001779A9"/>
    <w:rsid w:val="00180D04"/>
    <w:rsid w:val="001814D7"/>
    <w:rsid w:val="00182044"/>
    <w:rsid w:val="00182372"/>
    <w:rsid w:val="001846CD"/>
    <w:rsid w:val="00184B2B"/>
    <w:rsid w:val="00185291"/>
    <w:rsid w:val="00190761"/>
    <w:rsid w:val="00193185"/>
    <w:rsid w:val="00194288"/>
    <w:rsid w:val="00194CB8"/>
    <w:rsid w:val="001962F1"/>
    <w:rsid w:val="0019728E"/>
    <w:rsid w:val="001A216E"/>
    <w:rsid w:val="001A2ECB"/>
    <w:rsid w:val="001A473D"/>
    <w:rsid w:val="001A5C10"/>
    <w:rsid w:val="001A61E8"/>
    <w:rsid w:val="001B0AFC"/>
    <w:rsid w:val="001B0C26"/>
    <w:rsid w:val="001B0EBC"/>
    <w:rsid w:val="001B20FF"/>
    <w:rsid w:val="001B2556"/>
    <w:rsid w:val="001B45E5"/>
    <w:rsid w:val="001C3BCC"/>
    <w:rsid w:val="001C4B92"/>
    <w:rsid w:val="001C607F"/>
    <w:rsid w:val="001C748B"/>
    <w:rsid w:val="001C7A79"/>
    <w:rsid w:val="001D03A6"/>
    <w:rsid w:val="001D0628"/>
    <w:rsid w:val="001D0E3A"/>
    <w:rsid w:val="001D1751"/>
    <w:rsid w:val="001D1CC8"/>
    <w:rsid w:val="001D28D1"/>
    <w:rsid w:val="001D2A91"/>
    <w:rsid w:val="001D6140"/>
    <w:rsid w:val="001D7492"/>
    <w:rsid w:val="001D7C2C"/>
    <w:rsid w:val="001E2A95"/>
    <w:rsid w:val="001E2CC7"/>
    <w:rsid w:val="001E2CEB"/>
    <w:rsid w:val="001E3023"/>
    <w:rsid w:val="001E4038"/>
    <w:rsid w:val="001E6EA6"/>
    <w:rsid w:val="001E6F0B"/>
    <w:rsid w:val="001E7A4A"/>
    <w:rsid w:val="001F0388"/>
    <w:rsid w:val="001F08E5"/>
    <w:rsid w:val="001F1BA2"/>
    <w:rsid w:val="001F1CFC"/>
    <w:rsid w:val="001F2A24"/>
    <w:rsid w:val="001F38ED"/>
    <w:rsid w:val="001F4AD9"/>
    <w:rsid w:val="001F5E37"/>
    <w:rsid w:val="001F6B85"/>
    <w:rsid w:val="00200C79"/>
    <w:rsid w:val="00202353"/>
    <w:rsid w:val="0020304D"/>
    <w:rsid w:val="00203941"/>
    <w:rsid w:val="00204BBB"/>
    <w:rsid w:val="002052C5"/>
    <w:rsid w:val="00207F48"/>
    <w:rsid w:val="002114FF"/>
    <w:rsid w:val="00212537"/>
    <w:rsid w:val="0021267F"/>
    <w:rsid w:val="00212729"/>
    <w:rsid w:val="00212AA3"/>
    <w:rsid w:val="00213874"/>
    <w:rsid w:val="00216038"/>
    <w:rsid w:val="002216A6"/>
    <w:rsid w:val="00222DCF"/>
    <w:rsid w:val="00222E00"/>
    <w:rsid w:val="00223F28"/>
    <w:rsid w:val="002248F0"/>
    <w:rsid w:val="002275AC"/>
    <w:rsid w:val="00231DAE"/>
    <w:rsid w:val="002348C3"/>
    <w:rsid w:val="002350ED"/>
    <w:rsid w:val="00235F65"/>
    <w:rsid w:val="00236850"/>
    <w:rsid w:val="00236A28"/>
    <w:rsid w:val="00236D99"/>
    <w:rsid w:val="00240D50"/>
    <w:rsid w:val="00241A15"/>
    <w:rsid w:val="0024327D"/>
    <w:rsid w:val="002433EE"/>
    <w:rsid w:val="00244109"/>
    <w:rsid w:val="00244314"/>
    <w:rsid w:val="00245B81"/>
    <w:rsid w:val="002463B5"/>
    <w:rsid w:val="00247112"/>
    <w:rsid w:val="002475DA"/>
    <w:rsid w:val="00247DD6"/>
    <w:rsid w:val="002516C8"/>
    <w:rsid w:val="00252202"/>
    <w:rsid w:val="0025256E"/>
    <w:rsid w:val="00252C30"/>
    <w:rsid w:val="00253493"/>
    <w:rsid w:val="00253BF6"/>
    <w:rsid w:val="00255118"/>
    <w:rsid w:val="002555A3"/>
    <w:rsid w:val="002556F7"/>
    <w:rsid w:val="00256287"/>
    <w:rsid w:val="00256EFA"/>
    <w:rsid w:val="00260409"/>
    <w:rsid w:val="00261BB7"/>
    <w:rsid w:val="00261D25"/>
    <w:rsid w:val="002640A0"/>
    <w:rsid w:val="00264738"/>
    <w:rsid w:val="0026505D"/>
    <w:rsid w:val="00265771"/>
    <w:rsid w:val="002705AC"/>
    <w:rsid w:val="00271460"/>
    <w:rsid w:val="00272A80"/>
    <w:rsid w:val="00272B5A"/>
    <w:rsid w:val="00273E56"/>
    <w:rsid w:val="00277781"/>
    <w:rsid w:val="00283A1F"/>
    <w:rsid w:val="00284B5A"/>
    <w:rsid w:val="00284F5D"/>
    <w:rsid w:val="002858AF"/>
    <w:rsid w:val="002874E2"/>
    <w:rsid w:val="00291469"/>
    <w:rsid w:val="002945EB"/>
    <w:rsid w:val="002951E1"/>
    <w:rsid w:val="00295685"/>
    <w:rsid w:val="002A211E"/>
    <w:rsid w:val="002A30DE"/>
    <w:rsid w:val="002A4986"/>
    <w:rsid w:val="002A544F"/>
    <w:rsid w:val="002A68EF"/>
    <w:rsid w:val="002A7D1A"/>
    <w:rsid w:val="002B0EE3"/>
    <w:rsid w:val="002B0F14"/>
    <w:rsid w:val="002B18ED"/>
    <w:rsid w:val="002B1EB7"/>
    <w:rsid w:val="002B2056"/>
    <w:rsid w:val="002B20DE"/>
    <w:rsid w:val="002B3108"/>
    <w:rsid w:val="002B6956"/>
    <w:rsid w:val="002B7C40"/>
    <w:rsid w:val="002C1B24"/>
    <w:rsid w:val="002C2085"/>
    <w:rsid w:val="002C2523"/>
    <w:rsid w:val="002C3BC3"/>
    <w:rsid w:val="002C3C1B"/>
    <w:rsid w:val="002C44A1"/>
    <w:rsid w:val="002C662C"/>
    <w:rsid w:val="002C6B68"/>
    <w:rsid w:val="002C7600"/>
    <w:rsid w:val="002D48A8"/>
    <w:rsid w:val="002D7C27"/>
    <w:rsid w:val="002E0B08"/>
    <w:rsid w:val="002E1522"/>
    <w:rsid w:val="002E2060"/>
    <w:rsid w:val="002E3D89"/>
    <w:rsid w:val="002E50EA"/>
    <w:rsid w:val="002E6706"/>
    <w:rsid w:val="002E7FA8"/>
    <w:rsid w:val="002F09E1"/>
    <w:rsid w:val="002F156F"/>
    <w:rsid w:val="002F1BEF"/>
    <w:rsid w:val="002F2775"/>
    <w:rsid w:val="002F2857"/>
    <w:rsid w:val="002F2D4D"/>
    <w:rsid w:val="002F324D"/>
    <w:rsid w:val="002F3F0B"/>
    <w:rsid w:val="0030021B"/>
    <w:rsid w:val="00300F3E"/>
    <w:rsid w:val="003012A5"/>
    <w:rsid w:val="003026DE"/>
    <w:rsid w:val="003030D2"/>
    <w:rsid w:val="00303743"/>
    <w:rsid w:val="003041C1"/>
    <w:rsid w:val="0030646A"/>
    <w:rsid w:val="00306B23"/>
    <w:rsid w:val="00307B46"/>
    <w:rsid w:val="00310E18"/>
    <w:rsid w:val="00310F55"/>
    <w:rsid w:val="0031189D"/>
    <w:rsid w:val="00311BD3"/>
    <w:rsid w:val="00312E3D"/>
    <w:rsid w:val="003138B8"/>
    <w:rsid w:val="00314A92"/>
    <w:rsid w:val="00314E57"/>
    <w:rsid w:val="00315A7C"/>
    <w:rsid w:val="00316850"/>
    <w:rsid w:val="00316B13"/>
    <w:rsid w:val="00317435"/>
    <w:rsid w:val="00317C5F"/>
    <w:rsid w:val="0032002A"/>
    <w:rsid w:val="0032059F"/>
    <w:rsid w:val="00321744"/>
    <w:rsid w:val="0032294F"/>
    <w:rsid w:val="00322C10"/>
    <w:rsid w:val="00323075"/>
    <w:rsid w:val="003234AE"/>
    <w:rsid w:val="003238D5"/>
    <w:rsid w:val="003243EB"/>
    <w:rsid w:val="003244F4"/>
    <w:rsid w:val="003263CE"/>
    <w:rsid w:val="00327B38"/>
    <w:rsid w:val="00327B99"/>
    <w:rsid w:val="00330337"/>
    <w:rsid w:val="003308FD"/>
    <w:rsid w:val="00332E03"/>
    <w:rsid w:val="00333CE9"/>
    <w:rsid w:val="0033544F"/>
    <w:rsid w:val="00337596"/>
    <w:rsid w:val="003436E1"/>
    <w:rsid w:val="00344DD1"/>
    <w:rsid w:val="00346675"/>
    <w:rsid w:val="00346DE1"/>
    <w:rsid w:val="00347FC3"/>
    <w:rsid w:val="00347FE8"/>
    <w:rsid w:val="00351697"/>
    <w:rsid w:val="00352B3A"/>
    <w:rsid w:val="00353EB5"/>
    <w:rsid w:val="00354BD7"/>
    <w:rsid w:val="00354FB4"/>
    <w:rsid w:val="00356436"/>
    <w:rsid w:val="003564E9"/>
    <w:rsid w:val="003605FE"/>
    <w:rsid w:val="00360A12"/>
    <w:rsid w:val="003618BC"/>
    <w:rsid w:val="00361C6F"/>
    <w:rsid w:val="003653BD"/>
    <w:rsid w:val="00366186"/>
    <w:rsid w:val="00371B6B"/>
    <w:rsid w:val="00372E18"/>
    <w:rsid w:val="003751C8"/>
    <w:rsid w:val="0037617D"/>
    <w:rsid w:val="00376AC6"/>
    <w:rsid w:val="0037747D"/>
    <w:rsid w:val="00377BFA"/>
    <w:rsid w:val="00386069"/>
    <w:rsid w:val="00386344"/>
    <w:rsid w:val="00386E8F"/>
    <w:rsid w:val="003873C1"/>
    <w:rsid w:val="00387707"/>
    <w:rsid w:val="003877B8"/>
    <w:rsid w:val="00390CAA"/>
    <w:rsid w:val="003913C8"/>
    <w:rsid w:val="00392EA0"/>
    <w:rsid w:val="00392F0B"/>
    <w:rsid w:val="00392F7D"/>
    <w:rsid w:val="003937B9"/>
    <w:rsid w:val="00395926"/>
    <w:rsid w:val="003A193C"/>
    <w:rsid w:val="003A322D"/>
    <w:rsid w:val="003A3495"/>
    <w:rsid w:val="003A5F86"/>
    <w:rsid w:val="003A75B4"/>
    <w:rsid w:val="003B07AF"/>
    <w:rsid w:val="003B0C62"/>
    <w:rsid w:val="003B1914"/>
    <w:rsid w:val="003C070E"/>
    <w:rsid w:val="003C2EFD"/>
    <w:rsid w:val="003C498E"/>
    <w:rsid w:val="003C5CA8"/>
    <w:rsid w:val="003C5ED8"/>
    <w:rsid w:val="003C6639"/>
    <w:rsid w:val="003C6E9D"/>
    <w:rsid w:val="003C7140"/>
    <w:rsid w:val="003C720F"/>
    <w:rsid w:val="003D05F0"/>
    <w:rsid w:val="003D08BE"/>
    <w:rsid w:val="003D0D22"/>
    <w:rsid w:val="003D17C1"/>
    <w:rsid w:val="003D1FB0"/>
    <w:rsid w:val="003D285F"/>
    <w:rsid w:val="003D2A0E"/>
    <w:rsid w:val="003D4FA8"/>
    <w:rsid w:val="003D5597"/>
    <w:rsid w:val="003D6DBE"/>
    <w:rsid w:val="003E279D"/>
    <w:rsid w:val="003E350B"/>
    <w:rsid w:val="003E5E0B"/>
    <w:rsid w:val="003E7598"/>
    <w:rsid w:val="003F0709"/>
    <w:rsid w:val="003F0A61"/>
    <w:rsid w:val="003F1C98"/>
    <w:rsid w:val="003F27DE"/>
    <w:rsid w:val="003F2FCA"/>
    <w:rsid w:val="003F4766"/>
    <w:rsid w:val="003F55EF"/>
    <w:rsid w:val="003F5A88"/>
    <w:rsid w:val="003F5DEA"/>
    <w:rsid w:val="004005F8"/>
    <w:rsid w:val="00400918"/>
    <w:rsid w:val="00401E92"/>
    <w:rsid w:val="004022B3"/>
    <w:rsid w:val="004023CC"/>
    <w:rsid w:val="00402E22"/>
    <w:rsid w:val="00405420"/>
    <w:rsid w:val="00405B5C"/>
    <w:rsid w:val="004062EF"/>
    <w:rsid w:val="00406657"/>
    <w:rsid w:val="00407812"/>
    <w:rsid w:val="0041097F"/>
    <w:rsid w:val="004127D1"/>
    <w:rsid w:val="00412B35"/>
    <w:rsid w:val="00413755"/>
    <w:rsid w:val="0041415B"/>
    <w:rsid w:val="00415DF8"/>
    <w:rsid w:val="0042330A"/>
    <w:rsid w:val="00423BB6"/>
    <w:rsid w:val="0042537E"/>
    <w:rsid w:val="004263AE"/>
    <w:rsid w:val="004264FA"/>
    <w:rsid w:val="00430F0A"/>
    <w:rsid w:val="0043177E"/>
    <w:rsid w:val="0043225B"/>
    <w:rsid w:val="00432397"/>
    <w:rsid w:val="004329CA"/>
    <w:rsid w:val="004344AF"/>
    <w:rsid w:val="004344D5"/>
    <w:rsid w:val="00434E6C"/>
    <w:rsid w:val="00436072"/>
    <w:rsid w:val="004369D6"/>
    <w:rsid w:val="004378C5"/>
    <w:rsid w:val="00437A05"/>
    <w:rsid w:val="004414E9"/>
    <w:rsid w:val="00444936"/>
    <w:rsid w:val="00447373"/>
    <w:rsid w:val="004503E9"/>
    <w:rsid w:val="00450589"/>
    <w:rsid w:val="00450941"/>
    <w:rsid w:val="00452410"/>
    <w:rsid w:val="00452B77"/>
    <w:rsid w:val="004534F9"/>
    <w:rsid w:val="00454F4C"/>
    <w:rsid w:val="0045522B"/>
    <w:rsid w:val="004561B4"/>
    <w:rsid w:val="004572B1"/>
    <w:rsid w:val="00461EA6"/>
    <w:rsid w:val="00464BA1"/>
    <w:rsid w:val="00465644"/>
    <w:rsid w:val="0046582B"/>
    <w:rsid w:val="00465B45"/>
    <w:rsid w:val="00466652"/>
    <w:rsid w:val="00467CAB"/>
    <w:rsid w:val="00470593"/>
    <w:rsid w:val="00471B80"/>
    <w:rsid w:val="00473AB3"/>
    <w:rsid w:val="00473D72"/>
    <w:rsid w:val="00474157"/>
    <w:rsid w:val="00477B5D"/>
    <w:rsid w:val="00480EDB"/>
    <w:rsid w:val="004838BB"/>
    <w:rsid w:val="004857D1"/>
    <w:rsid w:val="00490A49"/>
    <w:rsid w:val="00493611"/>
    <w:rsid w:val="004940F4"/>
    <w:rsid w:val="00494E8E"/>
    <w:rsid w:val="00495239"/>
    <w:rsid w:val="00495D6D"/>
    <w:rsid w:val="004A1CC5"/>
    <w:rsid w:val="004A24CC"/>
    <w:rsid w:val="004A2EAE"/>
    <w:rsid w:val="004A306F"/>
    <w:rsid w:val="004A33F7"/>
    <w:rsid w:val="004A36F7"/>
    <w:rsid w:val="004A3A73"/>
    <w:rsid w:val="004A5BC9"/>
    <w:rsid w:val="004A633C"/>
    <w:rsid w:val="004A7125"/>
    <w:rsid w:val="004A7147"/>
    <w:rsid w:val="004A7461"/>
    <w:rsid w:val="004A74BA"/>
    <w:rsid w:val="004B0666"/>
    <w:rsid w:val="004B1C3A"/>
    <w:rsid w:val="004B2538"/>
    <w:rsid w:val="004B31DC"/>
    <w:rsid w:val="004B3962"/>
    <w:rsid w:val="004B4F48"/>
    <w:rsid w:val="004B511D"/>
    <w:rsid w:val="004B5AEC"/>
    <w:rsid w:val="004B5B96"/>
    <w:rsid w:val="004B5E85"/>
    <w:rsid w:val="004B69F4"/>
    <w:rsid w:val="004B6BC7"/>
    <w:rsid w:val="004C0CDB"/>
    <w:rsid w:val="004C1E46"/>
    <w:rsid w:val="004C346C"/>
    <w:rsid w:val="004C39DF"/>
    <w:rsid w:val="004C720A"/>
    <w:rsid w:val="004D0331"/>
    <w:rsid w:val="004D31EF"/>
    <w:rsid w:val="004D4B38"/>
    <w:rsid w:val="004E2A01"/>
    <w:rsid w:val="004E329F"/>
    <w:rsid w:val="004E35AD"/>
    <w:rsid w:val="004E41B3"/>
    <w:rsid w:val="004E4F61"/>
    <w:rsid w:val="004F0241"/>
    <w:rsid w:val="004F0ACF"/>
    <w:rsid w:val="004F0E3C"/>
    <w:rsid w:val="004F2755"/>
    <w:rsid w:val="004F29B3"/>
    <w:rsid w:val="004F2BA3"/>
    <w:rsid w:val="004F3140"/>
    <w:rsid w:val="004F38FF"/>
    <w:rsid w:val="004F3C2C"/>
    <w:rsid w:val="004F4A26"/>
    <w:rsid w:val="004F5ACF"/>
    <w:rsid w:val="004F5E08"/>
    <w:rsid w:val="00500103"/>
    <w:rsid w:val="00503263"/>
    <w:rsid w:val="00505B97"/>
    <w:rsid w:val="00505FB0"/>
    <w:rsid w:val="0050686F"/>
    <w:rsid w:val="00506CF4"/>
    <w:rsid w:val="00506E9C"/>
    <w:rsid w:val="00510CE0"/>
    <w:rsid w:val="00511C45"/>
    <w:rsid w:val="00511C8E"/>
    <w:rsid w:val="005135AA"/>
    <w:rsid w:val="00513D68"/>
    <w:rsid w:val="005141F2"/>
    <w:rsid w:val="00514244"/>
    <w:rsid w:val="00514812"/>
    <w:rsid w:val="00514B4E"/>
    <w:rsid w:val="00514FCF"/>
    <w:rsid w:val="00516D53"/>
    <w:rsid w:val="00517700"/>
    <w:rsid w:val="00520116"/>
    <w:rsid w:val="00525683"/>
    <w:rsid w:val="00531B0E"/>
    <w:rsid w:val="00531CF2"/>
    <w:rsid w:val="00532BDA"/>
    <w:rsid w:val="005335E6"/>
    <w:rsid w:val="00533683"/>
    <w:rsid w:val="00534388"/>
    <w:rsid w:val="00535F6D"/>
    <w:rsid w:val="005368D5"/>
    <w:rsid w:val="00536DF7"/>
    <w:rsid w:val="00536F8F"/>
    <w:rsid w:val="005374CE"/>
    <w:rsid w:val="00544AD5"/>
    <w:rsid w:val="00544C8B"/>
    <w:rsid w:val="0054549A"/>
    <w:rsid w:val="005511EA"/>
    <w:rsid w:val="0055271A"/>
    <w:rsid w:val="00552AFC"/>
    <w:rsid w:val="00553DFD"/>
    <w:rsid w:val="005555B5"/>
    <w:rsid w:val="00555D93"/>
    <w:rsid w:val="005560BE"/>
    <w:rsid w:val="0056147E"/>
    <w:rsid w:val="00562131"/>
    <w:rsid w:val="0056351C"/>
    <w:rsid w:val="005642B1"/>
    <w:rsid w:val="0056490E"/>
    <w:rsid w:val="005651D3"/>
    <w:rsid w:val="00565A74"/>
    <w:rsid w:val="00565B12"/>
    <w:rsid w:val="00566720"/>
    <w:rsid w:val="005670D6"/>
    <w:rsid w:val="00567A7A"/>
    <w:rsid w:val="00576395"/>
    <w:rsid w:val="00581A8A"/>
    <w:rsid w:val="00581BE8"/>
    <w:rsid w:val="00582462"/>
    <w:rsid w:val="00582ECA"/>
    <w:rsid w:val="00584578"/>
    <w:rsid w:val="0058459D"/>
    <w:rsid w:val="005852E3"/>
    <w:rsid w:val="00587EB9"/>
    <w:rsid w:val="00591D26"/>
    <w:rsid w:val="00593B21"/>
    <w:rsid w:val="00594130"/>
    <w:rsid w:val="00594462"/>
    <w:rsid w:val="00594876"/>
    <w:rsid w:val="00594C95"/>
    <w:rsid w:val="00596360"/>
    <w:rsid w:val="00596EAE"/>
    <w:rsid w:val="005A01F9"/>
    <w:rsid w:val="005A0575"/>
    <w:rsid w:val="005A15F8"/>
    <w:rsid w:val="005A18FE"/>
    <w:rsid w:val="005A2BFD"/>
    <w:rsid w:val="005A2C2D"/>
    <w:rsid w:val="005A2F86"/>
    <w:rsid w:val="005A349C"/>
    <w:rsid w:val="005A388D"/>
    <w:rsid w:val="005A4198"/>
    <w:rsid w:val="005A47EE"/>
    <w:rsid w:val="005A5163"/>
    <w:rsid w:val="005A5C6B"/>
    <w:rsid w:val="005A7B10"/>
    <w:rsid w:val="005B1C11"/>
    <w:rsid w:val="005B2872"/>
    <w:rsid w:val="005B33F5"/>
    <w:rsid w:val="005B3865"/>
    <w:rsid w:val="005B3CDE"/>
    <w:rsid w:val="005B4C5A"/>
    <w:rsid w:val="005B7701"/>
    <w:rsid w:val="005C198B"/>
    <w:rsid w:val="005C3AE9"/>
    <w:rsid w:val="005C6EB4"/>
    <w:rsid w:val="005C70FC"/>
    <w:rsid w:val="005C7FC6"/>
    <w:rsid w:val="005D07FE"/>
    <w:rsid w:val="005D198D"/>
    <w:rsid w:val="005D2C13"/>
    <w:rsid w:val="005D3A34"/>
    <w:rsid w:val="005D435E"/>
    <w:rsid w:val="005D72BB"/>
    <w:rsid w:val="005D78F4"/>
    <w:rsid w:val="005D7CC9"/>
    <w:rsid w:val="005E059B"/>
    <w:rsid w:val="005E19AE"/>
    <w:rsid w:val="005E2F7A"/>
    <w:rsid w:val="005E368C"/>
    <w:rsid w:val="005E3A5D"/>
    <w:rsid w:val="005E531F"/>
    <w:rsid w:val="005F08B5"/>
    <w:rsid w:val="005F140A"/>
    <w:rsid w:val="005F18D5"/>
    <w:rsid w:val="005F271B"/>
    <w:rsid w:val="005F3CC1"/>
    <w:rsid w:val="005F4649"/>
    <w:rsid w:val="005F6332"/>
    <w:rsid w:val="005F63EA"/>
    <w:rsid w:val="0060490C"/>
    <w:rsid w:val="006073DF"/>
    <w:rsid w:val="00607FDF"/>
    <w:rsid w:val="006108F4"/>
    <w:rsid w:val="00610EDB"/>
    <w:rsid w:val="00612C54"/>
    <w:rsid w:val="00612D82"/>
    <w:rsid w:val="00615A5D"/>
    <w:rsid w:val="00616899"/>
    <w:rsid w:val="00617BD2"/>
    <w:rsid w:val="006200BB"/>
    <w:rsid w:val="006201B5"/>
    <w:rsid w:val="00620986"/>
    <w:rsid w:val="00621F0C"/>
    <w:rsid w:val="00622941"/>
    <w:rsid w:val="00626704"/>
    <w:rsid w:val="00630113"/>
    <w:rsid w:val="00630841"/>
    <w:rsid w:val="006325BA"/>
    <w:rsid w:val="0063342A"/>
    <w:rsid w:val="00634753"/>
    <w:rsid w:val="006347CA"/>
    <w:rsid w:val="0063512C"/>
    <w:rsid w:val="006354DA"/>
    <w:rsid w:val="006365A5"/>
    <w:rsid w:val="0063783D"/>
    <w:rsid w:val="006407A1"/>
    <w:rsid w:val="006407D0"/>
    <w:rsid w:val="006435EA"/>
    <w:rsid w:val="006451D5"/>
    <w:rsid w:val="00646145"/>
    <w:rsid w:val="00651863"/>
    <w:rsid w:val="00654DE2"/>
    <w:rsid w:val="006552A1"/>
    <w:rsid w:val="00655C34"/>
    <w:rsid w:val="00660075"/>
    <w:rsid w:val="006614A1"/>
    <w:rsid w:val="0066226F"/>
    <w:rsid w:val="006638E5"/>
    <w:rsid w:val="00663CE8"/>
    <w:rsid w:val="00664D34"/>
    <w:rsid w:val="00665044"/>
    <w:rsid w:val="006674AF"/>
    <w:rsid w:val="00667854"/>
    <w:rsid w:val="00670420"/>
    <w:rsid w:val="00673B02"/>
    <w:rsid w:val="00673B59"/>
    <w:rsid w:val="00674AE9"/>
    <w:rsid w:val="00675061"/>
    <w:rsid w:val="0067695B"/>
    <w:rsid w:val="00682392"/>
    <w:rsid w:val="00682914"/>
    <w:rsid w:val="00683360"/>
    <w:rsid w:val="0068366E"/>
    <w:rsid w:val="00685414"/>
    <w:rsid w:val="00685901"/>
    <w:rsid w:val="00686C5F"/>
    <w:rsid w:val="006872AD"/>
    <w:rsid w:val="006904B6"/>
    <w:rsid w:val="0069137D"/>
    <w:rsid w:val="00691534"/>
    <w:rsid w:val="0069336F"/>
    <w:rsid w:val="006A40ED"/>
    <w:rsid w:val="006A6361"/>
    <w:rsid w:val="006A7202"/>
    <w:rsid w:val="006A7DDC"/>
    <w:rsid w:val="006B0259"/>
    <w:rsid w:val="006B1AC5"/>
    <w:rsid w:val="006B4AAD"/>
    <w:rsid w:val="006B61D1"/>
    <w:rsid w:val="006B781C"/>
    <w:rsid w:val="006C0E0A"/>
    <w:rsid w:val="006C320E"/>
    <w:rsid w:val="006C325B"/>
    <w:rsid w:val="006C4ABD"/>
    <w:rsid w:val="006C51B7"/>
    <w:rsid w:val="006C6173"/>
    <w:rsid w:val="006C773F"/>
    <w:rsid w:val="006D0BAE"/>
    <w:rsid w:val="006D3594"/>
    <w:rsid w:val="006D3BD7"/>
    <w:rsid w:val="006D58A4"/>
    <w:rsid w:val="006D7659"/>
    <w:rsid w:val="006D76F0"/>
    <w:rsid w:val="006E031B"/>
    <w:rsid w:val="006E0C85"/>
    <w:rsid w:val="006E15A3"/>
    <w:rsid w:val="006E19E0"/>
    <w:rsid w:val="006E1E2C"/>
    <w:rsid w:val="006E2F94"/>
    <w:rsid w:val="006E6A78"/>
    <w:rsid w:val="006E741A"/>
    <w:rsid w:val="006E78D9"/>
    <w:rsid w:val="006F03A8"/>
    <w:rsid w:val="006F4C3D"/>
    <w:rsid w:val="006F7522"/>
    <w:rsid w:val="00702F20"/>
    <w:rsid w:val="00703AE7"/>
    <w:rsid w:val="0070648B"/>
    <w:rsid w:val="0070774F"/>
    <w:rsid w:val="00707DDE"/>
    <w:rsid w:val="00707ED2"/>
    <w:rsid w:val="00710881"/>
    <w:rsid w:val="00710D09"/>
    <w:rsid w:val="007114B3"/>
    <w:rsid w:val="00714D73"/>
    <w:rsid w:val="007155FA"/>
    <w:rsid w:val="00715B9E"/>
    <w:rsid w:val="00716773"/>
    <w:rsid w:val="00716828"/>
    <w:rsid w:val="00720042"/>
    <w:rsid w:val="00720652"/>
    <w:rsid w:val="00722F5F"/>
    <w:rsid w:val="00722F81"/>
    <w:rsid w:val="00724318"/>
    <w:rsid w:val="00724F17"/>
    <w:rsid w:val="00725781"/>
    <w:rsid w:val="007258BD"/>
    <w:rsid w:val="0072740E"/>
    <w:rsid w:val="007301B1"/>
    <w:rsid w:val="00732102"/>
    <w:rsid w:val="00734353"/>
    <w:rsid w:val="0073471F"/>
    <w:rsid w:val="00734D25"/>
    <w:rsid w:val="00735497"/>
    <w:rsid w:val="007355E2"/>
    <w:rsid w:val="00735B2B"/>
    <w:rsid w:val="00740A13"/>
    <w:rsid w:val="00741DAC"/>
    <w:rsid w:val="007440AC"/>
    <w:rsid w:val="007448DD"/>
    <w:rsid w:val="007460C4"/>
    <w:rsid w:val="00755CE8"/>
    <w:rsid w:val="007568C2"/>
    <w:rsid w:val="00757D10"/>
    <w:rsid w:val="00760B03"/>
    <w:rsid w:val="00761BD3"/>
    <w:rsid w:val="00761D0C"/>
    <w:rsid w:val="0076206A"/>
    <w:rsid w:val="007625B2"/>
    <w:rsid w:val="007626AA"/>
    <w:rsid w:val="00762E0D"/>
    <w:rsid w:val="0076557A"/>
    <w:rsid w:val="00766EB4"/>
    <w:rsid w:val="0076732A"/>
    <w:rsid w:val="00770492"/>
    <w:rsid w:val="00772478"/>
    <w:rsid w:val="00772C8D"/>
    <w:rsid w:val="00774B54"/>
    <w:rsid w:val="00774CA2"/>
    <w:rsid w:val="007766A5"/>
    <w:rsid w:val="00776781"/>
    <w:rsid w:val="00780267"/>
    <w:rsid w:val="00782AD2"/>
    <w:rsid w:val="00785CDA"/>
    <w:rsid w:val="00790350"/>
    <w:rsid w:val="00790D2C"/>
    <w:rsid w:val="00793698"/>
    <w:rsid w:val="00793EEA"/>
    <w:rsid w:val="00794A40"/>
    <w:rsid w:val="007952D9"/>
    <w:rsid w:val="00796ECB"/>
    <w:rsid w:val="00797207"/>
    <w:rsid w:val="00797720"/>
    <w:rsid w:val="007A07A5"/>
    <w:rsid w:val="007A2309"/>
    <w:rsid w:val="007A4302"/>
    <w:rsid w:val="007A6E70"/>
    <w:rsid w:val="007A7A1B"/>
    <w:rsid w:val="007B0934"/>
    <w:rsid w:val="007B1271"/>
    <w:rsid w:val="007B33BC"/>
    <w:rsid w:val="007B7DC1"/>
    <w:rsid w:val="007B7E3C"/>
    <w:rsid w:val="007C13D7"/>
    <w:rsid w:val="007C2CFD"/>
    <w:rsid w:val="007C2ED3"/>
    <w:rsid w:val="007C2FC2"/>
    <w:rsid w:val="007C3A3F"/>
    <w:rsid w:val="007C46C1"/>
    <w:rsid w:val="007C5EF8"/>
    <w:rsid w:val="007C7975"/>
    <w:rsid w:val="007D0835"/>
    <w:rsid w:val="007D1B8E"/>
    <w:rsid w:val="007D48CF"/>
    <w:rsid w:val="007D5633"/>
    <w:rsid w:val="007D57CF"/>
    <w:rsid w:val="007D58EC"/>
    <w:rsid w:val="007D7A09"/>
    <w:rsid w:val="007E0606"/>
    <w:rsid w:val="007E1B4D"/>
    <w:rsid w:val="007E22AB"/>
    <w:rsid w:val="007E2812"/>
    <w:rsid w:val="007E389E"/>
    <w:rsid w:val="007E59CC"/>
    <w:rsid w:val="007E7DD3"/>
    <w:rsid w:val="007F19F6"/>
    <w:rsid w:val="007F2BCE"/>
    <w:rsid w:val="007F2C52"/>
    <w:rsid w:val="007F41BC"/>
    <w:rsid w:val="007F4A9E"/>
    <w:rsid w:val="007F5680"/>
    <w:rsid w:val="007F7995"/>
    <w:rsid w:val="0080240F"/>
    <w:rsid w:val="0080284D"/>
    <w:rsid w:val="00802B11"/>
    <w:rsid w:val="00806539"/>
    <w:rsid w:val="00807E76"/>
    <w:rsid w:val="00811FD1"/>
    <w:rsid w:val="008132D1"/>
    <w:rsid w:val="008137DA"/>
    <w:rsid w:val="0081492A"/>
    <w:rsid w:val="00816053"/>
    <w:rsid w:val="0081620A"/>
    <w:rsid w:val="00816A1A"/>
    <w:rsid w:val="00816CAA"/>
    <w:rsid w:val="008172AD"/>
    <w:rsid w:val="0082229D"/>
    <w:rsid w:val="008320E0"/>
    <w:rsid w:val="008327BC"/>
    <w:rsid w:val="00832A31"/>
    <w:rsid w:val="00833FD1"/>
    <w:rsid w:val="00835815"/>
    <w:rsid w:val="00840ECB"/>
    <w:rsid w:val="0084296C"/>
    <w:rsid w:val="00844FBD"/>
    <w:rsid w:val="008478EC"/>
    <w:rsid w:val="00851408"/>
    <w:rsid w:val="0085302C"/>
    <w:rsid w:val="00853C8C"/>
    <w:rsid w:val="008542F2"/>
    <w:rsid w:val="00855C06"/>
    <w:rsid w:val="00860E05"/>
    <w:rsid w:val="0086110A"/>
    <w:rsid w:val="00861808"/>
    <w:rsid w:val="00863779"/>
    <w:rsid w:val="00864685"/>
    <w:rsid w:val="008648F9"/>
    <w:rsid w:val="00866496"/>
    <w:rsid w:val="00867797"/>
    <w:rsid w:val="0086798D"/>
    <w:rsid w:val="008702C7"/>
    <w:rsid w:val="0087093D"/>
    <w:rsid w:val="00871097"/>
    <w:rsid w:val="00871D56"/>
    <w:rsid w:val="00872032"/>
    <w:rsid w:val="008720E5"/>
    <w:rsid w:val="0087252B"/>
    <w:rsid w:val="00872C9F"/>
    <w:rsid w:val="008762E6"/>
    <w:rsid w:val="008773E5"/>
    <w:rsid w:val="008808F6"/>
    <w:rsid w:val="00880F2D"/>
    <w:rsid w:val="008811A5"/>
    <w:rsid w:val="008814FE"/>
    <w:rsid w:val="0088174F"/>
    <w:rsid w:val="00882160"/>
    <w:rsid w:val="008821A0"/>
    <w:rsid w:val="00883324"/>
    <w:rsid w:val="00884DD0"/>
    <w:rsid w:val="00886461"/>
    <w:rsid w:val="00886B42"/>
    <w:rsid w:val="0088742A"/>
    <w:rsid w:val="00887B2D"/>
    <w:rsid w:val="00887B2F"/>
    <w:rsid w:val="0089009C"/>
    <w:rsid w:val="0089030C"/>
    <w:rsid w:val="0089036C"/>
    <w:rsid w:val="00891159"/>
    <w:rsid w:val="00891AE5"/>
    <w:rsid w:val="00892DCE"/>
    <w:rsid w:val="00893820"/>
    <w:rsid w:val="0089461F"/>
    <w:rsid w:val="00894D78"/>
    <w:rsid w:val="008979E7"/>
    <w:rsid w:val="008A125A"/>
    <w:rsid w:val="008A1C8A"/>
    <w:rsid w:val="008A257D"/>
    <w:rsid w:val="008A348E"/>
    <w:rsid w:val="008A3B25"/>
    <w:rsid w:val="008A713D"/>
    <w:rsid w:val="008B0127"/>
    <w:rsid w:val="008B0821"/>
    <w:rsid w:val="008B09AC"/>
    <w:rsid w:val="008B0C54"/>
    <w:rsid w:val="008B158F"/>
    <w:rsid w:val="008B3DF3"/>
    <w:rsid w:val="008B3E2E"/>
    <w:rsid w:val="008B59E9"/>
    <w:rsid w:val="008B6A2B"/>
    <w:rsid w:val="008B74AC"/>
    <w:rsid w:val="008C0F69"/>
    <w:rsid w:val="008C2EA3"/>
    <w:rsid w:val="008C3641"/>
    <w:rsid w:val="008C52B4"/>
    <w:rsid w:val="008C74F6"/>
    <w:rsid w:val="008C75FB"/>
    <w:rsid w:val="008D04B6"/>
    <w:rsid w:val="008D1186"/>
    <w:rsid w:val="008D21E7"/>
    <w:rsid w:val="008D27A9"/>
    <w:rsid w:val="008D280F"/>
    <w:rsid w:val="008D468E"/>
    <w:rsid w:val="008D4C37"/>
    <w:rsid w:val="008D6FC0"/>
    <w:rsid w:val="008D703E"/>
    <w:rsid w:val="008E06C1"/>
    <w:rsid w:val="008E1306"/>
    <w:rsid w:val="008E134A"/>
    <w:rsid w:val="008E169C"/>
    <w:rsid w:val="008E1BA3"/>
    <w:rsid w:val="008E36FC"/>
    <w:rsid w:val="008E387B"/>
    <w:rsid w:val="008E4629"/>
    <w:rsid w:val="008E57A8"/>
    <w:rsid w:val="008E5BCD"/>
    <w:rsid w:val="008E5F84"/>
    <w:rsid w:val="008F0A14"/>
    <w:rsid w:val="008F0FE4"/>
    <w:rsid w:val="008F39F7"/>
    <w:rsid w:val="008F4D8D"/>
    <w:rsid w:val="008F4FFF"/>
    <w:rsid w:val="008F685B"/>
    <w:rsid w:val="008F7C02"/>
    <w:rsid w:val="008F7E48"/>
    <w:rsid w:val="00900388"/>
    <w:rsid w:val="0090041E"/>
    <w:rsid w:val="009013B1"/>
    <w:rsid w:val="00901699"/>
    <w:rsid w:val="009017BC"/>
    <w:rsid w:val="009017FD"/>
    <w:rsid w:val="00901F51"/>
    <w:rsid w:val="009026F5"/>
    <w:rsid w:val="00904F9E"/>
    <w:rsid w:val="00906DF4"/>
    <w:rsid w:val="00906E8C"/>
    <w:rsid w:val="009106E1"/>
    <w:rsid w:val="00910A53"/>
    <w:rsid w:val="00912B75"/>
    <w:rsid w:val="00913892"/>
    <w:rsid w:val="00913BA0"/>
    <w:rsid w:val="00913DB2"/>
    <w:rsid w:val="00917015"/>
    <w:rsid w:val="00917B88"/>
    <w:rsid w:val="0092008A"/>
    <w:rsid w:val="0092100F"/>
    <w:rsid w:val="00921673"/>
    <w:rsid w:val="00921855"/>
    <w:rsid w:val="00924ABF"/>
    <w:rsid w:val="00924D54"/>
    <w:rsid w:val="00925B55"/>
    <w:rsid w:val="00927318"/>
    <w:rsid w:val="00927A48"/>
    <w:rsid w:val="00927F29"/>
    <w:rsid w:val="00930108"/>
    <w:rsid w:val="009302DD"/>
    <w:rsid w:val="00930753"/>
    <w:rsid w:val="00932EFC"/>
    <w:rsid w:val="0093321C"/>
    <w:rsid w:val="00935AAA"/>
    <w:rsid w:val="00936867"/>
    <w:rsid w:val="009370D8"/>
    <w:rsid w:val="00937E81"/>
    <w:rsid w:val="00942414"/>
    <w:rsid w:val="00942792"/>
    <w:rsid w:val="00945751"/>
    <w:rsid w:val="00945846"/>
    <w:rsid w:val="0094646E"/>
    <w:rsid w:val="009470DC"/>
    <w:rsid w:val="00947980"/>
    <w:rsid w:val="00947B39"/>
    <w:rsid w:val="00947EF4"/>
    <w:rsid w:val="0095004D"/>
    <w:rsid w:val="009508F0"/>
    <w:rsid w:val="00951EEF"/>
    <w:rsid w:val="0095228B"/>
    <w:rsid w:val="009530E1"/>
    <w:rsid w:val="00953DC5"/>
    <w:rsid w:val="00954707"/>
    <w:rsid w:val="0095530F"/>
    <w:rsid w:val="0095639B"/>
    <w:rsid w:val="00957EF8"/>
    <w:rsid w:val="00957FCB"/>
    <w:rsid w:val="00963B26"/>
    <w:rsid w:val="00963C45"/>
    <w:rsid w:val="0096456F"/>
    <w:rsid w:val="00965361"/>
    <w:rsid w:val="0096659B"/>
    <w:rsid w:val="009665C0"/>
    <w:rsid w:val="009667FC"/>
    <w:rsid w:val="00966DB3"/>
    <w:rsid w:val="0096723F"/>
    <w:rsid w:val="0096732C"/>
    <w:rsid w:val="00967857"/>
    <w:rsid w:val="00970891"/>
    <w:rsid w:val="009714AD"/>
    <w:rsid w:val="00973122"/>
    <w:rsid w:val="009745F5"/>
    <w:rsid w:val="00974E5F"/>
    <w:rsid w:val="009766F7"/>
    <w:rsid w:val="00980C11"/>
    <w:rsid w:val="00981D2A"/>
    <w:rsid w:val="009841F4"/>
    <w:rsid w:val="00985A95"/>
    <w:rsid w:val="00987149"/>
    <w:rsid w:val="009901BC"/>
    <w:rsid w:val="00990D98"/>
    <w:rsid w:val="00992A1C"/>
    <w:rsid w:val="0099496A"/>
    <w:rsid w:val="009952E0"/>
    <w:rsid w:val="00995971"/>
    <w:rsid w:val="00996612"/>
    <w:rsid w:val="009972BB"/>
    <w:rsid w:val="00997F77"/>
    <w:rsid w:val="009A0103"/>
    <w:rsid w:val="009A206F"/>
    <w:rsid w:val="009A5430"/>
    <w:rsid w:val="009A5EFA"/>
    <w:rsid w:val="009A7A45"/>
    <w:rsid w:val="009B02E1"/>
    <w:rsid w:val="009B03DA"/>
    <w:rsid w:val="009B163B"/>
    <w:rsid w:val="009B1FD0"/>
    <w:rsid w:val="009B5ABE"/>
    <w:rsid w:val="009B669D"/>
    <w:rsid w:val="009C0216"/>
    <w:rsid w:val="009C2184"/>
    <w:rsid w:val="009C27EA"/>
    <w:rsid w:val="009C3058"/>
    <w:rsid w:val="009C4DAF"/>
    <w:rsid w:val="009C5295"/>
    <w:rsid w:val="009C56F7"/>
    <w:rsid w:val="009D06DD"/>
    <w:rsid w:val="009D0CB8"/>
    <w:rsid w:val="009E108A"/>
    <w:rsid w:val="009E2A4A"/>
    <w:rsid w:val="009E33E4"/>
    <w:rsid w:val="009E70AB"/>
    <w:rsid w:val="009F1E81"/>
    <w:rsid w:val="009F3493"/>
    <w:rsid w:val="009F5A60"/>
    <w:rsid w:val="009F67D1"/>
    <w:rsid w:val="009F6FBF"/>
    <w:rsid w:val="009F7330"/>
    <w:rsid w:val="00A02DFF"/>
    <w:rsid w:val="00A03B3B"/>
    <w:rsid w:val="00A0546D"/>
    <w:rsid w:val="00A07156"/>
    <w:rsid w:val="00A07C9E"/>
    <w:rsid w:val="00A11553"/>
    <w:rsid w:val="00A11B3A"/>
    <w:rsid w:val="00A13168"/>
    <w:rsid w:val="00A14522"/>
    <w:rsid w:val="00A15124"/>
    <w:rsid w:val="00A15240"/>
    <w:rsid w:val="00A155CF"/>
    <w:rsid w:val="00A161B8"/>
    <w:rsid w:val="00A1624C"/>
    <w:rsid w:val="00A2032C"/>
    <w:rsid w:val="00A20473"/>
    <w:rsid w:val="00A24660"/>
    <w:rsid w:val="00A24FDC"/>
    <w:rsid w:val="00A25C12"/>
    <w:rsid w:val="00A270FE"/>
    <w:rsid w:val="00A27FC7"/>
    <w:rsid w:val="00A30053"/>
    <w:rsid w:val="00A31983"/>
    <w:rsid w:val="00A32BF7"/>
    <w:rsid w:val="00A33970"/>
    <w:rsid w:val="00A33F58"/>
    <w:rsid w:val="00A374CF"/>
    <w:rsid w:val="00A420EB"/>
    <w:rsid w:val="00A43A59"/>
    <w:rsid w:val="00A45D84"/>
    <w:rsid w:val="00A465C8"/>
    <w:rsid w:val="00A466D4"/>
    <w:rsid w:val="00A46962"/>
    <w:rsid w:val="00A46F4A"/>
    <w:rsid w:val="00A504DD"/>
    <w:rsid w:val="00A5064D"/>
    <w:rsid w:val="00A51B6F"/>
    <w:rsid w:val="00A5213D"/>
    <w:rsid w:val="00A521C4"/>
    <w:rsid w:val="00A5249D"/>
    <w:rsid w:val="00A60645"/>
    <w:rsid w:val="00A62A9A"/>
    <w:rsid w:val="00A632AA"/>
    <w:rsid w:val="00A63309"/>
    <w:rsid w:val="00A638E7"/>
    <w:rsid w:val="00A64A6A"/>
    <w:rsid w:val="00A66E5E"/>
    <w:rsid w:val="00A70526"/>
    <w:rsid w:val="00A7184C"/>
    <w:rsid w:val="00A7207C"/>
    <w:rsid w:val="00A737FB"/>
    <w:rsid w:val="00A73F04"/>
    <w:rsid w:val="00A7429A"/>
    <w:rsid w:val="00A74979"/>
    <w:rsid w:val="00A7502E"/>
    <w:rsid w:val="00A7539F"/>
    <w:rsid w:val="00A75D78"/>
    <w:rsid w:val="00A75E97"/>
    <w:rsid w:val="00A76291"/>
    <w:rsid w:val="00A8258C"/>
    <w:rsid w:val="00A82EBA"/>
    <w:rsid w:val="00A833A4"/>
    <w:rsid w:val="00A851C4"/>
    <w:rsid w:val="00A86027"/>
    <w:rsid w:val="00A9053B"/>
    <w:rsid w:val="00A90616"/>
    <w:rsid w:val="00A9077E"/>
    <w:rsid w:val="00A93564"/>
    <w:rsid w:val="00A944B9"/>
    <w:rsid w:val="00A94698"/>
    <w:rsid w:val="00A94B4A"/>
    <w:rsid w:val="00A95A31"/>
    <w:rsid w:val="00A95E26"/>
    <w:rsid w:val="00AA0E29"/>
    <w:rsid w:val="00AA2312"/>
    <w:rsid w:val="00AA5CB3"/>
    <w:rsid w:val="00AA73F2"/>
    <w:rsid w:val="00AA7936"/>
    <w:rsid w:val="00AB0CB0"/>
    <w:rsid w:val="00AB1112"/>
    <w:rsid w:val="00AB1EB9"/>
    <w:rsid w:val="00AB24F2"/>
    <w:rsid w:val="00AB342C"/>
    <w:rsid w:val="00AB39F6"/>
    <w:rsid w:val="00AB56A9"/>
    <w:rsid w:val="00AB62EA"/>
    <w:rsid w:val="00AB6627"/>
    <w:rsid w:val="00AB6B64"/>
    <w:rsid w:val="00AC0672"/>
    <w:rsid w:val="00AC7EC4"/>
    <w:rsid w:val="00AD097C"/>
    <w:rsid w:val="00AD1E9C"/>
    <w:rsid w:val="00AD1F92"/>
    <w:rsid w:val="00AD20E9"/>
    <w:rsid w:val="00AD2F1D"/>
    <w:rsid w:val="00AD3786"/>
    <w:rsid w:val="00AD4F3B"/>
    <w:rsid w:val="00AD510F"/>
    <w:rsid w:val="00AD54F0"/>
    <w:rsid w:val="00AD573D"/>
    <w:rsid w:val="00AD619F"/>
    <w:rsid w:val="00AD791A"/>
    <w:rsid w:val="00AE190D"/>
    <w:rsid w:val="00AE1B4E"/>
    <w:rsid w:val="00AE20E8"/>
    <w:rsid w:val="00AE2E39"/>
    <w:rsid w:val="00AE372B"/>
    <w:rsid w:val="00AE43CF"/>
    <w:rsid w:val="00AE45A9"/>
    <w:rsid w:val="00AE499B"/>
    <w:rsid w:val="00AE4A06"/>
    <w:rsid w:val="00AE6942"/>
    <w:rsid w:val="00AF0204"/>
    <w:rsid w:val="00AF1329"/>
    <w:rsid w:val="00AF190A"/>
    <w:rsid w:val="00AF1AE9"/>
    <w:rsid w:val="00AF1F86"/>
    <w:rsid w:val="00AF276C"/>
    <w:rsid w:val="00AF3D41"/>
    <w:rsid w:val="00AF428B"/>
    <w:rsid w:val="00AF523B"/>
    <w:rsid w:val="00AF6DD0"/>
    <w:rsid w:val="00AF70D9"/>
    <w:rsid w:val="00B00255"/>
    <w:rsid w:val="00B01012"/>
    <w:rsid w:val="00B01BB7"/>
    <w:rsid w:val="00B02127"/>
    <w:rsid w:val="00B034A2"/>
    <w:rsid w:val="00B04B63"/>
    <w:rsid w:val="00B04D05"/>
    <w:rsid w:val="00B05076"/>
    <w:rsid w:val="00B07828"/>
    <w:rsid w:val="00B138AB"/>
    <w:rsid w:val="00B21C6D"/>
    <w:rsid w:val="00B22DAA"/>
    <w:rsid w:val="00B23D74"/>
    <w:rsid w:val="00B23FAA"/>
    <w:rsid w:val="00B245D9"/>
    <w:rsid w:val="00B25E32"/>
    <w:rsid w:val="00B265D7"/>
    <w:rsid w:val="00B26A71"/>
    <w:rsid w:val="00B30AFA"/>
    <w:rsid w:val="00B30BF0"/>
    <w:rsid w:val="00B31BA3"/>
    <w:rsid w:val="00B32CE6"/>
    <w:rsid w:val="00B34D65"/>
    <w:rsid w:val="00B4323D"/>
    <w:rsid w:val="00B43257"/>
    <w:rsid w:val="00B43A7A"/>
    <w:rsid w:val="00B43D71"/>
    <w:rsid w:val="00B4413E"/>
    <w:rsid w:val="00B44A1C"/>
    <w:rsid w:val="00B44C32"/>
    <w:rsid w:val="00B45A86"/>
    <w:rsid w:val="00B4602C"/>
    <w:rsid w:val="00B47F70"/>
    <w:rsid w:val="00B51F10"/>
    <w:rsid w:val="00B539B6"/>
    <w:rsid w:val="00B539B9"/>
    <w:rsid w:val="00B53BBF"/>
    <w:rsid w:val="00B55C4D"/>
    <w:rsid w:val="00B56073"/>
    <w:rsid w:val="00B5726C"/>
    <w:rsid w:val="00B606B9"/>
    <w:rsid w:val="00B61C17"/>
    <w:rsid w:val="00B62B12"/>
    <w:rsid w:val="00B63322"/>
    <w:rsid w:val="00B63791"/>
    <w:rsid w:val="00B63A5F"/>
    <w:rsid w:val="00B642AA"/>
    <w:rsid w:val="00B64D78"/>
    <w:rsid w:val="00B662B5"/>
    <w:rsid w:val="00B66A7B"/>
    <w:rsid w:val="00B66C17"/>
    <w:rsid w:val="00B66E8B"/>
    <w:rsid w:val="00B7066B"/>
    <w:rsid w:val="00B71388"/>
    <w:rsid w:val="00B72696"/>
    <w:rsid w:val="00B74919"/>
    <w:rsid w:val="00B75A03"/>
    <w:rsid w:val="00B80252"/>
    <w:rsid w:val="00B80977"/>
    <w:rsid w:val="00B809A2"/>
    <w:rsid w:val="00B80CA0"/>
    <w:rsid w:val="00B8137B"/>
    <w:rsid w:val="00B82570"/>
    <w:rsid w:val="00B83243"/>
    <w:rsid w:val="00B84491"/>
    <w:rsid w:val="00B84BE0"/>
    <w:rsid w:val="00B8664C"/>
    <w:rsid w:val="00B86F22"/>
    <w:rsid w:val="00B901A1"/>
    <w:rsid w:val="00B9047E"/>
    <w:rsid w:val="00B935E9"/>
    <w:rsid w:val="00B9587E"/>
    <w:rsid w:val="00B96CF5"/>
    <w:rsid w:val="00B97D4B"/>
    <w:rsid w:val="00BA060D"/>
    <w:rsid w:val="00BA0A83"/>
    <w:rsid w:val="00BA1A8C"/>
    <w:rsid w:val="00BA1F0C"/>
    <w:rsid w:val="00BA32FC"/>
    <w:rsid w:val="00BA38C5"/>
    <w:rsid w:val="00BA4D2E"/>
    <w:rsid w:val="00BA6F7E"/>
    <w:rsid w:val="00BA7346"/>
    <w:rsid w:val="00BA7D30"/>
    <w:rsid w:val="00BB01F6"/>
    <w:rsid w:val="00BB04B4"/>
    <w:rsid w:val="00BB126A"/>
    <w:rsid w:val="00BB518F"/>
    <w:rsid w:val="00BB51EF"/>
    <w:rsid w:val="00BB7026"/>
    <w:rsid w:val="00BC1759"/>
    <w:rsid w:val="00BC2278"/>
    <w:rsid w:val="00BC2910"/>
    <w:rsid w:val="00BC3583"/>
    <w:rsid w:val="00BC3ACF"/>
    <w:rsid w:val="00BC45D5"/>
    <w:rsid w:val="00BC5EF5"/>
    <w:rsid w:val="00BC697D"/>
    <w:rsid w:val="00BD03D0"/>
    <w:rsid w:val="00BD0898"/>
    <w:rsid w:val="00BD19E9"/>
    <w:rsid w:val="00BD2687"/>
    <w:rsid w:val="00BD42F5"/>
    <w:rsid w:val="00BD6B7F"/>
    <w:rsid w:val="00BD7ED3"/>
    <w:rsid w:val="00BE668C"/>
    <w:rsid w:val="00BE6AE8"/>
    <w:rsid w:val="00BE6D5C"/>
    <w:rsid w:val="00BE792C"/>
    <w:rsid w:val="00BE7C15"/>
    <w:rsid w:val="00BE7C41"/>
    <w:rsid w:val="00BF019E"/>
    <w:rsid w:val="00BF0889"/>
    <w:rsid w:val="00BF0AFB"/>
    <w:rsid w:val="00BF0C67"/>
    <w:rsid w:val="00BF0F0B"/>
    <w:rsid w:val="00BF2255"/>
    <w:rsid w:val="00BF39ED"/>
    <w:rsid w:val="00BF3FAF"/>
    <w:rsid w:val="00BF5925"/>
    <w:rsid w:val="00BF599B"/>
    <w:rsid w:val="00BF7806"/>
    <w:rsid w:val="00C01A43"/>
    <w:rsid w:val="00C024F9"/>
    <w:rsid w:val="00C06067"/>
    <w:rsid w:val="00C0755A"/>
    <w:rsid w:val="00C12865"/>
    <w:rsid w:val="00C13545"/>
    <w:rsid w:val="00C1711F"/>
    <w:rsid w:val="00C2107D"/>
    <w:rsid w:val="00C240B8"/>
    <w:rsid w:val="00C253D6"/>
    <w:rsid w:val="00C25F71"/>
    <w:rsid w:val="00C267B1"/>
    <w:rsid w:val="00C26F01"/>
    <w:rsid w:val="00C27592"/>
    <w:rsid w:val="00C276B5"/>
    <w:rsid w:val="00C306BC"/>
    <w:rsid w:val="00C32ED8"/>
    <w:rsid w:val="00C33110"/>
    <w:rsid w:val="00C34597"/>
    <w:rsid w:val="00C37B5D"/>
    <w:rsid w:val="00C401E3"/>
    <w:rsid w:val="00C403BA"/>
    <w:rsid w:val="00C4082A"/>
    <w:rsid w:val="00C4097F"/>
    <w:rsid w:val="00C42626"/>
    <w:rsid w:val="00C42E61"/>
    <w:rsid w:val="00C438D7"/>
    <w:rsid w:val="00C448B9"/>
    <w:rsid w:val="00C47078"/>
    <w:rsid w:val="00C471C2"/>
    <w:rsid w:val="00C472EB"/>
    <w:rsid w:val="00C474CF"/>
    <w:rsid w:val="00C50AF9"/>
    <w:rsid w:val="00C54101"/>
    <w:rsid w:val="00C54856"/>
    <w:rsid w:val="00C55EDB"/>
    <w:rsid w:val="00C55F9D"/>
    <w:rsid w:val="00C62A54"/>
    <w:rsid w:val="00C67792"/>
    <w:rsid w:val="00C701AA"/>
    <w:rsid w:val="00C702F5"/>
    <w:rsid w:val="00C709E2"/>
    <w:rsid w:val="00C73BB3"/>
    <w:rsid w:val="00C73F2B"/>
    <w:rsid w:val="00C74AA3"/>
    <w:rsid w:val="00C75757"/>
    <w:rsid w:val="00C76C71"/>
    <w:rsid w:val="00C8041C"/>
    <w:rsid w:val="00C80982"/>
    <w:rsid w:val="00C81FDC"/>
    <w:rsid w:val="00C82426"/>
    <w:rsid w:val="00C824D6"/>
    <w:rsid w:val="00C8301B"/>
    <w:rsid w:val="00C8494C"/>
    <w:rsid w:val="00C84952"/>
    <w:rsid w:val="00C849D2"/>
    <w:rsid w:val="00C8533B"/>
    <w:rsid w:val="00C87B0B"/>
    <w:rsid w:val="00C91FE1"/>
    <w:rsid w:val="00C92EFA"/>
    <w:rsid w:val="00C9352F"/>
    <w:rsid w:val="00C93FC8"/>
    <w:rsid w:val="00C94957"/>
    <w:rsid w:val="00C94B80"/>
    <w:rsid w:val="00C960F0"/>
    <w:rsid w:val="00C9661D"/>
    <w:rsid w:val="00C9739A"/>
    <w:rsid w:val="00C97BAC"/>
    <w:rsid w:val="00CA0DBC"/>
    <w:rsid w:val="00CA2557"/>
    <w:rsid w:val="00CA2558"/>
    <w:rsid w:val="00CA4638"/>
    <w:rsid w:val="00CA64E2"/>
    <w:rsid w:val="00CB2C62"/>
    <w:rsid w:val="00CB4254"/>
    <w:rsid w:val="00CB48B1"/>
    <w:rsid w:val="00CB5819"/>
    <w:rsid w:val="00CB69D7"/>
    <w:rsid w:val="00CB72FF"/>
    <w:rsid w:val="00CC11F6"/>
    <w:rsid w:val="00CC52A6"/>
    <w:rsid w:val="00CD01F4"/>
    <w:rsid w:val="00CD2290"/>
    <w:rsid w:val="00CD4549"/>
    <w:rsid w:val="00CE2551"/>
    <w:rsid w:val="00CE320C"/>
    <w:rsid w:val="00CE361E"/>
    <w:rsid w:val="00CE3D42"/>
    <w:rsid w:val="00CE4ECF"/>
    <w:rsid w:val="00CE54AE"/>
    <w:rsid w:val="00CE5D3F"/>
    <w:rsid w:val="00CE5E5A"/>
    <w:rsid w:val="00CE6036"/>
    <w:rsid w:val="00CE60C9"/>
    <w:rsid w:val="00CE6501"/>
    <w:rsid w:val="00CE7BFE"/>
    <w:rsid w:val="00CF004C"/>
    <w:rsid w:val="00CF0A36"/>
    <w:rsid w:val="00CF10DE"/>
    <w:rsid w:val="00CF1FD7"/>
    <w:rsid w:val="00CF2D0B"/>
    <w:rsid w:val="00CF381A"/>
    <w:rsid w:val="00CF4045"/>
    <w:rsid w:val="00CF4478"/>
    <w:rsid w:val="00CF4862"/>
    <w:rsid w:val="00D01240"/>
    <w:rsid w:val="00D01DD6"/>
    <w:rsid w:val="00D02313"/>
    <w:rsid w:val="00D0629F"/>
    <w:rsid w:val="00D07101"/>
    <w:rsid w:val="00D074A1"/>
    <w:rsid w:val="00D11386"/>
    <w:rsid w:val="00D11B83"/>
    <w:rsid w:val="00D12726"/>
    <w:rsid w:val="00D14F36"/>
    <w:rsid w:val="00D16CFF"/>
    <w:rsid w:val="00D16F6D"/>
    <w:rsid w:val="00D200B5"/>
    <w:rsid w:val="00D20355"/>
    <w:rsid w:val="00D21F49"/>
    <w:rsid w:val="00D2530A"/>
    <w:rsid w:val="00D26103"/>
    <w:rsid w:val="00D27F5C"/>
    <w:rsid w:val="00D303A6"/>
    <w:rsid w:val="00D31080"/>
    <w:rsid w:val="00D31717"/>
    <w:rsid w:val="00D33666"/>
    <w:rsid w:val="00D34109"/>
    <w:rsid w:val="00D342A2"/>
    <w:rsid w:val="00D34510"/>
    <w:rsid w:val="00D347C4"/>
    <w:rsid w:val="00D359E1"/>
    <w:rsid w:val="00D35EAF"/>
    <w:rsid w:val="00D367F3"/>
    <w:rsid w:val="00D36D89"/>
    <w:rsid w:val="00D378BE"/>
    <w:rsid w:val="00D37FE8"/>
    <w:rsid w:val="00D402B5"/>
    <w:rsid w:val="00D40931"/>
    <w:rsid w:val="00D4193E"/>
    <w:rsid w:val="00D42172"/>
    <w:rsid w:val="00D42DD6"/>
    <w:rsid w:val="00D45D9C"/>
    <w:rsid w:val="00D46081"/>
    <w:rsid w:val="00D46C02"/>
    <w:rsid w:val="00D5040E"/>
    <w:rsid w:val="00D50638"/>
    <w:rsid w:val="00D512D0"/>
    <w:rsid w:val="00D513E1"/>
    <w:rsid w:val="00D53738"/>
    <w:rsid w:val="00D55451"/>
    <w:rsid w:val="00D57F1F"/>
    <w:rsid w:val="00D60C77"/>
    <w:rsid w:val="00D61F7F"/>
    <w:rsid w:val="00D653CB"/>
    <w:rsid w:val="00D659D4"/>
    <w:rsid w:val="00D66C14"/>
    <w:rsid w:val="00D67702"/>
    <w:rsid w:val="00D70197"/>
    <w:rsid w:val="00D7189B"/>
    <w:rsid w:val="00D73376"/>
    <w:rsid w:val="00D74791"/>
    <w:rsid w:val="00D74D26"/>
    <w:rsid w:val="00D75B63"/>
    <w:rsid w:val="00D7642E"/>
    <w:rsid w:val="00D800D8"/>
    <w:rsid w:val="00D818AB"/>
    <w:rsid w:val="00D843B8"/>
    <w:rsid w:val="00D857BF"/>
    <w:rsid w:val="00D863BD"/>
    <w:rsid w:val="00D86966"/>
    <w:rsid w:val="00D86F2C"/>
    <w:rsid w:val="00D90300"/>
    <w:rsid w:val="00D91256"/>
    <w:rsid w:val="00D92930"/>
    <w:rsid w:val="00D94CA5"/>
    <w:rsid w:val="00DA2C01"/>
    <w:rsid w:val="00DA3352"/>
    <w:rsid w:val="00DA3609"/>
    <w:rsid w:val="00DA3DAA"/>
    <w:rsid w:val="00DA4679"/>
    <w:rsid w:val="00DA52A4"/>
    <w:rsid w:val="00DA5D62"/>
    <w:rsid w:val="00DA7C18"/>
    <w:rsid w:val="00DA7E37"/>
    <w:rsid w:val="00DB14BE"/>
    <w:rsid w:val="00DB1AEC"/>
    <w:rsid w:val="00DB56A5"/>
    <w:rsid w:val="00DB6DC2"/>
    <w:rsid w:val="00DB7B71"/>
    <w:rsid w:val="00DC108C"/>
    <w:rsid w:val="00DC205C"/>
    <w:rsid w:val="00DC404A"/>
    <w:rsid w:val="00DC68B2"/>
    <w:rsid w:val="00DD0C35"/>
    <w:rsid w:val="00DD1868"/>
    <w:rsid w:val="00DD1BF1"/>
    <w:rsid w:val="00DD25C5"/>
    <w:rsid w:val="00DD36ED"/>
    <w:rsid w:val="00DD3DBA"/>
    <w:rsid w:val="00DD46B9"/>
    <w:rsid w:val="00DD5679"/>
    <w:rsid w:val="00DD76D1"/>
    <w:rsid w:val="00DE022D"/>
    <w:rsid w:val="00DE146B"/>
    <w:rsid w:val="00DE1AA4"/>
    <w:rsid w:val="00DE1C77"/>
    <w:rsid w:val="00DE249A"/>
    <w:rsid w:val="00DE2E40"/>
    <w:rsid w:val="00DE581F"/>
    <w:rsid w:val="00DF022E"/>
    <w:rsid w:val="00DF2D5B"/>
    <w:rsid w:val="00DF5134"/>
    <w:rsid w:val="00DF5654"/>
    <w:rsid w:val="00DF6EF4"/>
    <w:rsid w:val="00DF74EF"/>
    <w:rsid w:val="00DF7705"/>
    <w:rsid w:val="00E0063B"/>
    <w:rsid w:val="00E0435A"/>
    <w:rsid w:val="00E052C6"/>
    <w:rsid w:val="00E05300"/>
    <w:rsid w:val="00E0696C"/>
    <w:rsid w:val="00E07750"/>
    <w:rsid w:val="00E1028C"/>
    <w:rsid w:val="00E11815"/>
    <w:rsid w:val="00E11A04"/>
    <w:rsid w:val="00E124D2"/>
    <w:rsid w:val="00E12F02"/>
    <w:rsid w:val="00E131A1"/>
    <w:rsid w:val="00E1659D"/>
    <w:rsid w:val="00E16E6D"/>
    <w:rsid w:val="00E2616D"/>
    <w:rsid w:val="00E26709"/>
    <w:rsid w:val="00E278CB"/>
    <w:rsid w:val="00E30575"/>
    <w:rsid w:val="00E30A7D"/>
    <w:rsid w:val="00E315C4"/>
    <w:rsid w:val="00E344EE"/>
    <w:rsid w:val="00E34A39"/>
    <w:rsid w:val="00E368BC"/>
    <w:rsid w:val="00E4085F"/>
    <w:rsid w:val="00E40BFE"/>
    <w:rsid w:val="00E40EF2"/>
    <w:rsid w:val="00E41A84"/>
    <w:rsid w:val="00E42E69"/>
    <w:rsid w:val="00E4360E"/>
    <w:rsid w:val="00E439AD"/>
    <w:rsid w:val="00E46C7D"/>
    <w:rsid w:val="00E46D3D"/>
    <w:rsid w:val="00E47BF2"/>
    <w:rsid w:val="00E50F74"/>
    <w:rsid w:val="00E51C63"/>
    <w:rsid w:val="00E51E33"/>
    <w:rsid w:val="00E52DE0"/>
    <w:rsid w:val="00E54F2B"/>
    <w:rsid w:val="00E5528F"/>
    <w:rsid w:val="00E5543A"/>
    <w:rsid w:val="00E5653D"/>
    <w:rsid w:val="00E5739D"/>
    <w:rsid w:val="00E601BA"/>
    <w:rsid w:val="00E60B4C"/>
    <w:rsid w:val="00E62326"/>
    <w:rsid w:val="00E63A85"/>
    <w:rsid w:val="00E64B87"/>
    <w:rsid w:val="00E70425"/>
    <w:rsid w:val="00E720D2"/>
    <w:rsid w:val="00E72DC4"/>
    <w:rsid w:val="00E7448F"/>
    <w:rsid w:val="00E758E1"/>
    <w:rsid w:val="00E75EC0"/>
    <w:rsid w:val="00E76A28"/>
    <w:rsid w:val="00E76CCC"/>
    <w:rsid w:val="00E80DDF"/>
    <w:rsid w:val="00E817F2"/>
    <w:rsid w:val="00E81802"/>
    <w:rsid w:val="00E8443C"/>
    <w:rsid w:val="00E90496"/>
    <w:rsid w:val="00E90800"/>
    <w:rsid w:val="00E92E89"/>
    <w:rsid w:val="00E9414E"/>
    <w:rsid w:val="00E94A93"/>
    <w:rsid w:val="00E94E2E"/>
    <w:rsid w:val="00E96A44"/>
    <w:rsid w:val="00E97E00"/>
    <w:rsid w:val="00E97FBE"/>
    <w:rsid w:val="00EA0010"/>
    <w:rsid w:val="00EA0ECF"/>
    <w:rsid w:val="00EA19EB"/>
    <w:rsid w:val="00EA1F3C"/>
    <w:rsid w:val="00EA3ABF"/>
    <w:rsid w:val="00EA413D"/>
    <w:rsid w:val="00EA5429"/>
    <w:rsid w:val="00EA5BE6"/>
    <w:rsid w:val="00EA60BE"/>
    <w:rsid w:val="00EA61EA"/>
    <w:rsid w:val="00EB26BA"/>
    <w:rsid w:val="00EB41DB"/>
    <w:rsid w:val="00EB5FE3"/>
    <w:rsid w:val="00EB660E"/>
    <w:rsid w:val="00EB75B2"/>
    <w:rsid w:val="00EB786A"/>
    <w:rsid w:val="00EB78B3"/>
    <w:rsid w:val="00EC01E3"/>
    <w:rsid w:val="00EC36A5"/>
    <w:rsid w:val="00EC47B9"/>
    <w:rsid w:val="00EC7940"/>
    <w:rsid w:val="00ED1958"/>
    <w:rsid w:val="00ED2AE6"/>
    <w:rsid w:val="00ED2DDD"/>
    <w:rsid w:val="00ED4E17"/>
    <w:rsid w:val="00ED5AAD"/>
    <w:rsid w:val="00ED5DA2"/>
    <w:rsid w:val="00EE3BAF"/>
    <w:rsid w:val="00EE4ADC"/>
    <w:rsid w:val="00EE5847"/>
    <w:rsid w:val="00EE5DBA"/>
    <w:rsid w:val="00EE6A3C"/>
    <w:rsid w:val="00EE7878"/>
    <w:rsid w:val="00EE7BBF"/>
    <w:rsid w:val="00EF0919"/>
    <w:rsid w:val="00EF0E09"/>
    <w:rsid w:val="00EF0ED7"/>
    <w:rsid w:val="00EF0FA0"/>
    <w:rsid w:val="00EF2EBF"/>
    <w:rsid w:val="00EF3A53"/>
    <w:rsid w:val="00EF40AB"/>
    <w:rsid w:val="00EF4FCC"/>
    <w:rsid w:val="00EF5A9A"/>
    <w:rsid w:val="00EF6589"/>
    <w:rsid w:val="00EF68C5"/>
    <w:rsid w:val="00EF7175"/>
    <w:rsid w:val="00EF7AEC"/>
    <w:rsid w:val="00EF7EBD"/>
    <w:rsid w:val="00F0145C"/>
    <w:rsid w:val="00F01964"/>
    <w:rsid w:val="00F05A82"/>
    <w:rsid w:val="00F061B8"/>
    <w:rsid w:val="00F06396"/>
    <w:rsid w:val="00F1027D"/>
    <w:rsid w:val="00F11A5A"/>
    <w:rsid w:val="00F124B3"/>
    <w:rsid w:val="00F14316"/>
    <w:rsid w:val="00F14346"/>
    <w:rsid w:val="00F146B3"/>
    <w:rsid w:val="00F147C8"/>
    <w:rsid w:val="00F159DC"/>
    <w:rsid w:val="00F168B7"/>
    <w:rsid w:val="00F17C8F"/>
    <w:rsid w:val="00F209F0"/>
    <w:rsid w:val="00F20B70"/>
    <w:rsid w:val="00F218A1"/>
    <w:rsid w:val="00F22F42"/>
    <w:rsid w:val="00F231B5"/>
    <w:rsid w:val="00F23A88"/>
    <w:rsid w:val="00F25B53"/>
    <w:rsid w:val="00F26EB1"/>
    <w:rsid w:val="00F2711E"/>
    <w:rsid w:val="00F2764D"/>
    <w:rsid w:val="00F27E50"/>
    <w:rsid w:val="00F30BC4"/>
    <w:rsid w:val="00F31DB0"/>
    <w:rsid w:val="00F33A52"/>
    <w:rsid w:val="00F3595B"/>
    <w:rsid w:val="00F369B9"/>
    <w:rsid w:val="00F36B3A"/>
    <w:rsid w:val="00F376FA"/>
    <w:rsid w:val="00F379AE"/>
    <w:rsid w:val="00F37DCF"/>
    <w:rsid w:val="00F40009"/>
    <w:rsid w:val="00F40CAE"/>
    <w:rsid w:val="00F41874"/>
    <w:rsid w:val="00F41881"/>
    <w:rsid w:val="00F43913"/>
    <w:rsid w:val="00F4469F"/>
    <w:rsid w:val="00F44B82"/>
    <w:rsid w:val="00F4570E"/>
    <w:rsid w:val="00F458F8"/>
    <w:rsid w:val="00F466BC"/>
    <w:rsid w:val="00F5157B"/>
    <w:rsid w:val="00F51D6A"/>
    <w:rsid w:val="00F52031"/>
    <w:rsid w:val="00F52D2B"/>
    <w:rsid w:val="00F53EB6"/>
    <w:rsid w:val="00F57047"/>
    <w:rsid w:val="00F6113A"/>
    <w:rsid w:val="00F6281D"/>
    <w:rsid w:val="00F667A1"/>
    <w:rsid w:val="00F66949"/>
    <w:rsid w:val="00F670E0"/>
    <w:rsid w:val="00F67285"/>
    <w:rsid w:val="00F67A78"/>
    <w:rsid w:val="00F7036C"/>
    <w:rsid w:val="00F706D6"/>
    <w:rsid w:val="00F71925"/>
    <w:rsid w:val="00F72E9C"/>
    <w:rsid w:val="00F73BC4"/>
    <w:rsid w:val="00F74D37"/>
    <w:rsid w:val="00F76636"/>
    <w:rsid w:val="00F7672E"/>
    <w:rsid w:val="00F7735B"/>
    <w:rsid w:val="00F779C4"/>
    <w:rsid w:val="00F77C02"/>
    <w:rsid w:val="00F817B6"/>
    <w:rsid w:val="00F82F6D"/>
    <w:rsid w:val="00F83741"/>
    <w:rsid w:val="00F83C71"/>
    <w:rsid w:val="00F84294"/>
    <w:rsid w:val="00F85A80"/>
    <w:rsid w:val="00F85AA0"/>
    <w:rsid w:val="00F86799"/>
    <w:rsid w:val="00F869AA"/>
    <w:rsid w:val="00F9015C"/>
    <w:rsid w:val="00F90AB2"/>
    <w:rsid w:val="00F910A3"/>
    <w:rsid w:val="00F91511"/>
    <w:rsid w:val="00F934BE"/>
    <w:rsid w:val="00F94A86"/>
    <w:rsid w:val="00F95E5D"/>
    <w:rsid w:val="00F96251"/>
    <w:rsid w:val="00F96F86"/>
    <w:rsid w:val="00F97EAB"/>
    <w:rsid w:val="00FA0088"/>
    <w:rsid w:val="00FA0442"/>
    <w:rsid w:val="00FA088B"/>
    <w:rsid w:val="00FA1561"/>
    <w:rsid w:val="00FA2EDF"/>
    <w:rsid w:val="00FA6068"/>
    <w:rsid w:val="00FA6074"/>
    <w:rsid w:val="00FA65F7"/>
    <w:rsid w:val="00FA6761"/>
    <w:rsid w:val="00FB020B"/>
    <w:rsid w:val="00FB3102"/>
    <w:rsid w:val="00FB48CE"/>
    <w:rsid w:val="00FB605B"/>
    <w:rsid w:val="00FB6DE4"/>
    <w:rsid w:val="00FB6E8A"/>
    <w:rsid w:val="00FB7080"/>
    <w:rsid w:val="00FC1B58"/>
    <w:rsid w:val="00FC2162"/>
    <w:rsid w:val="00FC4D37"/>
    <w:rsid w:val="00FC59D6"/>
    <w:rsid w:val="00FC67B8"/>
    <w:rsid w:val="00FC6C7D"/>
    <w:rsid w:val="00FD0144"/>
    <w:rsid w:val="00FD025D"/>
    <w:rsid w:val="00FD09D5"/>
    <w:rsid w:val="00FD0ABC"/>
    <w:rsid w:val="00FD0C48"/>
    <w:rsid w:val="00FD105D"/>
    <w:rsid w:val="00FD1E62"/>
    <w:rsid w:val="00FD2309"/>
    <w:rsid w:val="00FD2575"/>
    <w:rsid w:val="00FD2B58"/>
    <w:rsid w:val="00FD2B7D"/>
    <w:rsid w:val="00FD45FF"/>
    <w:rsid w:val="00FD5397"/>
    <w:rsid w:val="00FD599C"/>
    <w:rsid w:val="00FD7792"/>
    <w:rsid w:val="00FE738B"/>
    <w:rsid w:val="00FE7F8F"/>
    <w:rsid w:val="00FF0475"/>
    <w:rsid w:val="00FF3E8F"/>
    <w:rsid w:val="00FF76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5CEE5"/>
  <w15:docId w15:val="{8CE39D01-8D56-4348-8647-DCC57074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4F9"/>
    <w:rPr>
      <w:rFonts w:ascii="Calibri" w:eastAsia="Calibri" w:hAnsi="Calibri" w:cs="Calibri"/>
      <w:lang w:eastAsia="ar-SA"/>
    </w:rPr>
  </w:style>
  <w:style w:type="paragraph" w:styleId="1">
    <w:name w:val="heading 1"/>
    <w:basedOn w:val="a"/>
    <w:next w:val="a"/>
    <w:link w:val="10"/>
    <w:qFormat/>
    <w:rsid w:val="003A322D"/>
    <w:pPr>
      <w:keepNext/>
      <w:spacing w:after="0" w:line="240" w:lineRule="auto"/>
      <w:outlineLvl w:val="0"/>
    </w:pPr>
    <w:rPr>
      <w:rFonts w:ascii="Times New Roman" w:eastAsia="Times New Roman" w:hAnsi="Times New Roman" w:cs="Times New Roman"/>
      <w:b/>
      <w:bCs/>
      <w:i/>
      <w:iCs/>
      <w:sz w:val="24"/>
      <w:szCs w:val="24"/>
    </w:rPr>
  </w:style>
  <w:style w:type="paragraph" w:styleId="2">
    <w:name w:val="heading 2"/>
    <w:basedOn w:val="a"/>
    <w:next w:val="a"/>
    <w:link w:val="20"/>
    <w:qFormat/>
    <w:rsid w:val="003A322D"/>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A322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534F9"/>
    <w:pPr>
      <w:spacing w:after="0" w:line="240" w:lineRule="auto"/>
    </w:pPr>
    <w:rPr>
      <w:rFonts w:ascii="Calibri" w:eastAsia="Calibri" w:hAnsi="Calibri" w:cs="Calibri"/>
      <w:lang w:eastAsia="ar-SA"/>
    </w:rPr>
  </w:style>
  <w:style w:type="paragraph" w:styleId="a4">
    <w:name w:val="Normal (Web)"/>
    <w:basedOn w:val="a"/>
    <w:uiPriority w:val="99"/>
    <w:unhideWhenUsed/>
    <w:rsid w:val="004534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F381A"/>
  </w:style>
  <w:style w:type="paragraph" w:styleId="a5">
    <w:name w:val="Body Text Indent"/>
    <w:basedOn w:val="a"/>
    <w:link w:val="a6"/>
    <w:rsid w:val="0017374D"/>
    <w:pPr>
      <w:spacing w:after="0" w:line="240" w:lineRule="auto"/>
      <w:ind w:firstLine="1080"/>
      <w:jc w:val="both"/>
    </w:pPr>
    <w:rPr>
      <w:rFonts w:ascii="Times New Roman" w:eastAsia="Times New Roman" w:hAnsi="Times New Roman"/>
      <w:sz w:val="28"/>
      <w:szCs w:val="24"/>
    </w:rPr>
  </w:style>
  <w:style w:type="character" w:customStyle="1" w:styleId="a6">
    <w:name w:val="Основной текст с отступом Знак"/>
    <w:basedOn w:val="a0"/>
    <w:link w:val="a5"/>
    <w:rsid w:val="0017374D"/>
    <w:rPr>
      <w:rFonts w:ascii="Times New Roman" w:eastAsia="Times New Roman" w:hAnsi="Times New Roman" w:cs="Calibri"/>
      <w:sz w:val="28"/>
      <w:szCs w:val="24"/>
      <w:lang w:eastAsia="ar-SA"/>
    </w:rPr>
  </w:style>
  <w:style w:type="paragraph" w:styleId="a7">
    <w:name w:val="List Paragraph"/>
    <w:basedOn w:val="a"/>
    <w:uiPriority w:val="34"/>
    <w:qFormat/>
    <w:rsid w:val="0017374D"/>
    <w:pPr>
      <w:ind w:left="720"/>
      <w:contextualSpacing/>
    </w:pPr>
  </w:style>
  <w:style w:type="character" w:customStyle="1" w:styleId="c0">
    <w:name w:val="c0"/>
    <w:basedOn w:val="a0"/>
    <w:rsid w:val="00AA7936"/>
  </w:style>
  <w:style w:type="paragraph" w:customStyle="1" w:styleId="c2c6c24c46">
    <w:name w:val="c2 c6 c24 c46"/>
    <w:basedOn w:val="a"/>
    <w:rsid w:val="00AA79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6c24c40">
    <w:name w:val="c2 c6 c24 c40"/>
    <w:basedOn w:val="a"/>
    <w:rsid w:val="00AA79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Без интервала1"/>
    <w:rsid w:val="00AA7936"/>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rsid w:val="003A322D"/>
    <w:rPr>
      <w:rFonts w:ascii="Times New Roman" w:eastAsia="Times New Roman" w:hAnsi="Times New Roman" w:cs="Times New Roman"/>
      <w:b/>
      <w:bCs/>
      <w:i/>
      <w:iCs/>
      <w:sz w:val="24"/>
      <w:szCs w:val="24"/>
    </w:rPr>
  </w:style>
  <w:style w:type="character" w:customStyle="1" w:styleId="20">
    <w:name w:val="Заголовок 2 Знак"/>
    <w:basedOn w:val="a0"/>
    <w:link w:val="2"/>
    <w:rsid w:val="003A322D"/>
    <w:rPr>
      <w:rFonts w:ascii="Arial" w:eastAsia="Calibri" w:hAnsi="Arial" w:cs="Arial"/>
      <w:b/>
      <w:bCs/>
      <w:i/>
      <w:iCs/>
      <w:sz w:val="28"/>
      <w:szCs w:val="28"/>
      <w:lang w:eastAsia="ar-SA"/>
    </w:rPr>
  </w:style>
  <w:style w:type="character" w:customStyle="1" w:styleId="30">
    <w:name w:val="Заголовок 3 Знак"/>
    <w:basedOn w:val="a0"/>
    <w:link w:val="3"/>
    <w:rsid w:val="003A322D"/>
    <w:rPr>
      <w:rFonts w:ascii="Arial" w:eastAsia="Calibri" w:hAnsi="Arial" w:cs="Arial"/>
      <w:b/>
      <w:bCs/>
      <w:sz w:val="26"/>
      <w:szCs w:val="26"/>
      <w:lang w:eastAsia="ar-SA"/>
    </w:rPr>
  </w:style>
  <w:style w:type="character" w:customStyle="1" w:styleId="WW8Num1z0">
    <w:name w:val="WW8Num1z0"/>
    <w:rsid w:val="003A322D"/>
    <w:rPr>
      <w:rFonts w:ascii="Wingdings" w:hAnsi="Wingdings"/>
    </w:rPr>
  </w:style>
  <w:style w:type="character" w:customStyle="1" w:styleId="WW8Num1z1">
    <w:name w:val="WW8Num1z1"/>
    <w:rsid w:val="003A322D"/>
    <w:rPr>
      <w:rFonts w:ascii="Courier New" w:hAnsi="Courier New" w:cs="Courier New"/>
    </w:rPr>
  </w:style>
  <w:style w:type="character" w:customStyle="1" w:styleId="WW8Num1z3">
    <w:name w:val="WW8Num1z3"/>
    <w:rsid w:val="003A322D"/>
    <w:rPr>
      <w:rFonts w:ascii="Symbol" w:hAnsi="Symbol"/>
    </w:rPr>
  </w:style>
  <w:style w:type="character" w:customStyle="1" w:styleId="WW8Num2z0">
    <w:name w:val="WW8Num2z0"/>
    <w:rsid w:val="003A322D"/>
    <w:rPr>
      <w:rFonts w:ascii="Wingdings" w:hAnsi="Wingdings"/>
    </w:rPr>
  </w:style>
  <w:style w:type="character" w:customStyle="1" w:styleId="WW8Num2z1">
    <w:name w:val="WW8Num2z1"/>
    <w:rsid w:val="003A322D"/>
    <w:rPr>
      <w:rFonts w:ascii="Courier New" w:hAnsi="Courier New" w:cs="Courier New"/>
    </w:rPr>
  </w:style>
  <w:style w:type="character" w:customStyle="1" w:styleId="WW8Num2z3">
    <w:name w:val="WW8Num2z3"/>
    <w:rsid w:val="003A322D"/>
    <w:rPr>
      <w:rFonts w:ascii="Symbol" w:hAnsi="Symbol"/>
    </w:rPr>
  </w:style>
  <w:style w:type="character" w:customStyle="1" w:styleId="WW8Num4z0">
    <w:name w:val="WW8Num4z0"/>
    <w:rsid w:val="003A322D"/>
    <w:rPr>
      <w:rFonts w:ascii="Wingdings" w:hAnsi="Wingdings"/>
    </w:rPr>
  </w:style>
  <w:style w:type="character" w:customStyle="1" w:styleId="WW8Num4z1">
    <w:name w:val="WW8Num4z1"/>
    <w:rsid w:val="003A322D"/>
    <w:rPr>
      <w:rFonts w:ascii="Courier New" w:hAnsi="Courier New" w:cs="Courier New"/>
    </w:rPr>
  </w:style>
  <w:style w:type="character" w:customStyle="1" w:styleId="WW8Num4z3">
    <w:name w:val="WW8Num4z3"/>
    <w:rsid w:val="003A322D"/>
    <w:rPr>
      <w:rFonts w:ascii="Symbol" w:hAnsi="Symbol"/>
    </w:rPr>
  </w:style>
  <w:style w:type="character" w:customStyle="1" w:styleId="WW8Num6z0">
    <w:name w:val="WW8Num6z0"/>
    <w:rsid w:val="003A322D"/>
    <w:rPr>
      <w:rFonts w:ascii="Symbol" w:hAnsi="Symbol"/>
    </w:rPr>
  </w:style>
  <w:style w:type="character" w:customStyle="1" w:styleId="WW8Num6z1">
    <w:name w:val="WW8Num6z1"/>
    <w:rsid w:val="003A322D"/>
    <w:rPr>
      <w:rFonts w:ascii="Courier New" w:hAnsi="Courier New" w:cs="Courier New"/>
    </w:rPr>
  </w:style>
  <w:style w:type="character" w:customStyle="1" w:styleId="WW8Num6z2">
    <w:name w:val="WW8Num6z2"/>
    <w:rsid w:val="003A322D"/>
    <w:rPr>
      <w:rFonts w:ascii="Wingdings" w:hAnsi="Wingdings"/>
    </w:rPr>
  </w:style>
  <w:style w:type="character" w:customStyle="1" w:styleId="WW8Num7z0">
    <w:name w:val="WW8Num7z0"/>
    <w:rsid w:val="003A322D"/>
    <w:rPr>
      <w:rFonts w:ascii="Wingdings" w:hAnsi="Wingdings"/>
    </w:rPr>
  </w:style>
  <w:style w:type="character" w:customStyle="1" w:styleId="WW8Num7z1">
    <w:name w:val="WW8Num7z1"/>
    <w:rsid w:val="003A322D"/>
    <w:rPr>
      <w:rFonts w:ascii="Courier New" w:hAnsi="Courier New" w:cs="Courier New"/>
    </w:rPr>
  </w:style>
  <w:style w:type="character" w:customStyle="1" w:styleId="WW8Num7z3">
    <w:name w:val="WW8Num7z3"/>
    <w:rsid w:val="003A322D"/>
    <w:rPr>
      <w:rFonts w:ascii="Symbol" w:hAnsi="Symbol"/>
    </w:rPr>
  </w:style>
  <w:style w:type="character" w:customStyle="1" w:styleId="WW8Num8z0">
    <w:name w:val="WW8Num8z0"/>
    <w:rsid w:val="003A322D"/>
    <w:rPr>
      <w:rFonts w:ascii="Symbol" w:hAnsi="Symbol"/>
    </w:rPr>
  </w:style>
  <w:style w:type="character" w:customStyle="1" w:styleId="WW8Num8z1">
    <w:name w:val="WW8Num8z1"/>
    <w:rsid w:val="003A322D"/>
    <w:rPr>
      <w:rFonts w:ascii="Courier New" w:hAnsi="Courier New" w:cs="Courier New"/>
    </w:rPr>
  </w:style>
  <w:style w:type="character" w:customStyle="1" w:styleId="WW8Num8z2">
    <w:name w:val="WW8Num8z2"/>
    <w:rsid w:val="003A322D"/>
    <w:rPr>
      <w:rFonts w:ascii="Wingdings" w:hAnsi="Wingdings"/>
    </w:rPr>
  </w:style>
  <w:style w:type="character" w:customStyle="1" w:styleId="WW8Num10z0">
    <w:name w:val="WW8Num10z0"/>
    <w:rsid w:val="003A322D"/>
    <w:rPr>
      <w:rFonts w:ascii="Symbol" w:hAnsi="Symbol"/>
    </w:rPr>
  </w:style>
  <w:style w:type="character" w:customStyle="1" w:styleId="WW8Num10z1">
    <w:name w:val="WW8Num10z1"/>
    <w:rsid w:val="003A322D"/>
    <w:rPr>
      <w:rFonts w:ascii="Courier New" w:hAnsi="Courier New" w:cs="Courier New"/>
    </w:rPr>
  </w:style>
  <w:style w:type="character" w:customStyle="1" w:styleId="WW8Num10z2">
    <w:name w:val="WW8Num10z2"/>
    <w:rsid w:val="003A322D"/>
    <w:rPr>
      <w:rFonts w:ascii="Wingdings" w:hAnsi="Wingdings"/>
    </w:rPr>
  </w:style>
  <w:style w:type="character" w:customStyle="1" w:styleId="WW8Num11z0">
    <w:name w:val="WW8Num11z0"/>
    <w:rsid w:val="003A322D"/>
    <w:rPr>
      <w:rFonts w:ascii="Wingdings" w:hAnsi="Wingdings"/>
    </w:rPr>
  </w:style>
  <w:style w:type="character" w:customStyle="1" w:styleId="WW8Num11z1">
    <w:name w:val="WW8Num11z1"/>
    <w:rsid w:val="003A322D"/>
    <w:rPr>
      <w:rFonts w:ascii="Courier New" w:hAnsi="Courier New" w:cs="Courier New"/>
    </w:rPr>
  </w:style>
  <w:style w:type="character" w:customStyle="1" w:styleId="WW8Num11z3">
    <w:name w:val="WW8Num11z3"/>
    <w:rsid w:val="003A322D"/>
    <w:rPr>
      <w:rFonts w:ascii="Symbol" w:hAnsi="Symbol"/>
    </w:rPr>
  </w:style>
  <w:style w:type="character" w:customStyle="1" w:styleId="WW8Num12z0">
    <w:name w:val="WW8Num12z0"/>
    <w:rsid w:val="003A322D"/>
    <w:rPr>
      <w:rFonts w:ascii="Wingdings" w:hAnsi="Wingdings"/>
    </w:rPr>
  </w:style>
  <w:style w:type="character" w:customStyle="1" w:styleId="WW8Num12z1">
    <w:name w:val="WW8Num12z1"/>
    <w:rsid w:val="003A322D"/>
    <w:rPr>
      <w:rFonts w:ascii="Courier New" w:hAnsi="Courier New" w:cs="Courier New"/>
    </w:rPr>
  </w:style>
  <w:style w:type="character" w:customStyle="1" w:styleId="WW8Num12z3">
    <w:name w:val="WW8Num12z3"/>
    <w:rsid w:val="003A322D"/>
    <w:rPr>
      <w:rFonts w:ascii="Symbol" w:hAnsi="Symbol"/>
    </w:rPr>
  </w:style>
  <w:style w:type="character" w:customStyle="1" w:styleId="WW8Num14z0">
    <w:name w:val="WW8Num14z0"/>
    <w:rsid w:val="003A322D"/>
    <w:rPr>
      <w:rFonts w:ascii="Wingdings" w:hAnsi="Wingdings"/>
    </w:rPr>
  </w:style>
  <w:style w:type="character" w:customStyle="1" w:styleId="WW8Num14z1">
    <w:name w:val="WW8Num14z1"/>
    <w:rsid w:val="003A322D"/>
    <w:rPr>
      <w:rFonts w:ascii="Courier New" w:hAnsi="Courier New" w:cs="Courier New"/>
    </w:rPr>
  </w:style>
  <w:style w:type="character" w:customStyle="1" w:styleId="WW8Num14z3">
    <w:name w:val="WW8Num14z3"/>
    <w:rsid w:val="003A322D"/>
    <w:rPr>
      <w:rFonts w:ascii="Symbol" w:hAnsi="Symbol"/>
    </w:rPr>
  </w:style>
  <w:style w:type="character" w:customStyle="1" w:styleId="WW8Num15z0">
    <w:name w:val="WW8Num15z0"/>
    <w:rsid w:val="003A322D"/>
    <w:rPr>
      <w:rFonts w:ascii="Wingdings" w:hAnsi="Wingdings"/>
    </w:rPr>
  </w:style>
  <w:style w:type="character" w:customStyle="1" w:styleId="WW8Num15z1">
    <w:name w:val="WW8Num15z1"/>
    <w:rsid w:val="003A322D"/>
    <w:rPr>
      <w:rFonts w:ascii="Courier New" w:hAnsi="Courier New" w:cs="Courier New"/>
    </w:rPr>
  </w:style>
  <w:style w:type="character" w:customStyle="1" w:styleId="WW8Num15z3">
    <w:name w:val="WW8Num15z3"/>
    <w:rsid w:val="003A322D"/>
    <w:rPr>
      <w:rFonts w:ascii="Symbol" w:hAnsi="Symbol"/>
    </w:rPr>
  </w:style>
  <w:style w:type="character" w:customStyle="1" w:styleId="WW8Num19z0">
    <w:name w:val="WW8Num19z0"/>
    <w:rsid w:val="003A322D"/>
    <w:rPr>
      <w:rFonts w:ascii="Wingdings" w:hAnsi="Wingdings"/>
    </w:rPr>
  </w:style>
  <w:style w:type="character" w:customStyle="1" w:styleId="WW8Num19z1">
    <w:name w:val="WW8Num19z1"/>
    <w:rsid w:val="003A322D"/>
    <w:rPr>
      <w:rFonts w:ascii="Courier New" w:hAnsi="Courier New" w:cs="Courier New"/>
    </w:rPr>
  </w:style>
  <w:style w:type="character" w:customStyle="1" w:styleId="WW8Num19z3">
    <w:name w:val="WW8Num19z3"/>
    <w:rsid w:val="003A322D"/>
    <w:rPr>
      <w:rFonts w:ascii="Symbol" w:hAnsi="Symbol"/>
    </w:rPr>
  </w:style>
  <w:style w:type="character" w:customStyle="1" w:styleId="WW8Num21z0">
    <w:name w:val="WW8Num21z0"/>
    <w:rsid w:val="003A322D"/>
    <w:rPr>
      <w:rFonts w:ascii="Wingdings" w:hAnsi="Wingdings"/>
    </w:rPr>
  </w:style>
  <w:style w:type="character" w:customStyle="1" w:styleId="WW8Num21z1">
    <w:name w:val="WW8Num21z1"/>
    <w:rsid w:val="003A322D"/>
    <w:rPr>
      <w:rFonts w:ascii="Courier New" w:hAnsi="Courier New" w:cs="Courier New"/>
    </w:rPr>
  </w:style>
  <w:style w:type="character" w:customStyle="1" w:styleId="WW8Num21z3">
    <w:name w:val="WW8Num21z3"/>
    <w:rsid w:val="003A322D"/>
    <w:rPr>
      <w:rFonts w:ascii="Symbol" w:hAnsi="Symbol"/>
    </w:rPr>
  </w:style>
  <w:style w:type="character" w:customStyle="1" w:styleId="WW8Num22z0">
    <w:name w:val="WW8Num22z0"/>
    <w:rsid w:val="003A322D"/>
    <w:rPr>
      <w:rFonts w:ascii="Wingdings" w:hAnsi="Wingdings"/>
    </w:rPr>
  </w:style>
  <w:style w:type="character" w:customStyle="1" w:styleId="WW8Num22z1">
    <w:name w:val="WW8Num22z1"/>
    <w:rsid w:val="003A322D"/>
    <w:rPr>
      <w:rFonts w:ascii="Courier New" w:hAnsi="Courier New" w:cs="Courier New"/>
    </w:rPr>
  </w:style>
  <w:style w:type="character" w:customStyle="1" w:styleId="WW8Num22z3">
    <w:name w:val="WW8Num22z3"/>
    <w:rsid w:val="003A322D"/>
    <w:rPr>
      <w:rFonts w:ascii="Symbol" w:hAnsi="Symbol"/>
    </w:rPr>
  </w:style>
  <w:style w:type="character" w:customStyle="1" w:styleId="WW8Num24z0">
    <w:name w:val="WW8Num24z0"/>
    <w:rsid w:val="003A322D"/>
    <w:rPr>
      <w:rFonts w:ascii="Wingdings" w:hAnsi="Wingdings"/>
    </w:rPr>
  </w:style>
  <w:style w:type="character" w:customStyle="1" w:styleId="WW8Num24z1">
    <w:name w:val="WW8Num24z1"/>
    <w:rsid w:val="003A322D"/>
    <w:rPr>
      <w:rFonts w:ascii="Courier New" w:hAnsi="Courier New" w:cs="Courier New"/>
    </w:rPr>
  </w:style>
  <w:style w:type="character" w:customStyle="1" w:styleId="WW8Num24z3">
    <w:name w:val="WW8Num24z3"/>
    <w:rsid w:val="003A322D"/>
    <w:rPr>
      <w:rFonts w:ascii="Symbol" w:hAnsi="Symbol"/>
    </w:rPr>
  </w:style>
  <w:style w:type="character" w:customStyle="1" w:styleId="WW8Num25z0">
    <w:name w:val="WW8Num25z0"/>
    <w:rsid w:val="003A322D"/>
    <w:rPr>
      <w:rFonts w:ascii="Wingdings" w:hAnsi="Wingdings"/>
    </w:rPr>
  </w:style>
  <w:style w:type="character" w:customStyle="1" w:styleId="WW8Num25z1">
    <w:name w:val="WW8Num25z1"/>
    <w:rsid w:val="003A322D"/>
    <w:rPr>
      <w:rFonts w:ascii="Courier New" w:hAnsi="Courier New" w:cs="Courier New"/>
    </w:rPr>
  </w:style>
  <w:style w:type="character" w:customStyle="1" w:styleId="WW8Num25z3">
    <w:name w:val="WW8Num25z3"/>
    <w:rsid w:val="003A322D"/>
    <w:rPr>
      <w:rFonts w:ascii="Symbol" w:hAnsi="Symbol"/>
    </w:rPr>
  </w:style>
  <w:style w:type="character" w:customStyle="1" w:styleId="WW8Num27z0">
    <w:name w:val="WW8Num27z0"/>
    <w:rsid w:val="003A322D"/>
    <w:rPr>
      <w:rFonts w:ascii="Wingdings" w:hAnsi="Wingdings"/>
    </w:rPr>
  </w:style>
  <w:style w:type="character" w:customStyle="1" w:styleId="WW8Num27z1">
    <w:name w:val="WW8Num27z1"/>
    <w:rsid w:val="003A322D"/>
    <w:rPr>
      <w:rFonts w:ascii="Courier New" w:hAnsi="Courier New" w:cs="Courier New"/>
    </w:rPr>
  </w:style>
  <w:style w:type="character" w:customStyle="1" w:styleId="WW8Num27z3">
    <w:name w:val="WW8Num27z3"/>
    <w:rsid w:val="003A322D"/>
    <w:rPr>
      <w:rFonts w:ascii="Symbol" w:hAnsi="Symbol"/>
    </w:rPr>
  </w:style>
  <w:style w:type="character" w:customStyle="1" w:styleId="WW8Num28z0">
    <w:name w:val="WW8Num28z0"/>
    <w:rsid w:val="003A322D"/>
    <w:rPr>
      <w:rFonts w:ascii="Wingdings" w:hAnsi="Wingdings"/>
    </w:rPr>
  </w:style>
  <w:style w:type="character" w:customStyle="1" w:styleId="WW8Num28z1">
    <w:name w:val="WW8Num28z1"/>
    <w:rsid w:val="003A322D"/>
    <w:rPr>
      <w:rFonts w:ascii="Courier New" w:hAnsi="Courier New" w:cs="Courier New"/>
    </w:rPr>
  </w:style>
  <w:style w:type="character" w:customStyle="1" w:styleId="WW8Num28z3">
    <w:name w:val="WW8Num28z3"/>
    <w:rsid w:val="003A322D"/>
    <w:rPr>
      <w:rFonts w:ascii="Symbol" w:hAnsi="Symbol"/>
    </w:rPr>
  </w:style>
  <w:style w:type="character" w:customStyle="1" w:styleId="WW8Num29z0">
    <w:name w:val="WW8Num29z0"/>
    <w:rsid w:val="003A322D"/>
    <w:rPr>
      <w:rFonts w:ascii="Wingdings" w:hAnsi="Wingdings"/>
    </w:rPr>
  </w:style>
  <w:style w:type="character" w:customStyle="1" w:styleId="WW8Num29z1">
    <w:name w:val="WW8Num29z1"/>
    <w:rsid w:val="003A322D"/>
    <w:rPr>
      <w:rFonts w:ascii="Courier New" w:hAnsi="Courier New" w:cs="Courier New"/>
    </w:rPr>
  </w:style>
  <w:style w:type="character" w:customStyle="1" w:styleId="WW8Num29z3">
    <w:name w:val="WW8Num29z3"/>
    <w:rsid w:val="003A322D"/>
    <w:rPr>
      <w:rFonts w:ascii="Symbol" w:hAnsi="Symbol"/>
    </w:rPr>
  </w:style>
  <w:style w:type="character" w:customStyle="1" w:styleId="WW8Num31z0">
    <w:name w:val="WW8Num31z0"/>
    <w:rsid w:val="003A322D"/>
    <w:rPr>
      <w:rFonts w:ascii="Wingdings" w:hAnsi="Wingdings"/>
    </w:rPr>
  </w:style>
  <w:style w:type="character" w:customStyle="1" w:styleId="WW8Num31z1">
    <w:name w:val="WW8Num31z1"/>
    <w:rsid w:val="003A322D"/>
    <w:rPr>
      <w:rFonts w:ascii="Courier New" w:hAnsi="Courier New" w:cs="Courier New"/>
    </w:rPr>
  </w:style>
  <w:style w:type="character" w:customStyle="1" w:styleId="WW8Num31z3">
    <w:name w:val="WW8Num31z3"/>
    <w:rsid w:val="003A322D"/>
    <w:rPr>
      <w:rFonts w:ascii="Symbol" w:hAnsi="Symbol"/>
    </w:rPr>
  </w:style>
  <w:style w:type="character" w:customStyle="1" w:styleId="WW8Num32z0">
    <w:name w:val="WW8Num32z0"/>
    <w:rsid w:val="003A322D"/>
    <w:rPr>
      <w:rFonts w:ascii="Wingdings" w:hAnsi="Wingdings"/>
    </w:rPr>
  </w:style>
  <w:style w:type="character" w:customStyle="1" w:styleId="WW8Num32z1">
    <w:name w:val="WW8Num32z1"/>
    <w:rsid w:val="003A322D"/>
    <w:rPr>
      <w:rFonts w:ascii="Courier New" w:hAnsi="Courier New" w:cs="Courier New"/>
    </w:rPr>
  </w:style>
  <w:style w:type="character" w:customStyle="1" w:styleId="WW8Num32z3">
    <w:name w:val="WW8Num32z3"/>
    <w:rsid w:val="003A322D"/>
    <w:rPr>
      <w:rFonts w:ascii="Symbol" w:hAnsi="Symbol"/>
    </w:rPr>
  </w:style>
  <w:style w:type="character" w:customStyle="1" w:styleId="WW8Num33z0">
    <w:name w:val="WW8Num33z0"/>
    <w:rsid w:val="003A322D"/>
    <w:rPr>
      <w:rFonts w:ascii="Wingdings" w:hAnsi="Wingdings"/>
    </w:rPr>
  </w:style>
  <w:style w:type="character" w:customStyle="1" w:styleId="WW8Num33z1">
    <w:name w:val="WW8Num33z1"/>
    <w:rsid w:val="003A322D"/>
    <w:rPr>
      <w:rFonts w:ascii="Courier New" w:hAnsi="Courier New" w:cs="Courier New"/>
    </w:rPr>
  </w:style>
  <w:style w:type="character" w:customStyle="1" w:styleId="WW8Num33z3">
    <w:name w:val="WW8Num33z3"/>
    <w:rsid w:val="003A322D"/>
    <w:rPr>
      <w:rFonts w:ascii="Symbol" w:hAnsi="Symbol"/>
    </w:rPr>
  </w:style>
  <w:style w:type="character" w:customStyle="1" w:styleId="WW8Num34z0">
    <w:name w:val="WW8Num34z0"/>
    <w:rsid w:val="003A322D"/>
    <w:rPr>
      <w:rFonts w:ascii="Wingdings" w:hAnsi="Wingdings"/>
    </w:rPr>
  </w:style>
  <w:style w:type="character" w:customStyle="1" w:styleId="WW8Num34z1">
    <w:name w:val="WW8Num34z1"/>
    <w:rsid w:val="003A322D"/>
    <w:rPr>
      <w:rFonts w:ascii="Courier New" w:hAnsi="Courier New" w:cs="Courier New"/>
    </w:rPr>
  </w:style>
  <w:style w:type="character" w:customStyle="1" w:styleId="WW8Num34z3">
    <w:name w:val="WW8Num34z3"/>
    <w:rsid w:val="003A322D"/>
    <w:rPr>
      <w:rFonts w:ascii="Symbol" w:hAnsi="Symbol"/>
    </w:rPr>
  </w:style>
  <w:style w:type="character" w:customStyle="1" w:styleId="WW8Num35z0">
    <w:name w:val="WW8Num35z0"/>
    <w:rsid w:val="003A322D"/>
    <w:rPr>
      <w:rFonts w:ascii="Wingdings" w:hAnsi="Wingdings"/>
    </w:rPr>
  </w:style>
  <w:style w:type="character" w:customStyle="1" w:styleId="WW8Num35z1">
    <w:name w:val="WW8Num35z1"/>
    <w:rsid w:val="003A322D"/>
    <w:rPr>
      <w:rFonts w:ascii="Courier New" w:hAnsi="Courier New" w:cs="Courier New"/>
    </w:rPr>
  </w:style>
  <w:style w:type="character" w:customStyle="1" w:styleId="WW8Num35z3">
    <w:name w:val="WW8Num35z3"/>
    <w:rsid w:val="003A322D"/>
    <w:rPr>
      <w:rFonts w:ascii="Symbol" w:hAnsi="Symbol"/>
    </w:rPr>
  </w:style>
  <w:style w:type="character" w:customStyle="1" w:styleId="WW8Num36z0">
    <w:name w:val="WW8Num36z0"/>
    <w:rsid w:val="003A322D"/>
    <w:rPr>
      <w:rFonts w:ascii="Symbol" w:hAnsi="Symbol"/>
    </w:rPr>
  </w:style>
  <w:style w:type="character" w:customStyle="1" w:styleId="WW8Num36z1">
    <w:name w:val="WW8Num36z1"/>
    <w:rsid w:val="003A322D"/>
    <w:rPr>
      <w:rFonts w:ascii="Courier New" w:hAnsi="Courier New" w:cs="Courier New"/>
    </w:rPr>
  </w:style>
  <w:style w:type="character" w:customStyle="1" w:styleId="WW8Num36z2">
    <w:name w:val="WW8Num36z2"/>
    <w:rsid w:val="003A322D"/>
    <w:rPr>
      <w:rFonts w:ascii="Wingdings" w:hAnsi="Wingdings"/>
    </w:rPr>
  </w:style>
  <w:style w:type="character" w:customStyle="1" w:styleId="WW8Num37z0">
    <w:name w:val="WW8Num37z0"/>
    <w:rsid w:val="003A322D"/>
    <w:rPr>
      <w:rFonts w:ascii="Wingdings" w:hAnsi="Wingdings"/>
    </w:rPr>
  </w:style>
  <w:style w:type="character" w:customStyle="1" w:styleId="WW8Num37z1">
    <w:name w:val="WW8Num37z1"/>
    <w:rsid w:val="003A322D"/>
    <w:rPr>
      <w:rFonts w:ascii="Courier New" w:hAnsi="Courier New" w:cs="Courier New"/>
    </w:rPr>
  </w:style>
  <w:style w:type="character" w:customStyle="1" w:styleId="WW8Num37z3">
    <w:name w:val="WW8Num37z3"/>
    <w:rsid w:val="003A322D"/>
    <w:rPr>
      <w:rFonts w:ascii="Symbol" w:hAnsi="Symbol"/>
    </w:rPr>
  </w:style>
  <w:style w:type="character" w:customStyle="1" w:styleId="12">
    <w:name w:val="Основной шрифт абзаца1"/>
    <w:rsid w:val="003A322D"/>
  </w:style>
  <w:style w:type="character" w:customStyle="1" w:styleId="a8">
    <w:name w:val="Верхний колонтитул Знак"/>
    <w:basedOn w:val="12"/>
    <w:uiPriority w:val="99"/>
    <w:rsid w:val="003A322D"/>
  </w:style>
  <w:style w:type="character" w:customStyle="1" w:styleId="a9">
    <w:name w:val="Нижний колонтитул Знак"/>
    <w:basedOn w:val="12"/>
    <w:uiPriority w:val="99"/>
    <w:rsid w:val="003A322D"/>
  </w:style>
  <w:style w:type="character" w:customStyle="1" w:styleId="Zag11">
    <w:name w:val="Zag_11"/>
    <w:rsid w:val="003A322D"/>
  </w:style>
  <w:style w:type="character" w:customStyle="1" w:styleId="aa">
    <w:name w:val="Символ нумерации"/>
    <w:rsid w:val="003A322D"/>
  </w:style>
  <w:style w:type="character" w:customStyle="1" w:styleId="ab">
    <w:name w:val="Маркеры списка"/>
    <w:rsid w:val="003A322D"/>
    <w:rPr>
      <w:rFonts w:ascii="OpenSymbol" w:eastAsia="OpenSymbol" w:hAnsi="OpenSymbol" w:cs="OpenSymbol"/>
    </w:rPr>
  </w:style>
  <w:style w:type="paragraph" w:customStyle="1" w:styleId="13">
    <w:name w:val="Заголовок1"/>
    <w:basedOn w:val="a"/>
    <w:next w:val="ac"/>
    <w:rsid w:val="003A322D"/>
    <w:pPr>
      <w:keepNext/>
      <w:spacing w:before="240" w:after="120"/>
    </w:pPr>
    <w:rPr>
      <w:rFonts w:ascii="Liberation Sans" w:eastAsia="DejaVu Sans" w:hAnsi="Liberation Sans" w:cs="DejaVu Sans"/>
      <w:sz w:val="28"/>
      <w:szCs w:val="28"/>
    </w:rPr>
  </w:style>
  <w:style w:type="paragraph" w:styleId="ac">
    <w:name w:val="Body Text"/>
    <w:basedOn w:val="a"/>
    <w:link w:val="ad"/>
    <w:rsid w:val="003A322D"/>
    <w:pPr>
      <w:spacing w:after="120"/>
    </w:pPr>
    <w:rPr>
      <w:rFonts w:cs="Times New Roman"/>
    </w:rPr>
  </w:style>
  <w:style w:type="character" w:customStyle="1" w:styleId="ad">
    <w:name w:val="Основной текст Знак"/>
    <w:basedOn w:val="a0"/>
    <w:link w:val="ac"/>
    <w:rsid w:val="003A322D"/>
    <w:rPr>
      <w:rFonts w:ascii="Calibri" w:eastAsia="Calibri" w:hAnsi="Calibri" w:cs="Times New Roman"/>
      <w:lang w:eastAsia="ar-SA"/>
    </w:rPr>
  </w:style>
  <w:style w:type="paragraph" w:styleId="ae">
    <w:name w:val="List"/>
    <w:basedOn w:val="ac"/>
    <w:rsid w:val="003A322D"/>
  </w:style>
  <w:style w:type="paragraph" w:customStyle="1" w:styleId="14">
    <w:name w:val="Название1"/>
    <w:basedOn w:val="a"/>
    <w:rsid w:val="003A322D"/>
    <w:pPr>
      <w:suppressLineNumbers/>
      <w:spacing w:before="120" w:after="120"/>
    </w:pPr>
    <w:rPr>
      <w:i/>
      <w:iCs/>
      <w:sz w:val="24"/>
      <w:szCs w:val="24"/>
    </w:rPr>
  </w:style>
  <w:style w:type="paragraph" w:customStyle="1" w:styleId="15">
    <w:name w:val="Указатель1"/>
    <w:basedOn w:val="a"/>
    <w:rsid w:val="003A322D"/>
    <w:pPr>
      <w:suppressLineNumbers/>
    </w:pPr>
  </w:style>
  <w:style w:type="paragraph" w:styleId="af">
    <w:name w:val="header"/>
    <w:basedOn w:val="a"/>
    <w:link w:val="16"/>
    <w:uiPriority w:val="99"/>
    <w:rsid w:val="003A322D"/>
    <w:pPr>
      <w:tabs>
        <w:tab w:val="center" w:pos="4677"/>
        <w:tab w:val="right" w:pos="9355"/>
      </w:tabs>
      <w:spacing w:after="0" w:line="240" w:lineRule="auto"/>
    </w:pPr>
  </w:style>
  <w:style w:type="character" w:customStyle="1" w:styleId="16">
    <w:name w:val="Верхний колонтитул Знак1"/>
    <w:basedOn w:val="a0"/>
    <w:link w:val="af"/>
    <w:uiPriority w:val="99"/>
    <w:rsid w:val="003A322D"/>
    <w:rPr>
      <w:rFonts w:ascii="Calibri" w:eastAsia="Calibri" w:hAnsi="Calibri" w:cs="Calibri"/>
      <w:lang w:eastAsia="ar-SA"/>
    </w:rPr>
  </w:style>
  <w:style w:type="paragraph" w:styleId="af0">
    <w:name w:val="footer"/>
    <w:basedOn w:val="a"/>
    <w:link w:val="17"/>
    <w:uiPriority w:val="99"/>
    <w:rsid w:val="003A322D"/>
    <w:pPr>
      <w:tabs>
        <w:tab w:val="center" w:pos="4677"/>
        <w:tab w:val="right" w:pos="9355"/>
      </w:tabs>
      <w:spacing w:after="0" w:line="240" w:lineRule="auto"/>
    </w:pPr>
  </w:style>
  <w:style w:type="character" w:customStyle="1" w:styleId="17">
    <w:name w:val="Нижний колонтитул Знак1"/>
    <w:basedOn w:val="a0"/>
    <w:link w:val="af0"/>
    <w:rsid w:val="003A322D"/>
    <w:rPr>
      <w:rFonts w:ascii="Calibri" w:eastAsia="Calibri" w:hAnsi="Calibri" w:cs="Calibri"/>
      <w:lang w:eastAsia="ar-SA"/>
    </w:rPr>
  </w:style>
  <w:style w:type="paragraph" w:customStyle="1" w:styleId="af1">
    <w:name w:val="Содержимое таблицы"/>
    <w:basedOn w:val="a"/>
    <w:rsid w:val="003A322D"/>
    <w:pPr>
      <w:suppressLineNumbers/>
    </w:pPr>
  </w:style>
  <w:style w:type="paragraph" w:customStyle="1" w:styleId="af2">
    <w:name w:val="Заголовок таблицы"/>
    <w:basedOn w:val="af1"/>
    <w:rsid w:val="003A322D"/>
    <w:pPr>
      <w:jc w:val="center"/>
    </w:pPr>
    <w:rPr>
      <w:b/>
      <w:bCs/>
    </w:rPr>
  </w:style>
  <w:style w:type="paragraph" w:styleId="31">
    <w:name w:val="Body Text 3"/>
    <w:basedOn w:val="a"/>
    <w:link w:val="32"/>
    <w:unhideWhenUsed/>
    <w:rsid w:val="003A322D"/>
    <w:pPr>
      <w:spacing w:after="120"/>
    </w:pPr>
    <w:rPr>
      <w:rFonts w:cs="Times New Roman"/>
      <w:sz w:val="16"/>
      <w:szCs w:val="16"/>
    </w:rPr>
  </w:style>
  <w:style w:type="character" w:customStyle="1" w:styleId="32">
    <w:name w:val="Основной текст 3 Знак"/>
    <w:basedOn w:val="a0"/>
    <w:link w:val="31"/>
    <w:rsid w:val="003A322D"/>
    <w:rPr>
      <w:rFonts w:ascii="Calibri" w:eastAsia="Calibri" w:hAnsi="Calibri" w:cs="Times New Roman"/>
      <w:sz w:val="16"/>
      <w:szCs w:val="16"/>
      <w:lang w:eastAsia="ar-SA"/>
    </w:rPr>
  </w:style>
  <w:style w:type="paragraph" w:styleId="21">
    <w:name w:val="Body Text 2"/>
    <w:basedOn w:val="a"/>
    <w:link w:val="22"/>
    <w:rsid w:val="003A322D"/>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3A322D"/>
    <w:rPr>
      <w:rFonts w:ascii="Times New Roman" w:eastAsia="Times New Roman" w:hAnsi="Times New Roman" w:cs="Times New Roman"/>
      <w:sz w:val="24"/>
      <w:szCs w:val="24"/>
    </w:rPr>
  </w:style>
  <w:style w:type="paragraph" w:customStyle="1" w:styleId="18">
    <w:name w:val="Обычный1"/>
    <w:rsid w:val="003A322D"/>
    <w:pPr>
      <w:widowControl w:val="0"/>
      <w:snapToGrid w:val="0"/>
      <w:spacing w:after="0" w:line="240" w:lineRule="auto"/>
    </w:pPr>
    <w:rPr>
      <w:rFonts w:ascii="Times New Roman" w:eastAsia="Times New Roman" w:hAnsi="Times New Roman" w:cs="Times New Roman"/>
      <w:sz w:val="24"/>
      <w:szCs w:val="20"/>
      <w:lang w:eastAsia="ru-RU"/>
    </w:rPr>
  </w:style>
  <w:style w:type="character" w:styleId="af3">
    <w:name w:val="endnote reference"/>
    <w:semiHidden/>
    <w:rsid w:val="003A322D"/>
    <w:rPr>
      <w:vertAlign w:val="superscript"/>
    </w:rPr>
  </w:style>
  <w:style w:type="table" w:styleId="af4">
    <w:name w:val="Table Grid"/>
    <w:basedOn w:val="a1"/>
    <w:rsid w:val="003A32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3A322D"/>
  </w:style>
  <w:style w:type="character" w:styleId="af5">
    <w:name w:val="Hyperlink"/>
    <w:rsid w:val="003A322D"/>
    <w:rPr>
      <w:color w:val="0000FF"/>
      <w:u w:val="single"/>
    </w:rPr>
  </w:style>
  <w:style w:type="paragraph" w:customStyle="1" w:styleId="c2">
    <w:name w:val="c2"/>
    <w:basedOn w:val="a"/>
    <w:rsid w:val="003A32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c0">
    <w:name w:val="c8 c0"/>
    <w:basedOn w:val="a0"/>
    <w:rsid w:val="003A322D"/>
  </w:style>
  <w:style w:type="paragraph" w:customStyle="1" w:styleId="c2c14">
    <w:name w:val="c2 c14"/>
    <w:basedOn w:val="a"/>
    <w:rsid w:val="003A32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c0">
    <w:name w:val="c12 c0"/>
    <w:basedOn w:val="a0"/>
    <w:rsid w:val="003A322D"/>
  </w:style>
  <w:style w:type="paragraph" w:customStyle="1" w:styleId="c4c5">
    <w:name w:val="c4 c5"/>
    <w:basedOn w:val="a"/>
    <w:rsid w:val="003A32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c9">
    <w:name w:val="c4 c9"/>
    <w:basedOn w:val="a"/>
    <w:rsid w:val="003A32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3A32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6">
    <w:name w:val="c0 c6"/>
    <w:basedOn w:val="a0"/>
    <w:rsid w:val="003A322D"/>
  </w:style>
  <w:style w:type="character" w:customStyle="1" w:styleId="c0c1">
    <w:name w:val="c0 c1"/>
    <w:basedOn w:val="a0"/>
    <w:rsid w:val="003A322D"/>
  </w:style>
  <w:style w:type="paragraph" w:customStyle="1" w:styleId="23">
    <w:name w:val="Стиль2"/>
    <w:basedOn w:val="a"/>
    <w:rsid w:val="003A322D"/>
    <w:pPr>
      <w:widowControl w:val="0"/>
      <w:suppressAutoHyphens/>
      <w:spacing w:after="0" w:line="100" w:lineRule="atLeast"/>
      <w:ind w:right="-8"/>
      <w:jc w:val="both"/>
    </w:pPr>
    <w:rPr>
      <w:rFonts w:ascii="Times New Roman" w:eastAsia="Arial Unicode MS" w:hAnsi="Times New Roman" w:cs="Tahoma"/>
      <w:color w:val="000000"/>
      <w:sz w:val="24"/>
      <w:szCs w:val="24"/>
      <w:lang w:val="en-US" w:eastAsia="en-US" w:bidi="en-US"/>
    </w:rPr>
  </w:style>
  <w:style w:type="character" w:styleId="af6">
    <w:name w:val="Emphasis"/>
    <w:qFormat/>
    <w:rsid w:val="003A322D"/>
    <w:rPr>
      <w:i/>
      <w:iCs/>
    </w:rPr>
  </w:style>
  <w:style w:type="character" w:customStyle="1" w:styleId="bc">
    <w:name w:val="bc"/>
    <w:basedOn w:val="a0"/>
    <w:rsid w:val="003A322D"/>
  </w:style>
  <w:style w:type="character" w:styleId="af7">
    <w:name w:val="Strong"/>
    <w:uiPriority w:val="22"/>
    <w:qFormat/>
    <w:rsid w:val="003A322D"/>
    <w:rPr>
      <w:b/>
      <w:bCs/>
    </w:rPr>
  </w:style>
  <w:style w:type="character" w:customStyle="1" w:styleId="font21">
    <w:name w:val="font21"/>
    <w:basedOn w:val="a0"/>
    <w:rsid w:val="003A322D"/>
  </w:style>
  <w:style w:type="character" w:customStyle="1" w:styleId="font20">
    <w:name w:val="font20"/>
    <w:basedOn w:val="a0"/>
    <w:rsid w:val="003A322D"/>
  </w:style>
  <w:style w:type="paragraph" w:customStyle="1" w:styleId="c5c4">
    <w:name w:val="c5 c4"/>
    <w:basedOn w:val="a"/>
    <w:rsid w:val="003A32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3">
    <w:name w:val="c0 c3"/>
    <w:basedOn w:val="a0"/>
    <w:rsid w:val="003A322D"/>
  </w:style>
  <w:style w:type="character" w:customStyle="1" w:styleId="font16">
    <w:name w:val="font16"/>
    <w:basedOn w:val="a0"/>
    <w:rsid w:val="003A322D"/>
  </w:style>
  <w:style w:type="character" w:customStyle="1" w:styleId="font14">
    <w:name w:val="font14"/>
    <w:basedOn w:val="a0"/>
    <w:rsid w:val="003A322D"/>
  </w:style>
  <w:style w:type="character" w:customStyle="1" w:styleId="c0c16c7">
    <w:name w:val="c0 c16 c7"/>
    <w:basedOn w:val="a0"/>
    <w:rsid w:val="003A322D"/>
  </w:style>
  <w:style w:type="character" w:customStyle="1" w:styleId="c0c16">
    <w:name w:val="c0 c16"/>
    <w:basedOn w:val="a0"/>
    <w:rsid w:val="003A322D"/>
  </w:style>
  <w:style w:type="character" w:customStyle="1" w:styleId="c0c3c7">
    <w:name w:val="c0 c3 c7"/>
    <w:basedOn w:val="a0"/>
    <w:rsid w:val="003A322D"/>
  </w:style>
  <w:style w:type="character" w:customStyle="1" w:styleId="c0c7">
    <w:name w:val="c0 c7"/>
    <w:basedOn w:val="a0"/>
    <w:rsid w:val="003A322D"/>
  </w:style>
  <w:style w:type="paragraph" w:customStyle="1" w:styleId="c4c6">
    <w:name w:val="c4 c6"/>
    <w:basedOn w:val="a"/>
    <w:rsid w:val="003A32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19">
    <w:name w:val="c0 c19"/>
    <w:basedOn w:val="a0"/>
    <w:rsid w:val="003A322D"/>
  </w:style>
  <w:style w:type="character" w:customStyle="1" w:styleId="c9c0">
    <w:name w:val="c9 c0"/>
    <w:basedOn w:val="a0"/>
    <w:rsid w:val="003A322D"/>
  </w:style>
  <w:style w:type="paragraph" w:customStyle="1" w:styleId="c1">
    <w:name w:val="c1"/>
    <w:basedOn w:val="a"/>
    <w:rsid w:val="003A32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8">
    <w:name w:val="Balloon Text"/>
    <w:basedOn w:val="a"/>
    <w:link w:val="af9"/>
    <w:uiPriority w:val="99"/>
    <w:semiHidden/>
    <w:unhideWhenUsed/>
    <w:rsid w:val="003A322D"/>
    <w:pPr>
      <w:spacing w:after="0" w:line="240" w:lineRule="auto"/>
    </w:pPr>
    <w:rPr>
      <w:rFonts w:ascii="Tahoma" w:hAnsi="Tahoma" w:cs="Times New Roman"/>
      <w:sz w:val="16"/>
      <w:szCs w:val="16"/>
    </w:rPr>
  </w:style>
  <w:style w:type="character" w:customStyle="1" w:styleId="af9">
    <w:name w:val="Текст выноски Знак"/>
    <w:basedOn w:val="a0"/>
    <w:link w:val="af8"/>
    <w:uiPriority w:val="99"/>
    <w:semiHidden/>
    <w:rsid w:val="003A322D"/>
    <w:rPr>
      <w:rFonts w:ascii="Tahoma" w:eastAsia="Calibri" w:hAnsi="Tahoma" w:cs="Times New Roman"/>
      <w:sz w:val="16"/>
      <w:szCs w:val="16"/>
      <w:lang w:eastAsia="ar-SA"/>
    </w:rPr>
  </w:style>
  <w:style w:type="character" w:customStyle="1" w:styleId="NoSpacingChar">
    <w:name w:val="No Spacing Char"/>
    <w:link w:val="24"/>
    <w:locked/>
    <w:rsid w:val="005A18FE"/>
    <w:rPr>
      <w:lang w:eastAsia="ru-RU"/>
    </w:rPr>
  </w:style>
  <w:style w:type="paragraph" w:customStyle="1" w:styleId="24">
    <w:name w:val="Без интервала2"/>
    <w:link w:val="NoSpacingChar"/>
    <w:rsid w:val="005A18FE"/>
    <w:pPr>
      <w:spacing w:after="0" w:line="240" w:lineRule="auto"/>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729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thenia.ru/folklore/folklorelaboratory/Mvg-d3.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usveter.narod.ru/kikimora.html" TargetMode="External"/><Relationship Id="rId4" Type="http://schemas.openxmlformats.org/officeDocument/2006/relationships/settings" Target="settings.xml"/><Relationship Id="rId9" Type="http://schemas.openxmlformats.org/officeDocument/2006/relationships/hyperlink" Target="http://lel.khv.ru/poems/poems.phtml?ctg=36"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47264-8F51-44BF-9890-F3420A61C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16</Pages>
  <Words>5190</Words>
  <Characters>29585</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Галина Ильинична</cp:lastModifiedBy>
  <cp:revision>41</cp:revision>
  <dcterms:created xsi:type="dcterms:W3CDTF">2019-09-16T12:47:00Z</dcterms:created>
  <dcterms:modified xsi:type="dcterms:W3CDTF">2025-12-17T13:29:00Z</dcterms:modified>
</cp:coreProperties>
</file>